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header12.xml" ContentType="application/vnd.openxmlformats-officedocument.wordprocessingml.header+xml"/>
  <Override PartName="/word/footer18.xml" ContentType="application/vnd.openxmlformats-officedocument.wordprocessingml.footer+xml"/>
  <Override PartName="/word/header13.xml" ContentType="application/vnd.openxmlformats-officedocument.wordprocessingml.header+xml"/>
  <Override PartName="/word/footer19.xml" ContentType="application/vnd.openxmlformats-officedocument.wordprocessingml.footer+xml"/>
  <Override PartName="/word/header14.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514EF2" w:rsidRPr="00F0397C" w:rsidTr="009F450A">
        <w:trPr>
          <w:trHeight w:val="1440"/>
        </w:trPr>
        <w:tc>
          <w:tcPr>
            <w:tcW w:w="4772" w:type="dxa"/>
          </w:tcPr>
          <w:p w:rsidR="00514EF2" w:rsidRPr="00F0397C" w:rsidRDefault="00514EF2" w:rsidP="009F450A">
            <w:pPr>
              <w:ind w:left="-110" w:firstLine="110"/>
              <w:jc w:val="center"/>
              <w:rPr>
                <w:b/>
                <w:sz w:val="26"/>
                <w:szCs w:val="26"/>
              </w:rPr>
            </w:pPr>
            <w:r w:rsidRPr="00F0397C">
              <w:rPr>
                <w:b/>
                <w:sz w:val="26"/>
                <w:szCs w:val="26"/>
              </w:rPr>
              <w:t>TRƯỜNG THCS THƯỢNG THANH</w:t>
            </w:r>
          </w:p>
          <w:p w:rsidR="00514EF2" w:rsidRPr="00F0397C" w:rsidRDefault="00514EF2" w:rsidP="009F450A">
            <w:pPr>
              <w:jc w:val="center"/>
              <w:rPr>
                <w:b/>
                <w:sz w:val="26"/>
                <w:szCs w:val="26"/>
                <w:lang w:val="vi-VN"/>
              </w:rPr>
            </w:pPr>
            <w:r w:rsidRPr="00F0397C">
              <w:rPr>
                <w:b/>
                <w:sz w:val="26"/>
                <w:szCs w:val="26"/>
                <w:lang w:val="vi-VN"/>
              </w:rPr>
              <w:t>Năm học 2022 – 2023</w:t>
            </w:r>
          </w:p>
          <w:p w:rsidR="00514EF2" w:rsidRPr="00F0397C" w:rsidRDefault="00514EF2" w:rsidP="009F450A">
            <w:pPr>
              <w:jc w:val="center"/>
              <w:rPr>
                <w:b/>
                <w:sz w:val="26"/>
                <w:szCs w:val="26"/>
              </w:rPr>
            </w:pPr>
            <w:r w:rsidRPr="00F0397C">
              <w:rPr>
                <w:b/>
                <w:sz w:val="26"/>
                <w:szCs w:val="26"/>
                <w:bdr w:val="single" w:sz="4" w:space="0" w:color="auto"/>
              </w:rPr>
              <w:t>Mã đề</w:t>
            </w:r>
            <w:r w:rsidR="005307C6">
              <w:rPr>
                <w:b/>
                <w:sz w:val="26"/>
                <w:szCs w:val="26"/>
                <w:bdr w:val="single" w:sz="4" w:space="0" w:color="auto"/>
              </w:rPr>
              <w:t>: LS&amp;ĐL601</w:t>
            </w:r>
          </w:p>
        </w:tc>
        <w:tc>
          <w:tcPr>
            <w:tcW w:w="5165" w:type="dxa"/>
          </w:tcPr>
          <w:p w:rsidR="00514EF2" w:rsidRPr="00F0397C" w:rsidRDefault="00514EF2" w:rsidP="009F450A">
            <w:pPr>
              <w:ind w:left="720"/>
              <w:jc w:val="center"/>
              <w:rPr>
                <w:b/>
                <w:sz w:val="26"/>
                <w:szCs w:val="26"/>
              </w:rPr>
            </w:pPr>
            <w:r w:rsidRPr="00F0397C">
              <w:rPr>
                <w:b/>
                <w:sz w:val="26"/>
                <w:szCs w:val="26"/>
              </w:rPr>
              <w:t>ĐỀ KIỂM TRA</w:t>
            </w:r>
            <w:r w:rsidRPr="00F0397C">
              <w:rPr>
                <w:b/>
                <w:sz w:val="26"/>
                <w:szCs w:val="26"/>
                <w:lang w:val="vi-VN"/>
              </w:rPr>
              <w:t xml:space="preserve"> </w:t>
            </w:r>
            <w:r w:rsidRPr="00F0397C">
              <w:rPr>
                <w:b/>
                <w:sz w:val="26"/>
                <w:szCs w:val="26"/>
              </w:rPr>
              <w:t>GIỮA HỌC KÌ I</w:t>
            </w:r>
          </w:p>
          <w:p w:rsidR="00514EF2" w:rsidRPr="00F0397C" w:rsidRDefault="00514EF2" w:rsidP="009F450A">
            <w:pPr>
              <w:ind w:left="720"/>
              <w:jc w:val="center"/>
              <w:rPr>
                <w:b/>
                <w:sz w:val="26"/>
                <w:szCs w:val="26"/>
                <w:lang w:val="vi-VN"/>
              </w:rPr>
            </w:pPr>
            <w:r w:rsidRPr="00F0397C">
              <w:rPr>
                <w:b/>
                <w:sz w:val="26"/>
                <w:szCs w:val="26"/>
              </w:rPr>
              <w:t>MÔN</w:t>
            </w:r>
            <w:r w:rsidRPr="00F0397C">
              <w:rPr>
                <w:b/>
                <w:sz w:val="26"/>
                <w:szCs w:val="26"/>
                <w:lang w:val="vi-VN"/>
              </w:rPr>
              <w:t xml:space="preserve">: </w:t>
            </w:r>
            <w:r w:rsidRPr="00F0397C">
              <w:rPr>
                <w:b/>
                <w:bCs/>
                <w:sz w:val="26"/>
                <w:szCs w:val="26"/>
              </w:rPr>
              <w:t>LỊCH SỬ VÀ ĐỊA LÍ 6</w:t>
            </w:r>
          </w:p>
          <w:p w:rsidR="00514EF2" w:rsidRPr="00F0397C" w:rsidRDefault="00514EF2" w:rsidP="009F450A">
            <w:pPr>
              <w:ind w:left="720"/>
              <w:jc w:val="center"/>
              <w:rPr>
                <w:b/>
                <w:sz w:val="26"/>
                <w:szCs w:val="26"/>
                <w:lang w:val="vi-VN"/>
              </w:rPr>
            </w:pPr>
            <w:r w:rsidRPr="00F0397C">
              <w:rPr>
                <w:b/>
                <w:sz w:val="26"/>
                <w:szCs w:val="26"/>
                <w:lang w:val="vi-VN"/>
              </w:rPr>
              <w:t>Thời gian làm bài: 60 phút</w:t>
            </w:r>
          </w:p>
          <w:p w:rsidR="00514EF2" w:rsidRPr="00F0397C" w:rsidRDefault="00514EF2" w:rsidP="009F450A">
            <w:pPr>
              <w:ind w:left="720"/>
              <w:jc w:val="center"/>
              <w:rPr>
                <w:b/>
                <w:sz w:val="26"/>
                <w:szCs w:val="26"/>
                <w:lang w:val="vi-VN"/>
              </w:rPr>
            </w:pPr>
            <w:r w:rsidRPr="00F0397C">
              <w:rPr>
                <w:b/>
                <w:sz w:val="26"/>
                <w:szCs w:val="26"/>
              </w:rPr>
              <w:t>Ngày kiểm tra: …./…./2022</w:t>
            </w:r>
          </w:p>
        </w:tc>
      </w:tr>
    </w:tbl>
    <w:p w:rsidR="008A7F35" w:rsidRPr="008A7F35" w:rsidRDefault="008A7F35" w:rsidP="006C39B9">
      <w:pPr>
        <w:spacing w:line="276" w:lineRule="auto"/>
        <w:rPr>
          <w:b/>
          <w:color w:val="000000" w:themeColor="text1"/>
          <w:szCs w:val="24"/>
        </w:rPr>
      </w:pPr>
      <w:r>
        <w:rPr>
          <w:b/>
          <w:color w:val="000000" w:themeColor="text1"/>
          <w:szCs w:val="24"/>
        </w:rPr>
        <w:t>A. PHÂN MÔN LỊCH SỬ</w:t>
      </w:r>
    </w:p>
    <w:p w:rsidR="008A7F35" w:rsidRPr="008A7F35" w:rsidRDefault="008A7F35" w:rsidP="000A00DF">
      <w:pPr>
        <w:spacing w:line="276" w:lineRule="auto"/>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00D415F6" w:rsidRPr="008A7F35">
        <w:rPr>
          <w:b/>
          <w:color w:val="000000" w:themeColor="text1"/>
          <w:szCs w:val="24"/>
          <w:u w:val="single"/>
          <w:lang w:val="vi"/>
        </w:rPr>
        <w:t xml:space="preserve"> (</w:t>
      </w:r>
      <w:r w:rsidR="00102EA1" w:rsidRPr="008A7F35">
        <w:rPr>
          <w:b/>
          <w:color w:val="000000" w:themeColor="text1"/>
          <w:szCs w:val="24"/>
          <w:u w:val="single"/>
          <w:lang w:val="vi-VN"/>
        </w:rPr>
        <w:t>2.</w:t>
      </w:r>
      <w:r w:rsidR="00102EA1" w:rsidRPr="008A7F35">
        <w:rPr>
          <w:b/>
          <w:color w:val="000000" w:themeColor="text1"/>
          <w:szCs w:val="24"/>
          <w:u w:val="single"/>
          <w:lang w:val="vi"/>
        </w:rPr>
        <w:t>5</w:t>
      </w:r>
      <w:r w:rsidR="00D415F6" w:rsidRPr="008A7F35">
        <w:rPr>
          <w:b/>
          <w:color w:val="000000" w:themeColor="text1"/>
          <w:szCs w:val="24"/>
          <w:u w:val="single"/>
          <w:lang w:val="vi"/>
        </w:rPr>
        <w:t xml:space="preserve"> điểm) </w:t>
      </w:r>
    </w:p>
    <w:p w:rsidR="00D415F6" w:rsidRPr="008A7F35" w:rsidRDefault="008A7F35" w:rsidP="000A00DF">
      <w:pPr>
        <w:spacing w:line="276" w:lineRule="auto"/>
        <w:jc w:val="both"/>
        <w:rPr>
          <w:b/>
          <w:color w:val="000000" w:themeColor="text1"/>
          <w:szCs w:val="24"/>
        </w:rPr>
      </w:pPr>
      <w:r>
        <w:rPr>
          <w:b/>
          <w:color w:val="000000" w:themeColor="text1"/>
          <w:szCs w:val="24"/>
        </w:rPr>
        <w:t>Hãy ghi lại vào bài kiểm tra chữ cái đứng trước đáp án đúng nhất</w:t>
      </w:r>
    </w:p>
    <w:p w:rsidR="00BE3A78" w:rsidRPr="00B65B53" w:rsidRDefault="00BE3A78" w:rsidP="000A00DF">
      <w:pPr>
        <w:jc w:val="both"/>
        <w:rPr>
          <w:szCs w:val="24"/>
          <w:lang w:val="vi-VN"/>
        </w:rPr>
      </w:pPr>
      <w:r w:rsidRPr="00BE3A78">
        <w:rPr>
          <w:b/>
          <w:lang w:val="vi"/>
        </w:rPr>
        <w:t xml:space="preserve">Câu 1. </w:t>
      </w:r>
      <w:r w:rsidRPr="00B65B53">
        <w:rPr>
          <w:szCs w:val="24"/>
          <w:lang w:val="vi-VN"/>
        </w:rPr>
        <w:t>Người tối cổ xuất hiện cách đây khoảng bao nhiêu năm?</w:t>
      </w:r>
    </w:p>
    <w:p w:rsidR="00BE3A78" w:rsidRPr="00B65B53" w:rsidRDefault="00815C04" w:rsidP="000A00DF">
      <w:pPr>
        <w:jc w:val="both"/>
        <w:rPr>
          <w:szCs w:val="24"/>
          <w:lang w:val="vi-VN"/>
        </w:rPr>
      </w:pPr>
      <w:r>
        <w:rPr>
          <w:b/>
          <w:szCs w:val="24"/>
        </w:rPr>
        <w:t xml:space="preserve">     </w:t>
      </w:r>
      <w:r w:rsidR="00BE3A78" w:rsidRPr="00B65B53">
        <w:rPr>
          <w:b/>
          <w:szCs w:val="24"/>
          <w:lang w:val="vi-VN"/>
        </w:rPr>
        <w:t>A</w:t>
      </w:r>
      <w:r w:rsidR="00BE3A78" w:rsidRPr="00B65B53">
        <w:rPr>
          <w:szCs w:val="24"/>
          <w:lang w:val="vi-VN"/>
        </w:rPr>
        <w:t xml:space="preserve"> . 2 triệu năm trước.                                                     </w:t>
      </w:r>
      <w:r w:rsidR="00BE3A78" w:rsidRPr="00B65B53">
        <w:rPr>
          <w:b/>
          <w:szCs w:val="24"/>
          <w:lang w:val="vi-VN"/>
        </w:rPr>
        <w:t>B.</w:t>
      </w:r>
      <w:r w:rsidR="00BE3A78" w:rsidRPr="00B65B53">
        <w:rPr>
          <w:szCs w:val="24"/>
          <w:lang w:val="vi-VN"/>
        </w:rPr>
        <w:t xml:space="preserve"> 3 triệu năm trước.</w:t>
      </w:r>
    </w:p>
    <w:p w:rsidR="00BE3A78" w:rsidRPr="000971E2" w:rsidRDefault="00815C04" w:rsidP="000A00DF">
      <w:pPr>
        <w:tabs>
          <w:tab w:val="left" w:pos="283"/>
          <w:tab w:val="left" w:pos="5542"/>
        </w:tabs>
        <w:jc w:val="both"/>
        <w:rPr>
          <w:lang w:val="vi-VN"/>
        </w:rPr>
      </w:pPr>
      <w:r>
        <w:rPr>
          <w:rStyle w:val="YoungMixChar"/>
          <w:b/>
          <w:lang w:val="vi-VN"/>
        </w:rPr>
        <w:tab/>
        <w:t>C</w:t>
      </w:r>
      <w:r w:rsidR="00BE3A78" w:rsidRPr="000971E2">
        <w:rPr>
          <w:rStyle w:val="YoungMixChar"/>
          <w:b/>
          <w:lang w:val="vi-VN"/>
        </w:rPr>
        <w:t xml:space="preserve">. </w:t>
      </w:r>
      <w:r w:rsidR="00BE3A78" w:rsidRPr="00EE713A">
        <w:rPr>
          <w:szCs w:val="24"/>
          <w:lang w:val="vi-VN"/>
        </w:rPr>
        <w:t>4 triệu năm trước.</w:t>
      </w:r>
      <w:r>
        <w:rPr>
          <w:rStyle w:val="YoungMixChar"/>
          <w:b/>
          <w:lang w:val="vi-VN"/>
        </w:rPr>
        <w:tab/>
        <w:t>D</w:t>
      </w:r>
      <w:r w:rsidR="00BE3A78" w:rsidRPr="000971E2">
        <w:rPr>
          <w:rStyle w:val="YoungMixChar"/>
          <w:b/>
          <w:lang w:val="vi-VN"/>
        </w:rPr>
        <w:t xml:space="preserve">. </w:t>
      </w:r>
      <w:r w:rsidR="00BE3A78" w:rsidRPr="00B65B53">
        <w:rPr>
          <w:szCs w:val="24"/>
          <w:lang w:val="vi-VN"/>
        </w:rPr>
        <w:t>5 triệu năm trước.</w:t>
      </w:r>
    </w:p>
    <w:p w:rsidR="00BE3A78" w:rsidRPr="00B65B53" w:rsidRDefault="00BE3A78" w:rsidP="000A00DF">
      <w:pPr>
        <w:jc w:val="both"/>
        <w:rPr>
          <w:szCs w:val="24"/>
          <w:lang w:val="vi-VN"/>
        </w:rPr>
      </w:pPr>
      <w:r w:rsidRPr="000971E2">
        <w:rPr>
          <w:b/>
          <w:lang w:val="vi-VN"/>
        </w:rPr>
        <w:t xml:space="preserve">Câu 2. </w:t>
      </w:r>
      <w:r w:rsidRPr="00B65B53">
        <w:rPr>
          <w:szCs w:val="24"/>
          <w:lang w:val="vi-VN"/>
        </w:rPr>
        <w:t>Tác giả của câu nói nổi tiếng: “Lịch sử là thầy dạy của cuộc sống” là ai?</w:t>
      </w:r>
    </w:p>
    <w:p w:rsidR="008A7F35" w:rsidRDefault="008A7F35" w:rsidP="000A00DF">
      <w:pPr>
        <w:tabs>
          <w:tab w:val="left" w:pos="283"/>
          <w:tab w:val="left" w:pos="2913"/>
          <w:tab w:val="left" w:pos="5542"/>
          <w:tab w:val="left" w:pos="8171"/>
        </w:tabs>
        <w:ind w:firstLine="270"/>
        <w:jc w:val="both"/>
        <w:rPr>
          <w:rStyle w:val="YoungMixChar"/>
          <w:b/>
          <w:lang w:val="vi-VN"/>
        </w:rPr>
        <w:sectPr w:rsidR="008A7F35" w:rsidSect="006B5D2C">
          <w:footerReference w:type="default" r:id="rId8"/>
          <w:pgSz w:w="11906" w:h="16838" w:code="9"/>
          <w:pgMar w:top="810" w:right="1440" w:bottom="1440" w:left="1440" w:header="540" w:footer="720" w:gutter="0"/>
          <w:pgNumType w:start="1"/>
          <w:cols w:space="720"/>
          <w:docGrid w:linePitch="360"/>
        </w:sectPr>
      </w:pPr>
    </w:p>
    <w:p w:rsidR="008A7F35" w:rsidRDefault="00BE3A78" w:rsidP="000A00DF">
      <w:pPr>
        <w:tabs>
          <w:tab w:val="left" w:pos="283"/>
          <w:tab w:val="left" w:pos="2913"/>
          <w:tab w:val="left" w:pos="5542"/>
          <w:tab w:val="left" w:pos="8171"/>
        </w:tabs>
        <w:ind w:firstLine="270"/>
        <w:jc w:val="both"/>
        <w:rPr>
          <w:rStyle w:val="YoungMixChar"/>
          <w:b/>
          <w:lang w:val="vi-VN"/>
        </w:rPr>
      </w:pPr>
      <w:r w:rsidRPr="000971E2">
        <w:rPr>
          <w:rStyle w:val="YoungMixChar"/>
          <w:b/>
          <w:lang w:val="vi-VN"/>
        </w:rPr>
        <w:t xml:space="preserve">A. </w:t>
      </w:r>
      <w:r w:rsidRPr="00EE713A">
        <w:rPr>
          <w:szCs w:val="24"/>
          <w:lang w:val="vi-VN"/>
        </w:rPr>
        <w:t>Xi-xê-rông.</w:t>
      </w:r>
    </w:p>
    <w:p w:rsidR="008A7F35" w:rsidRDefault="00BE3A78" w:rsidP="000A00DF">
      <w:pPr>
        <w:tabs>
          <w:tab w:val="left" w:pos="283"/>
          <w:tab w:val="left" w:pos="2913"/>
          <w:tab w:val="left" w:pos="5542"/>
          <w:tab w:val="left" w:pos="8171"/>
        </w:tabs>
        <w:ind w:firstLine="270"/>
        <w:jc w:val="both"/>
        <w:rPr>
          <w:rStyle w:val="YoungMixChar"/>
          <w:b/>
          <w:lang w:val="vi-VN"/>
        </w:rPr>
      </w:pPr>
      <w:r w:rsidRPr="000971E2">
        <w:rPr>
          <w:rStyle w:val="YoungMixChar"/>
          <w:b/>
          <w:lang w:val="vi-VN"/>
        </w:rPr>
        <w:t xml:space="preserve">B. </w:t>
      </w:r>
      <w:r w:rsidRPr="00B65B53">
        <w:rPr>
          <w:szCs w:val="24"/>
          <w:lang w:val="vi-VN"/>
        </w:rPr>
        <w:t>Xanh-xi-mông.</w:t>
      </w:r>
    </w:p>
    <w:p w:rsidR="008A7F35" w:rsidRDefault="008A7F35" w:rsidP="000A00DF">
      <w:pPr>
        <w:tabs>
          <w:tab w:val="left" w:pos="283"/>
          <w:tab w:val="left" w:pos="2913"/>
          <w:tab w:val="left" w:pos="5542"/>
          <w:tab w:val="left" w:pos="8171"/>
        </w:tabs>
        <w:ind w:firstLine="270"/>
        <w:jc w:val="both"/>
        <w:rPr>
          <w:rStyle w:val="YoungMixChar"/>
          <w:b/>
          <w:lang w:val="fr-FR"/>
        </w:rPr>
      </w:pPr>
      <w:r>
        <w:rPr>
          <w:rStyle w:val="YoungMixChar"/>
          <w:b/>
          <w:lang w:val="fr-FR"/>
        </w:rPr>
        <w:t xml:space="preserve">      </w:t>
      </w:r>
      <w:r w:rsidR="00BE3A78" w:rsidRPr="00BE3A78">
        <w:rPr>
          <w:rStyle w:val="YoungMixChar"/>
          <w:b/>
          <w:lang w:val="fr-FR"/>
        </w:rPr>
        <w:t xml:space="preserve">C. </w:t>
      </w:r>
      <w:r w:rsidR="00BE3A78" w:rsidRPr="00B65B53">
        <w:rPr>
          <w:szCs w:val="24"/>
          <w:lang w:val="vi-VN"/>
        </w:rPr>
        <w:t>Đê –mô-crit.</w:t>
      </w:r>
    </w:p>
    <w:p w:rsidR="00BE3A78" w:rsidRPr="00BE3A78" w:rsidRDefault="008A7F35" w:rsidP="000A00DF">
      <w:pPr>
        <w:tabs>
          <w:tab w:val="left" w:pos="283"/>
          <w:tab w:val="left" w:pos="2913"/>
          <w:tab w:val="left" w:pos="5542"/>
          <w:tab w:val="left" w:pos="8171"/>
        </w:tabs>
        <w:ind w:firstLine="270"/>
        <w:jc w:val="both"/>
        <w:rPr>
          <w:lang w:val="fr-FR"/>
        </w:rPr>
      </w:pPr>
      <w:r>
        <w:rPr>
          <w:rStyle w:val="YoungMixChar"/>
          <w:b/>
          <w:lang w:val="fr-FR"/>
        </w:rPr>
        <w:t xml:space="preserve">      </w:t>
      </w:r>
      <w:r w:rsidR="00BE3A78" w:rsidRPr="00BE3A78">
        <w:rPr>
          <w:rStyle w:val="YoungMixChar"/>
          <w:b/>
          <w:lang w:val="fr-FR"/>
        </w:rPr>
        <w:t xml:space="preserve">D. </w:t>
      </w:r>
      <w:r w:rsidR="00BE3A78" w:rsidRPr="00B65B53">
        <w:rPr>
          <w:szCs w:val="24"/>
          <w:lang w:val="vi-VN"/>
        </w:rPr>
        <w:t>Hê-ra-crit.</w:t>
      </w:r>
    </w:p>
    <w:p w:rsidR="008A7F35" w:rsidRDefault="008A7F35" w:rsidP="000A00DF">
      <w:pPr>
        <w:ind w:left="142" w:hanging="142"/>
        <w:jc w:val="both"/>
        <w:rPr>
          <w:b/>
          <w:lang w:val="fr-FR"/>
        </w:rPr>
        <w:sectPr w:rsidR="008A7F35" w:rsidSect="008A7F35">
          <w:type w:val="continuous"/>
          <w:pgSz w:w="11906" w:h="16838" w:code="9"/>
          <w:pgMar w:top="1440" w:right="1440" w:bottom="1440" w:left="1440" w:header="720" w:footer="720" w:gutter="0"/>
          <w:pgNumType w:start="1"/>
          <w:cols w:num="2" w:space="720"/>
          <w:docGrid w:linePitch="360"/>
        </w:sectPr>
      </w:pPr>
    </w:p>
    <w:p w:rsidR="00BE3A78" w:rsidRPr="00B65B53" w:rsidRDefault="00BE3A78" w:rsidP="000A00DF">
      <w:pPr>
        <w:ind w:left="142" w:hanging="142"/>
        <w:jc w:val="both"/>
        <w:rPr>
          <w:szCs w:val="24"/>
          <w:lang w:val="vi-VN"/>
        </w:rPr>
      </w:pPr>
      <w:r w:rsidRPr="008E62EE">
        <w:rPr>
          <w:b/>
          <w:lang w:val="fr-FR"/>
        </w:rPr>
        <w:t xml:space="preserve">Câu 3. </w:t>
      </w:r>
      <w:r w:rsidRPr="00B65B53">
        <w:rPr>
          <w:szCs w:val="24"/>
          <w:lang w:val="vi-VN"/>
        </w:rPr>
        <w:t>Cung đình Huế được xếp vào loại hình tư liệu gì?</w:t>
      </w:r>
    </w:p>
    <w:p w:rsidR="00BE3A78" w:rsidRPr="008E62EE" w:rsidRDefault="00BE3A78" w:rsidP="000A00DF">
      <w:pPr>
        <w:tabs>
          <w:tab w:val="left" w:pos="283"/>
          <w:tab w:val="left" w:pos="5542"/>
        </w:tabs>
        <w:jc w:val="both"/>
        <w:rPr>
          <w:lang w:val="fr-FR"/>
        </w:rPr>
      </w:pPr>
      <w:r w:rsidRPr="008E62EE">
        <w:rPr>
          <w:rStyle w:val="YoungMixChar"/>
          <w:b/>
          <w:lang w:val="fr-FR"/>
        </w:rPr>
        <w:tab/>
        <w:t xml:space="preserve">A. </w:t>
      </w:r>
      <w:r w:rsidRPr="00B65B53">
        <w:rPr>
          <w:szCs w:val="24"/>
          <w:lang w:val="vi-VN"/>
        </w:rPr>
        <w:t>Tư liệu gốc.</w:t>
      </w:r>
      <w:r w:rsidRPr="008E62EE">
        <w:rPr>
          <w:rStyle w:val="YoungMixChar"/>
          <w:b/>
          <w:lang w:val="fr-FR"/>
        </w:rPr>
        <w:tab/>
        <w:t xml:space="preserve">B. </w:t>
      </w:r>
      <w:r w:rsidRPr="00B65B53">
        <w:rPr>
          <w:szCs w:val="24"/>
          <w:lang w:val="vi-VN"/>
        </w:rPr>
        <w:t>Tư liệu chữ viết.</w:t>
      </w:r>
    </w:p>
    <w:p w:rsidR="00BE3A78" w:rsidRPr="008E62EE" w:rsidRDefault="00BE3A78" w:rsidP="000A00DF">
      <w:pPr>
        <w:tabs>
          <w:tab w:val="left" w:pos="283"/>
          <w:tab w:val="left" w:pos="5542"/>
        </w:tabs>
        <w:jc w:val="both"/>
        <w:rPr>
          <w:lang w:val="fr-FR"/>
        </w:rPr>
      </w:pPr>
      <w:r w:rsidRPr="008E62EE">
        <w:rPr>
          <w:rStyle w:val="YoungMixChar"/>
          <w:b/>
          <w:lang w:val="fr-FR"/>
        </w:rPr>
        <w:tab/>
        <w:t xml:space="preserve">C. </w:t>
      </w:r>
      <w:r w:rsidRPr="00B65B53">
        <w:rPr>
          <w:szCs w:val="24"/>
          <w:lang w:val="vi-VN"/>
        </w:rPr>
        <w:t>Tư liệu truyền miệng.</w:t>
      </w:r>
      <w:r w:rsidRPr="008E62EE">
        <w:rPr>
          <w:rStyle w:val="YoungMixChar"/>
          <w:b/>
          <w:lang w:val="fr-FR"/>
        </w:rPr>
        <w:tab/>
        <w:t xml:space="preserve">D. </w:t>
      </w:r>
      <w:r w:rsidRPr="00EE713A">
        <w:rPr>
          <w:szCs w:val="24"/>
          <w:lang w:val="vi-VN"/>
        </w:rPr>
        <w:t>Tư liệu hiện vật.</w:t>
      </w:r>
    </w:p>
    <w:p w:rsidR="00BE3A78" w:rsidRPr="00B65B53" w:rsidRDefault="00BE3A78" w:rsidP="000A00DF">
      <w:pPr>
        <w:jc w:val="both"/>
        <w:rPr>
          <w:szCs w:val="24"/>
          <w:lang w:val="vi-VN"/>
        </w:rPr>
      </w:pPr>
      <w:r w:rsidRPr="008E62EE">
        <w:rPr>
          <w:b/>
          <w:lang w:val="fr-FR"/>
        </w:rPr>
        <w:t xml:space="preserve">Câu 4. </w:t>
      </w:r>
      <w:r w:rsidRPr="00B65B53">
        <w:rPr>
          <w:szCs w:val="24"/>
          <w:lang w:val="vi-VN"/>
        </w:rPr>
        <w:t>Phân môn Lịch sử là môn học tìm hiểu về nội dung nào?</w:t>
      </w:r>
    </w:p>
    <w:p w:rsidR="00BE3A78" w:rsidRPr="008E62EE" w:rsidRDefault="00BE3A78" w:rsidP="000A00DF">
      <w:pPr>
        <w:tabs>
          <w:tab w:val="left" w:pos="283"/>
        </w:tabs>
        <w:jc w:val="both"/>
        <w:rPr>
          <w:lang w:val="fr-FR"/>
        </w:rPr>
      </w:pPr>
      <w:r w:rsidRPr="008E62EE">
        <w:rPr>
          <w:b/>
          <w:lang w:val="fr-FR"/>
        </w:rPr>
        <w:tab/>
        <w:t xml:space="preserve">A. </w:t>
      </w:r>
      <w:r w:rsidRPr="00B65B53">
        <w:rPr>
          <w:szCs w:val="24"/>
          <w:lang w:val="vi-VN"/>
        </w:rPr>
        <w:t>sự biến đổi của khí hậu qua thời gian.</w:t>
      </w:r>
    </w:p>
    <w:p w:rsidR="00BE3A78" w:rsidRPr="008E62EE" w:rsidRDefault="00BE3A78" w:rsidP="000A00DF">
      <w:pPr>
        <w:tabs>
          <w:tab w:val="left" w:pos="283"/>
        </w:tabs>
        <w:jc w:val="both"/>
        <w:rPr>
          <w:lang w:val="fr-FR"/>
        </w:rPr>
      </w:pPr>
      <w:r w:rsidRPr="008E62EE">
        <w:rPr>
          <w:b/>
          <w:lang w:val="fr-FR"/>
        </w:rPr>
        <w:tab/>
        <w:t xml:space="preserve">B. </w:t>
      </w:r>
      <w:r w:rsidRPr="00B65B53">
        <w:rPr>
          <w:szCs w:val="24"/>
          <w:lang w:val="vi-VN"/>
        </w:rPr>
        <w:t>những chuyện cổ tích do người xưa kể lại.</w:t>
      </w:r>
    </w:p>
    <w:p w:rsidR="00BE3A78" w:rsidRPr="008E62EE" w:rsidRDefault="00BE3A78" w:rsidP="000A00DF">
      <w:pPr>
        <w:tabs>
          <w:tab w:val="left" w:pos="283"/>
        </w:tabs>
        <w:jc w:val="both"/>
        <w:rPr>
          <w:lang w:val="fr-FR"/>
        </w:rPr>
      </w:pPr>
      <w:r w:rsidRPr="008E62EE">
        <w:rPr>
          <w:b/>
          <w:lang w:val="fr-FR"/>
        </w:rPr>
        <w:tab/>
        <w:t xml:space="preserve">C. </w:t>
      </w:r>
      <w:r w:rsidRPr="00B65B53">
        <w:rPr>
          <w:szCs w:val="24"/>
          <w:lang w:val="vi-VN"/>
        </w:rPr>
        <w:t>tất cả những gì đã xảy ra trong quá khứ.</w:t>
      </w:r>
    </w:p>
    <w:p w:rsidR="00BE3A78" w:rsidRPr="008E62EE" w:rsidRDefault="00BE3A78" w:rsidP="000A00DF">
      <w:pPr>
        <w:tabs>
          <w:tab w:val="left" w:pos="283"/>
        </w:tabs>
        <w:jc w:val="both"/>
        <w:rPr>
          <w:lang w:val="fr-FR"/>
        </w:rPr>
      </w:pPr>
      <w:r w:rsidRPr="008E62EE">
        <w:rPr>
          <w:b/>
          <w:lang w:val="fr-FR"/>
        </w:rPr>
        <w:tab/>
        <w:t xml:space="preserve">D. </w:t>
      </w:r>
      <w:r w:rsidRPr="00EE713A">
        <w:rPr>
          <w:szCs w:val="24"/>
          <w:lang w:val="vi-VN"/>
        </w:rPr>
        <w:t>quá trình hình thành và phát triển của xã hội loài người.</w:t>
      </w:r>
    </w:p>
    <w:p w:rsidR="00BE3A78" w:rsidRPr="00B65B53" w:rsidRDefault="00BE3A78" w:rsidP="000A00DF">
      <w:pPr>
        <w:jc w:val="both"/>
        <w:rPr>
          <w:szCs w:val="24"/>
          <w:lang w:val="vi-VN"/>
        </w:rPr>
      </w:pPr>
      <w:r w:rsidRPr="008E62EE">
        <w:rPr>
          <w:b/>
          <w:lang w:val="fr-FR"/>
        </w:rPr>
        <w:t xml:space="preserve">Câu 5. </w:t>
      </w:r>
      <w:r w:rsidRPr="00B65B53">
        <w:rPr>
          <w:szCs w:val="24"/>
          <w:lang w:val="vi-VN"/>
        </w:rPr>
        <w:t>Hình thức tổ chức xã hội của Người tối cổ là:</w:t>
      </w:r>
    </w:p>
    <w:p w:rsidR="00BE3A78" w:rsidRPr="008E62EE" w:rsidRDefault="00BE3A78" w:rsidP="000A00DF">
      <w:pPr>
        <w:tabs>
          <w:tab w:val="left" w:pos="283"/>
          <w:tab w:val="left" w:pos="5542"/>
        </w:tabs>
        <w:jc w:val="both"/>
        <w:rPr>
          <w:lang w:val="fr-FR"/>
        </w:rPr>
      </w:pPr>
      <w:r w:rsidRPr="008E62EE">
        <w:rPr>
          <w:rStyle w:val="YoungMixChar"/>
          <w:b/>
          <w:lang w:val="fr-FR"/>
        </w:rPr>
        <w:tab/>
        <w:t xml:space="preserve">A. </w:t>
      </w:r>
      <w:r w:rsidRPr="00B65B53">
        <w:rPr>
          <w:szCs w:val="24"/>
          <w:lang w:val="vi-VN"/>
        </w:rPr>
        <w:t>Làng, bản.</w:t>
      </w:r>
      <w:r w:rsidRPr="008E62EE">
        <w:rPr>
          <w:rStyle w:val="YoungMixChar"/>
          <w:b/>
          <w:lang w:val="fr-FR"/>
        </w:rPr>
        <w:tab/>
        <w:t xml:space="preserve">B. </w:t>
      </w:r>
      <w:r w:rsidRPr="00B65B53">
        <w:rPr>
          <w:szCs w:val="24"/>
          <w:lang w:val="vi-VN"/>
        </w:rPr>
        <w:t>Công xã thị tộc</w:t>
      </w:r>
    </w:p>
    <w:p w:rsidR="00BE3A78" w:rsidRPr="008E62EE" w:rsidRDefault="00BE3A78" w:rsidP="000A00DF">
      <w:pPr>
        <w:tabs>
          <w:tab w:val="left" w:pos="283"/>
          <w:tab w:val="left" w:pos="5542"/>
        </w:tabs>
        <w:jc w:val="both"/>
        <w:rPr>
          <w:lang w:val="fr-FR"/>
        </w:rPr>
      </w:pPr>
      <w:r w:rsidRPr="008E62EE">
        <w:rPr>
          <w:rStyle w:val="YoungMixChar"/>
          <w:b/>
          <w:lang w:val="fr-FR"/>
        </w:rPr>
        <w:tab/>
        <w:t xml:space="preserve">C. </w:t>
      </w:r>
      <w:r w:rsidRPr="00B65B53">
        <w:rPr>
          <w:szCs w:val="24"/>
          <w:lang w:val="vi-VN"/>
        </w:rPr>
        <w:t>Nhà nước</w:t>
      </w:r>
      <w:r w:rsidRPr="008E62EE">
        <w:rPr>
          <w:rStyle w:val="YoungMixChar"/>
          <w:b/>
          <w:lang w:val="fr-FR"/>
        </w:rPr>
        <w:tab/>
        <w:t xml:space="preserve">D. </w:t>
      </w:r>
      <w:r w:rsidRPr="00EE713A">
        <w:rPr>
          <w:szCs w:val="24"/>
          <w:lang w:val="vi-VN"/>
        </w:rPr>
        <w:t>Bầy người nguyên thủy</w:t>
      </w:r>
    </w:p>
    <w:p w:rsidR="00BE3A78" w:rsidRPr="00B65B53" w:rsidRDefault="00BE3A78" w:rsidP="000A00DF">
      <w:pPr>
        <w:jc w:val="both"/>
        <w:rPr>
          <w:szCs w:val="24"/>
          <w:lang w:val="vi-VN"/>
        </w:rPr>
      </w:pPr>
      <w:r w:rsidRPr="008E62EE">
        <w:rPr>
          <w:b/>
          <w:lang w:val="fr-FR"/>
        </w:rPr>
        <w:t xml:space="preserve">Câu 6. </w:t>
      </w:r>
      <w:r w:rsidRPr="00B65B53">
        <w:rPr>
          <w:szCs w:val="24"/>
          <w:lang w:val="vi-VN"/>
        </w:rPr>
        <w:t>Để dựng lại lịch sử, các nhà sử học cần có yếu tố nào?</w:t>
      </w:r>
    </w:p>
    <w:p w:rsidR="00BE3A78" w:rsidRPr="00A42C5B" w:rsidRDefault="00BE3A78" w:rsidP="000A00DF">
      <w:pPr>
        <w:tabs>
          <w:tab w:val="left" w:pos="283"/>
          <w:tab w:val="left" w:pos="5542"/>
        </w:tabs>
        <w:ind w:right="-244"/>
        <w:jc w:val="both"/>
        <w:rPr>
          <w:lang w:val="fr-FR"/>
        </w:rPr>
      </w:pPr>
      <w:r w:rsidRPr="008E62EE">
        <w:rPr>
          <w:rStyle w:val="YoungMixChar"/>
          <w:b/>
          <w:lang w:val="fr-FR"/>
        </w:rPr>
        <w:tab/>
      </w:r>
      <w:r w:rsidRPr="00A42C5B">
        <w:rPr>
          <w:rStyle w:val="YoungMixChar"/>
          <w:b/>
          <w:lang w:val="fr-FR"/>
        </w:rPr>
        <w:t xml:space="preserve">A. </w:t>
      </w:r>
      <w:r w:rsidRPr="00A42C5B">
        <w:rPr>
          <w:szCs w:val="24"/>
          <w:lang w:val="fr-FR"/>
        </w:rPr>
        <w:t>Tư liệu lịch sử.</w:t>
      </w:r>
      <w:r w:rsidRPr="00A42C5B">
        <w:rPr>
          <w:rStyle w:val="YoungMixChar"/>
          <w:b/>
          <w:lang w:val="fr-FR"/>
        </w:rPr>
        <w:tab/>
        <w:t xml:space="preserve">B. </w:t>
      </w:r>
      <w:r w:rsidRPr="00A42C5B">
        <w:rPr>
          <w:szCs w:val="24"/>
          <w:lang w:val="fr-FR"/>
        </w:rPr>
        <w:t>Nghiên cứu theo cảm quan cá nhân.</w:t>
      </w:r>
    </w:p>
    <w:p w:rsidR="00BE3A78" w:rsidRDefault="00BE3A78" w:rsidP="000A00DF">
      <w:pPr>
        <w:tabs>
          <w:tab w:val="left" w:pos="283"/>
          <w:tab w:val="left" w:pos="5542"/>
        </w:tabs>
        <w:jc w:val="both"/>
      </w:pPr>
      <w:r w:rsidRPr="00A42C5B">
        <w:rPr>
          <w:rStyle w:val="YoungMixChar"/>
          <w:b/>
          <w:lang w:val="fr-FR"/>
        </w:rPr>
        <w:tab/>
      </w:r>
      <w:r>
        <w:rPr>
          <w:rStyle w:val="YoungMixChar"/>
          <w:b/>
        </w:rPr>
        <w:t xml:space="preserve">C. </w:t>
      </w:r>
      <w:r w:rsidRPr="00B65B53">
        <w:rPr>
          <w:szCs w:val="24"/>
        </w:rPr>
        <w:t>Tham gia vào các sự kiện.</w:t>
      </w:r>
      <w:r>
        <w:rPr>
          <w:rStyle w:val="YoungMixChar"/>
          <w:b/>
        </w:rPr>
        <w:tab/>
        <w:t xml:space="preserve">D. </w:t>
      </w:r>
      <w:r w:rsidRPr="00B65B53">
        <w:rPr>
          <w:szCs w:val="24"/>
        </w:rPr>
        <w:t>Có phòng thí nghiệm.</w:t>
      </w:r>
    </w:p>
    <w:p w:rsidR="00BE3A78" w:rsidRPr="00B65B53" w:rsidRDefault="00BE3A78" w:rsidP="000A00DF">
      <w:pPr>
        <w:jc w:val="both"/>
        <w:rPr>
          <w:szCs w:val="24"/>
          <w:lang w:val="vi-VN"/>
        </w:rPr>
      </w:pPr>
      <w:r>
        <w:rPr>
          <w:b/>
        </w:rPr>
        <w:t xml:space="preserve">Câu 7. </w:t>
      </w:r>
      <w:r w:rsidRPr="00B65B53">
        <w:rPr>
          <w:szCs w:val="24"/>
          <w:lang w:val="vi-VN"/>
        </w:rPr>
        <w:t>Cư dân nào là người đầu tiên biết sử dụng đồng đỏ?</w:t>
      </w:r>
    </w:p>
    <w:p w:rsidR="00BE3A78" w:rsidRDefault="00BE3A78" w:rsidP="000A00DF">
      <w:pPr>
        <w:tabs>
          <w:tab w:val="left" w:pos="283"/>
          <w:tab w:val="left" w:pos="5542"/>
        </w:tabs>
        <w:jc w:val="both"/>
      </w:pPr>
      <w:r>
        <w:rPr>
          <w:rStyle w:val="YoungMixChar"/>
          <w:b/>
        </w:rPr>
        <w:tab/>
        <w:t xml:space="preserve">A. </w:t>
      </w:r>
      <w:r w:rsidRPr="00B65B53">
        <w:rPr>
          <w:szCs w:val="24"/>
          <w:lang w:val="vi-VN"/>
        </w:rPr>
        <w:t>Người Bắc Âu và La Mã.</w:t>
      </w:r>
      <w:r>
        <w:rPr>
          <w:rStyle w:val="YoungMixChar"/>
          <w:b/>
        </w:rPr>
        <w:tab/>
        <w:t xml:space="preserve">B. </w:t>
      </w:r>
      <w:r w:rsidRPr="00EE713A">
        <w:rPr>
          <w:szCs w:val="24"/>
          <w:lang w:val="vi-VN"/>
        </w:rPr>
        <w:t>Người Tây Á và Ai Cập.</w:t>
      </w:r>
    </w:p>
    <w:p w:rsidR="00BE3A78" w:rsidRDefault="00BE3A78" w:rsidP="000A00DF">
      <w:pPr>
        <w:tabs>
          <w:tab w:val="left" w:pos="283"/>
          <w:tab w:val="left" w:pos="5542"/>
        </w:tabs>
        <w:jc w:val="both"/>
      </w:pPr>
      <w:r>
        <w:rPr>
          <w:rStyle w:val="YoungMixChar"/>
          <w:b/>
        </w:rPr>
        <w:tab/>
        <w:t xml:space="preserve">C. </w:t>
      </w:r>
      <w:r w:rsidRPr="00B65B53">
        <w:rPr>
          <w:szCs w:val="24"/>
          <w:lang w:val="vi-VN"/>
        </w:rPr>
        <w:t>Người Nam Á và Ấn Độ.</w:t>
      </w:r>
      <w:r>
        <w:rPr>
          <w:rStyle w:val="YoungMixChar"/>
          <w:b/>
        </w:rPr>
        <w:tab/>
        <w:t xml:space="preserve">D. </w:t>
      </w:r>
      <w:r w:rsidRPr="00B65B53">
        <w:rPr>
          <w:szCs w:val="24"/>
          <w:lang w:val="vi-VN"/>
        </w:rPr>
        <w:t>Người Trung Ấn và Lưỡng Hà.</w:t>
      </w:r>
    </w:p>
    <w:p w:rsidR="00BE3A78" w:rsidRPr="00B65B53" w:rsidRDefault="00BE3A78" w:rsidP="000A00DF">
      <w:pPr>
        <w:pStyle w:val="ListParagraph"/>
        <w:spacing w:after="0" w:line="240" w:lineRule="auto"/>
        <w:ind w:left="0"/>
        <w:jc w:val="both"/>
        <w:rPr>
          <w:szCs w:val="24"/>
          <w:lang w:val="vi-VN"/>
        </w:rPr>
      </w:pPr>
      <w:r>
        <w:rPr>
          <w:b/>
        </w:rPr>
        <w:t xml:space="preserve">Câu 8. </w:t>
      </w:r>
      <w:r w:rsidRPr="00B65B53">
        <w:rPr>
          <w:szCs w:val="24"/>
          <w:lang w:val="vi-VN"/>
        </w:rPr>
        <w:t>Lịch sử được hiểu là tất cả những gì:</w:t>
      </w:r>
    </w:p>
    <w:p w:rsidR="00BE3A78" w:rsidRDefault="00BE3A78" w:rsidP="000A00DF">
      <w:pPr>
        <w:tabs>
          <w:tab w:val="left" w:pos="283"/>
          <w:tab w:val="left" w:pos="5542"/>
        </w:tabs>
        <w:jc w:val="both"/>
      </w:pPr>
      <w:r>
        <w:rPr>
          <w:rStyle w:val="YoungMixChar"/>
          <w:b/>
        </w:rPr>
        <w:tab/>
        <w:t xml:space="preserve">A. </w:t>
      </w:r>
      <w:r w:rsidRPr="00B65B53">
        <w:rPr>
          <w:szCs w:val="24"/>
          <w:lang w:val="vi-VN"/>
        </w:rPr>
        <w:t>đang diễn ra ở hiện tại.</w:t>
      </w:r>
      <w:r>
        <w:rPr>
          <w:rStyle w:val="YoungMixChar"/>
          <w:b/>
        </w:rPr>
        <w:tab/>
        <w:t xml:space="preserve">B. </w:t>
      </w:r>
      <w:r w:rsidRPr="00EE713A">
        <w:rPr>
          <w:szCs w:val="24"/>
          <w:lang w:val="vi-VN"/>
        </w:rPr>
        <w:t>đã xảy ra trong quá khứ.</w:t>
      </w:r>
    </w:p>
    <w:p w:rsidR="00BE3A78" w:rsidRDefault="00BE3A78" w:rsidP="000A00DF">
      <w:pPr>
        <w:tabs>
          <w:tab w:val="left" w:pos="283"/>
          <w:tab w:val="left" w:pos="5542"/>
        </w:tabs>
        <w:jc w:val="both"/>
      </w:pPr>
      <w:r>
        <w:rPr>
          <w:rStyle w:val="YoungMixChar"/>
          <w:b/>
        </w:rPr>
        <w:tab/>
        <w:t xml:space="preserve">C. </w:t>
      </w:r>
      <w:r w:rsidRPr="00B65B53">
        <w:rPr>
          <w:szCs w:val="24"/>
          <w:lang w:val="vi-VN"/>
        </w:rPr>
        <w:t>sẽ xảy ra trong tương lai.</w:t>
      </w:r>
      <w:r>
        <w:rPr>
          <w:rStyle w:val="YoungMixChar"/>
          <w:b/>
        </w:rPr>
        <w:tab/>
        <w:t xml:space="preserve">D. </w:t>
      </w:r>
      <w:r w:rsidRPr="00B65B53">
        <w:rPr>
          <w:szCs w:val="24"/>
          <w:lang w:val="vi-VN"/>
        </w:rPr>
        <w:t>đã và đang diễn ra trong đời sống.</w:t>
      </w:r>
    </w:p>
    <w:p w:rsidR="00BE3A78" w:rsidRPr="00B65B53" w:rsidRDefault="00BE3A78" w:rsidP="000A00DF">
      <w:pPr>
        <w:jc w:val="both"/>
        <w:rPr>
          <w:szCs w:val="24"/>
          <w:lang w:val="vi-VN"/>
        </w:rPr>
      </w:pPr>
      <w:r>
        <w:rPr>
          <w:b/>
        </w:rPr>
        <w:t xml:space="preserve">Câu 9. </w:t>
      </w:r>
      <w:r w:rsidRPr="00B65B53">
        <w:rPr>
          <w:szCs w:val="24"/>
          <w:lang w:val="vi-VN"/>
        </w:rPr>
        <w:t xml:space="preserve">Ý nào sau đây </w:t>
      </w:r>
      <w:r w:rsidRPr="00B65B53">
        <w:rPr>
          <w:b/>
          <w:i/>
          <w:szCs w:val="24"/>
          <w:lang w:val="vi-VN"/>
        </w:rPr>
        <w:t>không phản ánh đúng</w:t>
      </w:r>
      <w:r w:rsidRPr="00B65B53">
        <w:rPr>
          <w:szCs w:val="24"/>
          <w:lang w:val="vi-VN"/>
        </w:rPr>
        <w:t xml:space="preserve"> sự thay đổi trong xã hội nguyên thủy khi tư hữu xuất hiện?</w:t>
      </w:r>
    </w:p>
    <w:p w:rsidR="00BE3A78" w:rsidRPr="0043116A" w:rsidRDefault="00BE3A78" w:rsidP="000A00DF">
      <w:pPr>
        <w:tabs>
          <w:tab w:val="left" w:pos="283"/>
        </w:tabs>
        <w:jc w:val="both"/>
      </w:pPr>
      <w:r>
        <w:rPr>
          <w:b/>
        </w:rPr>
        <w:tab/>
        <w:t xml:space="preserve">A. </w:t>
      </w:r>
      <w:r w:rsidRPr="00B65B53">
        <w:rPr>
          <w:szCs w:val="24"/>
          <w:lang w:val="vi-VN"/>
        </w:rPr>
        <w:t>Xã hội phân hóa kẻ giàu – người nghèo.</w:t>
      </w:r>
    </w:p>
    <w:p w:rsidR="00BE3A78" w:rsidRPr="0043116A" w:rsidRDefault="00BE3A78" w:rsidP="000A00DF">
      <w:pPr>
        <w:tabs>
          <w:tab w:val="left" w:pos="283"/>
        </w:tabs>
        <w:jc w:val="both"/>
      </w:pPr>
      <w:r>
        <w:rPr>
          <w:b/>
        </w:rPr>
        <w:tab/>
        <w:t xml:space="preserve">B. </w:t>
      </w:r>
      <w:r w:rsidRPr="00B65B53">
        <w:rPr>
          <w:szCs w:val="24"/>
          <w:lang w:val="vi-VN"/>
        </w:rPr>
        <w:t>Quan hệ cộng đồng bị phá vỡ.</w:t>
      </w:r>
    </w:p>
    <w:p w:rsidR="00BE3A78" w:rsidRPr="00EE713A" w:rsidRDefault="00BE3A78" w:rsidP="000A00DF">
      <w:pPr>
        <w:tabs>
          <w:tab w:val="left" w:pos="283"/>
        </w:tabs>
        <w:jc w:val="both"/>
      </w:pPr>
      <w:r>
        <w:rPr>
          <w:b/>
        </w:rPr>
        <w:tab/>
        <w:t xml:space="preserve">C. </w:t>
      </w:r>
      <w:r w:rsidRPr="00EE713A">
        <w:rPr>
          <w:szCs w:val="24"/>
          <w:lang w:val="vi-VN"/>
        </w:rPr>
        <w:t>Xã hội phân chia thành hai giai cấp: thống trị và bị trị.</w:t>
      </w:r>
    </w:p>
    <w:p w:rsidR="00BE3A78" w:rsidRPr="0043116A" w:rsidRDefault="00BE3A78" w:rsidP="000A00DF">
      <w:pPr>
        <w:tabs>
          <w:tab w:val="left" w:pos="283"/>
        </w:tabs>
        <w:jc w:val="both"/>
      </w:pPr>
      <w:r>
        <w:rPr>
          <w:b/>
        </w:rPr>
        <w:tab/>
        <w:t xml:space="preserve">D. </w:t>
      </w:r>
      <w:r w:rsidRPr="00B65B53">
        <w:rPr>
          <w:szCs w:val="24"/>
          <w:lang w:val="vi-VN"/>
        </w:rPr>
        <w:t>Gia đình phụ hệ xuất hiện thay thế cho gia đình mẫu hệ.</w:t>
      </w:r>
    </w:p>
    <w:p w:rsidR="00BE3A78" w:rsidRPr="00B65B53" w:rsidRDefault="00BE3A78" w:rsidP="000A00DF">
      <w:pPr>
        <w:jc w:val="both"/>
        <w:rPr>
          <w:b/>
          <w:szCs w:val="24"/>
          <w:lang w:val="vi-VN"/>
        </w:rPr>
      </w:pPr>
      <w:r>
        <w:rPr>
          <w:b/>
        </w:rPr>
        <w:t xml:space="preserve">Câu 10. </w:t>
      </w:r>
      <w:r w:rsidRPr="00B65B53">
        <w:rPr>
          <w:szCs w:val="24"/>
          <w:lang w:val="vi-VN"/>
        </w:rPr>
        <w:t>Nhiều thị tộc, họ hàng sống cạnh nhau đã tạo thành:</w:t>
      </w:r>
    </w:p>
    <w:p w:rsidR="00BE3A78" w:rsidRDefault="00BE3A78" w:rsidP="000A00DF">
      <w:pPr>
        <w:tabs>
          <w:tab w:val="left" w:pos="283"/>
          <w:tab w:val="left" w:pos="5542"/>
        </w:tabs>
        <w:jc w:val="both"/>
      </w:pPr>
      <w:r>
        <w:rPr>
          <w:rStyle w:val="YoungMixChar"/>
          <w:b/>
        </w:rPr>
        <w:tab/>
        <w:t xml:space="preserve">A. </w:t>
      </w:r>
      <w:r w:rsidRPr="00B65B53">
        <w:rPr>
          <w:szCs w:val="24"/>
          <w:lang w:val="vi-VN"/>
        </w:rPr>
        <w:t>Xóm làng</w:t>
      </w:r>
      <w:r>
        <w:rPr>
          <w:rStyle w:val="YoungMixChar"/>
          <w:b/>
        </w:rPr>
        <w:tab/>
        <w:t xml:space="preserve">B. </w:t>
      </w:r>
      <w:r w:rsidRPr="00B65B53">
        <w:rPr>
          <w:szCs w:val="24"/>
          <w:lang w:val="vi-VN"/>
        </w:rPr>
        <w:t>Bầy người nguyên thủy</w:t>
      </w:r>
    </w:p>
    <w:p w:rsidR="00BE3A78" w:rsidRPr="00BE3A78" w:rsidRDefault="00BE3A78" w:rsidP="000A00DF">
      <w:pPr>
        <w:tabs>
          <w:tab w:val="left" w:pos="283"/>
          <w:tab w:val="left" w:pos="5542"/>
        </w:tabs>
        <w:jc w:val="both"/>
        <w:rPr>
          <w:lang w:val="vi-VN"/>
        </w:rPr>
      </w:pPr>
      <w:r>
        <w:rPr>
          <w:rStyle w:val="YoungMixChar"/>
          <w:b/>
        </w:rPr>
        <w:tab/>
        <w:t xml:space="preserve">C. </w:t>
      </w:r>
      <w:r w:rsidRPr="00EE713A">
        <w:rPr>
          <w:szCs w:val="24"/>
          <w:lang w:val="vi-VN"/>
        </w:rPr>
        <w:t>Bộ lạc</w:t>
      </w:r>
      <w:r>
        <w:rPr>
          <w:rStyle w:val="YoungMixChar"/>
          <w:b/>
        </w:rPr>
        <w:tab/>
        <w:t xml:space="preserve">D. </w:t>
      </w:r>
      <w:r w:rsidRPr="00B65B53">
        <w:rPr>
          <w:szCs w:val="24"/>
          <w:lang w:val="vi-VN"/>
        </w:rPr>
        <w:t>Nhà nước</w:t>
      </w:r>
    </w:p>
    <w:p w:rsidR="00D415F6" w:rsidRPr="008A7F35" w:rsidRDefault="008A7F35" w:rsidP="000A00DF">
      <w:pPr>
        <w:ind w:left="-284"/>
        <w:jc w:val="both"/>
        <w:rPr>
          <w:b/>
          <w:color w:val="000000" w:themeColor="text1"/>
          <w:szCs w:val="24"/>
          <w:u w:val="single"/>
          <w:lang w:val="vi-VN"/>
        </w:rPr>
      </w:pPr>
      <w:r w:rsidRPr="008A7F35">
        <w:rPr>
          <w:b/>
          <w:color w:val="000000" w:themeColor="text1"/>
          <w:szCs w:val="24"/>
          <w:u w:val="single"/>
          <w:lang w:val="vi-VN"/>
        </w:rPr>
        <w:t xml:space="preserve">II. </w:t>
      </w:r>
      <w:r w:rsidRPr="008A7F35">
        <w:rPr>
          <w:b/>
          <w:color w:val="000000" w:themeColor="text1"/>
          <w:szCs w:val="24"/>
          <w:u w:val="single"/>
        </w:rPr>
        <w:t>Tự luận</w:t>
      </w:r>
      <w:r w:rsidR="00D415F6" w:rsidRPr="008A7F35">
        <w:rPr>
          <w:b/>
          <w:color w:val="000000" w:themeColor="text1"/>
          <w:szCs w:val="24"/>
          <w:u w:val="single"/>
          <w:lang w:val="vi-VN"/>
        </w:rPr>
        <w:t xml:space="preserve"> (</w:t>
      </w:r>
      <w:r w:rsidR="00102EA1" w:rsidRPr="008A7F35">
        <w:rPr>
          <w:b/>
          <w:color w:val="000000" w:themeColor="text1"/>
          <w:szCs w:val="24"/>
          <w:u w:val="single"/>
          <w:lang w:val="vi-VN"/>
        </w:rPr>
        <w:t>2.5</w:t>
      </w:r>
      <w:r w:rsidR="00D415F6" w:rsidRPr="008A7F35">
        <w:rPr>
          <w:b/>
          <w:color w:val="000000" w:themeColor="text1"/>
          <w:szCs w:val="24"/>
          <w:u w:val="single"/>
          <w:lang w:val="vi-VN"/>
        </w:rPr>
        <w:t xml:space="preserve"> điểm)</w:t>
      </w:r>
    </w:p>
    <w:p w:rsidR="00D415F6" w:rsidRPr="00B65B53" w:rsidRDefault="00D415F6" w:rsidP="000A00DF">
      <w:pPr>
        <w:spacing w:line="276" w:lineRule="auto"/>
        <w:ind w:left="-142"/>
        <w:jc w:val="both"/>
        <w:rPr>
          <w:szCs w:val="24"/>
          <w:lang w:val="vi-VN"/>
        </w:rPr>
      </w:pPr>
      <w:r w:rsidRPr="00B65B53">
        <w:rPr>
          <w:b/>
          <w:szCs w:val="24"/>
          <w:lang w:val="vi-VN"/>
        </w:rPr>
        <w:t>Câu 1</w:t>
      </w:r>
      <w:r w:rsidR="00C44DE0">
        <w:rPr>
          <w:b/>
          <w:szCs w:val="24"/>
        </w:rPr>
        <w:t xml:space="preserve"> (1 điểm)</w:t>
      </w:r>
      <w:r w:rsidRPr="00B65B53">
        <w:rPr>
          <w:b/>
          <w:szCs w:val="24"/>
          <w:lang w:val="vi-VN"/>
        </w:rPr>
        <w:t>.</w:t>
      </w:r>
      <w:r w:rsidRPr="00B65B53">
        <w:rPr>
          <w:szCs w:val="24"/>
          <w:lang w:val="vi-VN"/>
        </w:rPr>
        <w:t xml:space="preserve"> Nêu khái niệm và ý nghĩa của nguồn tư liệu gốc.</w:t>
      </w:r>
    </w:p>
    <w:p w:rsidR="00C44DE0" w:rsidRPr="00C44DE0" w:rsidRDefault="00D415F6" w:rsidP="000A00DF">
      <w:pPr>
        <w:spacing w:line="276" w:lineRule="auto"/>
        <w:ind w:left="-142"/>
        <w:jc w:val="both"/>
        <w:rPr>
          <w:b/>
          <w:szCs w:val="24"/>
        </w:rPr>
      </w:pPr>
      <w:r w:rsidRPr="00B65B53">
        <w:rPr>
          <w:b/>
          <w:szCs w:val="24"/>
          <w:lang w:val="vi-VN"/>
        </w:rPr>
        <w:t xml:space="preserve">Câu 2. </w:t>
      </w:r>
      <w:r w:rsidR="00C44DE0">
        <w:rPr>
          <w:b/>
          <w:szCs w:val="24"/>
        </w:rPr>
        <w:t>(2,5 điểm)</w:t>
      </w:r>
    </w:p>
    <w:p w:rsidR="00757DE9" w:rsidRPr="00757DE9" w:rsidRDefault="00757DE9" w:rsidP="000A00DF">
      <w:pPr>
        <w:pStyle w:val="ListParagraph"/>
        <w:numPr>
          <w:ilvl w:val="0"/>
          <w:numId w:val="39"/>
        </w:numPr>
        <w:ind w:right="-164"/>
        <w:jc w:val="both"/>
        <w:rPr>
          <w:rFonts w:eastAsia="Times New Roman"/>
          <w:szCs w:val="24"/>
          <w:lang w:val="vi-VN"/>
        </w:rPr>
      </w:pPr>
      <w:r>
        <w:rPr>
          <w:rFonts w:eastAsia="Times New Roman"/>
          <w:szCs w:val="24"/>
        </w:rPr>
        <w:t>Trình bày</w:t>
      </w:r>
      <w:r w:rsidRPr="00757DE9">
        <w:rPr>
          <w:rFonts w:eastAsia="Times New Roman"/>
          <w:szCs w:val="24"/>
          <w:lang w:val="vi-VN"/>
        </w:rPr>
        <w:t xml:space="preserve"> vai trò của lao động trong việc làm thay đổi con người và </w:t>
      </w:r>
      <w:r>
        <w:rPr>
          <w:rFonts w:eastAsia="Times New Roman"/>
          <w:szCs w:val="24"/>
          <w:lang w:val="vi-VN"/>
        </w:rPr>
        <w:t>cuộc sống của người nguyên thủy.</w:t>
      </w:r>
    </w:p>
    <w:p w:rsidR="008A7F35" w:rsidRDefault="00757DE9" w:rsidP="000A00DF">
      <w:pPr>
        <w:pStyle w:val="ListParagraph"/>
        <w:numPr>
          <w:ilvl w:val="0"/>
          <w:numId w:val="39"/>
        </w:numPr>
        <w:spacing w:line="276" w:lineRule="auto"/>
        <w:jc w:val="both"/>
        <w:rPr>
          <w:szCs w:val="24"/>
          <w:lang w:val="vi-VN"/>
        </w:rPr>
      </w:pPr>
      <w:r w:rsidRPr="00757DE9">
        <w:rPr>
          <w:rFonts w:cs="Times New Roman"/>
          <w:szCs w:val="24"/>
          <w:lang w:val="vi-VN"/>
        </w:rPr>
        <w:t>Sự xuất hiện của kim loại đã có tác động lớn đến đời sống con người.</w:t>
      </w:r>
      <w:r w:rsidRPr="00757DE9">
        <w:rPr>
          <w:rFonts w:ascii="14" w:hAnsi="14"/>
          <w:sz w:val="28"/>
          <w:szCs w:val="28"/>
          <w:lang w:val="vi-VN"/>
        </w:rPr>
        <w:t xml:space="preserve"> </w:t>
      </w:r>
      <w:r>
        <w:rPr>
          <w:szCs w:val="24"/>
          <w:lang w:val="vi-VN"/>
        </w:rPr>
        <w:t>N</w:t>
      </w:r>
      <w:r w:rsidRPr="00BA70CC">
        <w:rPr>
          <w:szCs w:val="24"/>
          <w:lang w:val="vi-VN"/>
        </w:rPr>
        <w:t>gày nay con người vẫn dùng kim loại bằng đồng trong đời sống</w:t>
      </w:r>
      <w:r w:rsidRPr="00757DE9">
        <w:rPr>
          <w:szCs w:val="24"/>
          <w:lang w:val="vi-VN"/>
        </w:rPr>
        <w:t>.</w:t>
      </w:r>
      <w:r>
        <w:rPr>
          <w:szCs w:val="24"/>
          <w:lang w:val="vi-VN"/>
        </w:rPr>
        <w:t xml:space="preserve"> H</w:t>
      </w:r>
      <w:r w:rsidRPr="00757DE9">
        <w:rPr>
          <w:szCs w:val="24"/>
          <w:lang w:val="vi-VN"/>
        </w:rPr>
        <w:t>ãy kể tên những vật dụng mà em biế</w:t>
      </w:r>
      <w:r>
        <w:rPr>
          <w:szCs w:val="24"/>
          <w:lang w:val="vi-VN"/>
        </w:rPr>
        <w:t>t có</w:t>
      </w:r>
      <w:r w:rsidRPr="00757DE9">
        <w:rPr>
          <w:szCs w:val="24"/>
          <w:lang w:val="vi-VN"/>
        </w:rPr>
        <w:t xml:space="preserve"> sử dụng kim loại</w:t>
      </w:r>
      <w:r>
        <w:rPr>
          <w:szCs w:val="24"/>
          <w:lang w:val="vi-VN"/>
        </w:rPr>
        <w:t xml:space="preserve"> này để chế tạo.</w:t>
      </w:r>
    </w:p>
    <w:p w:rsidR="008A7F35" w:rsidRPr="008A7F35" w:rsidRDefault="00514EF2" w:rsidP="000A00DF">
      <w:pPr>
        <w:spacing w:line="276" w:lineRule="auto"/>
        <w:ind w:left="-142"/>
        <w:jc w:val="center"/>
        <w:rPr>
          <w:szCs w:val="24"/>
          <w:lang w:val="vi-VN"/>
        </w:rPr>
      </w:pPr>
      <w:r>
        <w:rPr>
          <w:b/>
          <w:color w:val="000000" w:themeColor="text1"/>
          <w:szCs w:val="24"/>
        </w:rPr>
        <w:lastRenderedPageBreak/>
        <w:t>B</w:t>
      </w:r>
      <w:r w:rsidR="008A7F35" w:rsidRPr="008A7F35">
        <w:rPr>
          <w:b/>
          <w:color w:val="000000" w:themeColor="text1"/>
          <w:szCs w:val="24"/>
        </w:rPr>
        <w:t xml:space="preserve">. PHÂN MÔN </w:t>
      </w:r>
      <w:r w:rsidR="008A7F35">
        <w:rPr>
          <w:b/>
          <w:color w:val="000000" w:themeColor="text1"/>
          <w:szCs w:val="24"/>
        </w:rPr>
        <w:t>ĐỊA LÍ</w:t>
      </w:r>
    </w:p>
    <w:p w:rsidR="008A7F35" w:rsidRDefault="008A7F35" w:rsidP="000A00DF">
      <w:pPr>
        <w:spacing w:line="276" w:lineRule="auto"/>
        <w:ind w:left="-142"/>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 xml:space="preserve">5 điểm) </w:t>
      </w:r>
    </w:p>
    <w:p w:rsidR="008A7F35" w:rsidRPr="008A7F35" w:rsidRDefault="008A7F35" w:rsidP="000A00DF">
      <w:pPr>
        <w:spacing w:line="276" w:lineRule="auto"/>
        <w:ind w:left="-142"/>
        <w:jc w:val="both"/>
        <w:rPr>
          <w:b/>
          <w:color w:val="000000" w:themeColor="text1"/>
          <w:szCs w:val="24"/>
          <w:u w:val="single"/>
          <w:lang w:val="vi"/>
        </w:rPr>
      </w:pPr>
      <w:r w:rsidRPr="008A7F35">
        <w:rPr>
          <w:b/>
          <w:color w:val="000000" w:themeColor="text1"/>
          <w:szCs w:val="24"/>
        </w:rPr>
        <w:t>Hãy ghi lại vào bài kiểm tra chữ cái đứng trước đáp án đúng nhất</w:t>
      </w:r>
    </w:p>
    <w:p w:rsidR="008A7F35" w:rsidRPr="0011236B" w:rsidRDefault="008A7F35" w:rsidP="000A00DF">
      <w:pPr>
        <w:jc w:val="both"/>
        <w:rPr>
          <w:b/>
          <w:sz w:val="26"/>
          <w:szCs w:val="26"/>
        </w:rPr>
      </w:pPr>
      <w:r w:rsidRPr="0011236B">
        <w:rPr>
          <w:b/>
        </w:rPr>
        <w:t xml:space="preserve">Câu 1. </w:t>
      </w:r>
      <w:r w:rsidRPr="0011236B">
        <w:rPr>
          <w:szCs w:val="26"/>
        </w:rPr>
        <w:t>Có mấy dạng lược đồ trí nhớ?</w:t>
      </w:r>
    </w:p>
    <w:p w:rsidR="008A7F35" w:rsidRPr="0011236B" w:rsidRDefault="008A7F35" w:rsidP="000A00DF">
      <w:pPr>
        <w:tabs>
          <w:tab w:val="left" w:pos="283"/>
          <w:tab w:val="left" w:pos="2829"/>
          <w:tab w:val="left" w:pos="5375"/>
          <w:tab w:val="left" w:pos="7920"/>
        </w:tabs>
        <w:jc w:val="both"/>
      </w:pPr>
      <w:r w:rsidRPr="0011236B">
        <w:rPr>
          <w:rStyle w:val="YoungMixChar"/>
          <w:b/>
        </w:rPr>
        <w:tab/>
        <w:t xml:space="preserve">A. </w:t>
      </w:r>
      <w:r w:rsidRPr="0011236B">
        <w:rPr>
          <w:szCs w:val="26"/>
        </w:rPr>
        <w:t>1.</w:t>
      </w:r>
      <w:r w:rsidRPr="0011236B">
        <w:rPr>
          <w:rStyle w:val="YoungMixChar"/>
          <w:b/>
        </w:rPr>
        <w:tab/>
        <w:t xml:space="preserve">B. </w:t>
      </w:r>
      <w:r w:rsidRPr="0011236B">
        <w:rPr>
          <w:szCs w:val="26"/>
        </w:rPr>
        <w:t>3.</w:t>
      </w:r>
      <w:r w:rsidRPr="0011236B">
        <w:rPr>
          <w:rStyle w:val="YoungMixChar"/>
          <w:b/>
        </w:rPr>
        <w:tab/>
        <w:t xml:space="preserve">C. </w:t>
      </w:r>
      <w:r w:rsidRPr="0011236B">
        <w:rPr>
          <w:szCs w:val="26"/>
        </w:rPr>
        <w:t>2.</w:t>
      </w:r>
      <w:r w:rsidRPr="0011236B">
        <w:rPr>
          <w:rStyle w:val="YoungMixChar"/>
          <w:b/>
        </w:rPr>
        <w:tab/>
        <w:t xml:space="preserve">D. </w:t>
      </w:r>
      <w:r w:rsidRPr="0011236B">
        <w:rPr>
          <w:szCs w:val="26"/>
        </w:rPr>
        <w:t>4.</w:t>
      </w:r>
    </w:p>
    <w:p w:rsidR="008A7F35" w:rsidRPr="0011236B" w:rsidRDefault="008A7F35" w:rsidP="000A00DF">
      <w:pPr>
        <w:tabs>
          <w:tab w:val="left" w:pos="4438"/>
        </w:tabs>
        <w:jc w:val="both"/>
        <w:rPr>
          <w:i/>
          <w:sz w:val="26"/>
          <w:szCs w:val="26"/>
        </w:rPr>
      </w:pPr>
      <w:r w:rsidRPr="0011236B">
        <w:rPr>
          <w:b/>
        </w:rPr>
        <w:t xml:space="preserve">Câu 2. </w:t>
      </w:r>
      <w:r w:rsidRPr="0011236B">
        <w:rPr>
          <w:szCs w:val="26"/>
          <w:lang w:val="fr-FR"/>
        </w:rPr>
        <w:t>Trái Đất có dạng hình</w:t>
      </w:r>
    </w:p>
    <w:p w:rsidR="008A7F35" w:rsidRPr="0011236B" w:rsidRDefault="008A7F35" w:rsidP="000A00DF">
      <w:pPr>
        <w:tabs>
          <w:tab w:val="left" w:pos="283"/>
          <w:tab w:val="left" w:pos="2829"/>
          <w:tab w:val="left" w:pos="5375"/>
          <w:tab w:val="left" w:pos="7920"/>
        </w:tabs>
        <w:jc w:val="both"/>
      </w:pPr>
      <w:r w:rsidRPr="0011236B">
        <w:rPr>
          <w:rStyle w:val="YoungMixChar"/>
          <w:b/>
        </w:rPr>
        <w:tab/>
        <w:t xml:space="preserve">A. </w:t>
      </w:r>
      <w:r w:rsidRPr="0011236B">
        <w:rPr>
          <w:szCs w:val="26"/>
          <w:lang w:val="fr-FR"/>
        </w:rPr>
        <w:t>bầu dục.</w:t>
      </w:r>
      <w:r w:rsidRPr="0011236B">
        <w:rPr>
          <w:rStyle w:val="YoungMixChar"/>
          <w:b/>
        </w:rPr>
        <w:tab/>
        <w:t xml:space="preserve">B. </w:t>
      </w:r>
      <w:r w:rsidRPr="0011236B">
        <w:rPr>
          <w:szCs w:val="26"/>
          <w:lang w:val="fr-FR"/>
        </w:rPr>
        <w:t>tròn.</w:t>
      </w:r>
      <w:r w:rsidRPr="0011236B">
        <w:rPr>
          <w:rStyle w:val="YoungMixChar"/>
          <w:b/>
        </w:rPr>
        <w:tab/>
        <w:t xml:space="preserve">C. </w:t>
      </w:r>
      <w:r w:rsidRPr="0011236B">
        <w:rPr>
          <w:szCs w:val="26"/>
        </w:rPr>
        <w:t>vuông.</w:t>
      </w:r>
      <w:r w:rsidRPr="0011236B">
        <w:rPr>
          <w:rStyle w:val="YoungMixChar"/>
          <w:b/>
        </w:rPr>
        <w:tab/>
        <w:t xml:space="preserve">D. </w:t>
      </w:r>
      <w:r w:rsidRPr="0011236B">
        <w:rPr>
          <w:szCs w:val="26"/>
        </w:rPr>
        <w:t>cầu.</w:t>
      </w:r>
    </w:p>
    <w:p w:rsidR="008A7F35" w:rsidRPr="0011236B" w:rsidRDefault="008A7F35" w:rsidP="000A00DF">
      <w:pPr>
        <w:shd w:val="clear" w:color="auto" w:fill="FFFFFF"/>
        <w:jc w:val="both"/>
        <w:rPr>
          <w:rFonts w:eastAsia="Times New Roman"/>
          <w:sz w:val="26"/>
          <w:szCs w:val="26"/>
        </w:rPr>
        <w:sectPr w:rsidR="008A7F35" w:rsidRPr="0011236B" w:rsidSect="008A7F35">
          <w:type w:val="continuous"/>
          <w:pgSz w:w="11906" w:h="16838" w:code="9"/>
          <w:pgMar w:top="1080" w:right="1286" w:bottom="1440" w:left="1440" w:header="720" w:footer="720" w:gutter="0"/>
          <w:pgNumType w:start="1"/>
          <w:cols w:space="720"/>
          <w:docGrid w:linePitch="360"/>
        </w:sectPr>
      </w:pPr>
      <w:r w:rsidRPr="0011236B">
        <w:rPr>
          <w:b/>
        </w:rPr>
        <w:t xml:space="preserve">Câu 3. </w:t>
      </w:r>
      <w:r w:rsidRPr="0011236B">
        <w:rPr>
          <w:rFonts w:eastAsia="Times New Roman"/>
          <w:szCs w:val="26"/>
        </w:rPr>
        <w:t>Khi khu vực giờ gốc là 12 giờ thì ở nước ta là bao nhiêu giờ?</w:t>
      </w:r>
    </w:p>
    <w:p w:rsidR="008A7F35" w:rsidRPr="0011236B" w:rsidRDefault="008A7F35" w:rsidP="000A00DF">
      <w:pPr>
        <w:tabs>
          <w:tab w:val="left" w:pos="283"/>
          <w:tab w:val="left" w:pos="2829"/>
          <w:tab w:val="left" w:pos="5375"/>
          <w:tab w:val="left" w:pos="7920"/>
        </w:tabs>
        <w:jc w:val="both"/>
      </w:pPr>
      <w:r w:rsidRPr="0011236B">
        <w:rPr>
          <w:rStyle w:val="YoungMixChar"/>
          <w:b/>
        </w:rPr>
        <w:tab/>
        <w:t xml:space="preserve">A. </w:t>
      </w:r>
      <w:r w:rsidRPr="0011236B">
        <w:rPr>
          <w:rFonts w:eastAsia="Times New Roman"/>
          <w:szCs w:val="26"/>
        </w:rPr>
        <w:t>12 giờ.</w:t>
      </w:r>
      <w:r w:rsidRPr="0011236B">
        <w:rPr>
          <w:rStyle w:val="YoungMixChar"/>
          <w:b/>
        </w:rPr>
        <w:tab/>
        <w:t xml:space="preserve">B. </w:t>
      </w:r>
      <w:r w:rsidRPr="0011236B">
        <w:rPr>
          <w:rFonts w:eastAsia="Times New Roman"/>
          <w:bCs/>
          <w:szCs w:val="26"/>
          <w:bdr w:val="none" w:sz="0" w:space="0" w:color="auto" w:frame="1"/>
        </w:rPr>
        <w:t>19 giờ.</w:t>
      </w:r>
      <w:r w:rsidRPr="0011236B">
        <w:rPr>
          <w:rStyle w:val="YoungMixChar"/>
          <w:b/>
        </w:rPr>
        <w:tab/>
        <w:t xml:space="preserve">C. </w:t>
      </w:r>
      <w:r w:rsidRPr="0011236B">
        <w:rPr>
          <w:rFonts w:eastAsia="Times New Roman"/>
          <w:szCs w:val="26"/>
        </w:rPr>
        <w:t>7 giờ.</w:t>
      </w:r>
      <w:r w:rsidRPr="0011236B">
        <w:rPr>
          <w:rStyle w:val="YoungMixChar"/>
          <w:b/>
        </w:rPr>
        <w:tab/>
        <w:t xml:space="preserve">D. </w:t>
      </w:r>
      <w:r w:rsidRPr="0011236B">
        <w:rPr>
          <w:rFonts w:eastAsia="Times New Roman"/>
          <w:szCs w:val="26"/>
        </w:rPr>
        <w:t>10 giờ.</w:t>
      </w:r>
    </w:p>
    <w:p w:rsidR="008A7F35" w:rsidRPr="0011236B" w:rsidRDefault="008A7F35" w:rsidP="000A00DF">
      <w:pPr>
        <w:jc w:val="both"/>
        <w:rPr>
          <w:b/>
          <w:sz w:val="26"/>
          <w:szCs w:val="26"/>
        </w:rPr>
      </w:pPr>
      <w:r w:rsidRPr="0011236B">
        <w:rPr>
          <w:b/>
        </w:rPr>
        <w:t xml:space="preserve">Câu 4. </w:t>
      </w:r>
      <w:r w:rsidRPr="0011236B">
        <w:rPr>
          <w:szCs w:val="26"/>
        </w:rPr>
        <w:t>Kinh độ của một điểm bất kì được tính bằng độ và là</w:t>
      </w:r>
      <w:r w:rsidRPr="0011236B">
        <w:rPr>
          <w:b/>
          <w:szCs w:val="26"/>
        </w:rPr>
        <w:t> </w:t>
      </w:r>
      <w:r w:rsidRPr="0011236B">
        <w:rPr>
          <w:szCs w:val="26"/>
        </w:rPr>
        <w:t>khoảng cách từ kinh tuyến đi qua điểm đó cho tới</w:t>
      </w:r>
    </w:p>
    <w:p w:rsidR="008A7F35" w:rsidRPr="0011236B" w:rsidRDefault="008A7F35" w:rsidP="000A00DF">
      <w:pPr>
        <w:tabs>
          <w:tab w:val="left" w:pos="283"/>
          <w:tab w:val="left" w:pos="2829"/>
          <w:tab w:val="left" w:pos="5375"/>
          <w:tab w:val="left" w:pos="7920"/>
        </w:tabs>
        <w:ind w:firstLine="360"/>
        <w:jc w:val="both"/>
        <w:rPr>
          <w:rStyle w:val="YoungMixChar"/>
          <w:b/>
        </w:rPr>
        <w:sectPr w:rsidR="008A7F35" w:rsidRPr="0011236B" w:rsidSect="008A7F35">
          <w:type w:val="continuous"/>
          <w:pgSz w:w="11906" w:h="16838" w:code="9"/>
          <w:pgMar w:top="1440" w:right="1440" w:bottom="1440" w:left="1440" w:header="720" w:footer="720" w:gutter="0"/>
          <w:cols w:space="720"/>
          <w:docGrid w:linePitch="360"/>
        </w:sectPr>
      </w:pPr>
    </w:p>
    <w:p w:rsidR="008A7F35" w:rsidRPr="0011236B" w:rsidRDefault="008A7F35" w:rsidP="000A00DF">
      <w:pPr>
        <w:tabs>
          <w:tab w:val="left" w:pos="283"/>
          <w:tab w:val="left" w:pos="2829"/>
          <w:tab w:val="left" w:pos="5375"/>
          <w:tab w:val="left" w:pos="7920"/>
        </w:tabs>
        <w:ind w:firstLine="270"/>
        <w:jc w:val="both"/>
        <w:rPr>
          <w:rStyle w:val="YoungMixChar"/>
          <w:b/>
        </w:rPr>
      </w:pPr>
      <w:r w:rsidRPr="0011236B">
        <w:rPr>
          <w:rStyle w:val="YoungMixChar"/>
          <w:b/>
        </w:rPr>
        <w:t xml:space="preserve">A. </w:t>
      </w:r>
      <w:r w:rsidRPr="0011236B">
        <w:rPr>
          <w:szCs w:val="26"/>
        </w:rPr>
        <w:t>kinh tuyến gốc.</w:t>
      </w:r>
    </w:p>
    <w:p w:rsidR="008A7F35" w:rsidRPr="0011236B" w:rsidRDefault="008A7F35" w:rsidP="000A00DF">
      <w:pPr>
        <w:tabs>
          <w:tab w:val="left" w:pos="283"/>
          <w:tab w:val="left" w:pos="2829"/>
          <w:tab w:val="left" w:pos="5375"/>
          <w:tab w:val="left" w:pos="7920"/>
        </w:tabs>
        <w:ind w:firstLine="270"/>
        <w:jc w:val="both"/>
        <w:rPr>
          <w:rStyle w:val="YoungMixChar"/>
          <w:b/>
        </w:rPr>
      </w:pPr>
      <w:r w:rsidRPr="0011236B">
        <w:rPr>
          <w:rStyle w:val="YoungMixChar"/>
          <w:b/>
        </w:rPr>
        <w:t xml:space="preserve">B. </w:t>
      </w:r>
      <w:r w:rsidRPr="0011236B">
        <w:rPr>
          <w:szCs w:val="26"/>
        </w:rPr>
        <w:t>vĩ tuyến gốc.</w:t>
      </w:r>
    </w:p>
    <w:p w:rsidR="008A7F35" w:rsidRPr="0011236B" w:rsidRDefault="00514EF2" w:rsidP="000A00DF">
      <w:pPr>
        <w:tabs>
          <w:tab w:val="left" w:pos="283"/>
          <w:tab w:val="left" w:pos="2829"/>
          <w:tab w:val="left" w:pos="5375"/>
          <w:tab w:val="left" w:pos="7920"/>
        </w:tabs>
        <w:ind w:firstLine="360"/>
        <w:jc w:val="both"/>
        <w:rPr>
          <w:rStyle w:val="YoungMixChar"/>
          <w:b/>
        </w:rPr>
      </w:pPr>
      <w:r w:rsidRPr="0011236B">
        <w:rPr>
          <w:rStyle w:val="YoungMixChar"/>
          <w:b/>
        </w:rPr>
        <w:t xml:space="preserve">   </w:t>
      </w:r>
      <w:r w:rsidR="008A7F35" w:rsidRPr="0011236B">
        <w:rPr>
          <w:rStyle w:val="YoungMixChar"/>
          <w:b/>
        </w:rPr>
        <w:t xml:space="preserve">C. </w:t>
      </w:r>
      <w:r w:rsidR="008A7F35" w:rsidRPr="0011236B">
        <w:rPr>
          <w:szCs w:val="26"/>
        </w:rPr>
        <w:t>cực Nam.</w:t>
      </w:r>
    </w:p>
    <w:p w:rsidR="008A7F35" w:rsidRPr="0011236B" w:rsidRDefault="00514EF2" w:rsidP="000A00DF">
      <w:pPr>
        <w:tabs>
          <w:tab w:val="left" w:pos="283"/>
          <w:tab w:val="left" w:pos="2829"/>
          <w:tab w:val="left" w:pos="5375"/>
          <w:tab w:val="left" w:pos="7920"/>
        </w:tabs>
        <w:ind w:firstLine="360"/>
        <w:jc w:val="both"/>
      </w:pPr>
      <w:r w:rsidRPr="0011236B">
        <w:rPr>
          <w:rStyle w:val="YoungMixChar"/>
          <w:b/>
        </w:rPr>
        <w:t xml:space="preserve">   </w:t>
      </w:r>
      <w:r w:rsidR="008A7F35" w:rsidRPr="0011236B">
        <w:rPr>
          <w:rStyle w:val="YoungMixChar"/>
          <w:b/>
        </w:rPr>
        <w:t xml:space="preserve">D. </w:t>
      </w:r>
      <w:r w:rsidR="008A7F35" w:rsidRPr="0011236B">
        <w:rPr>
          <w:szCs w:val="26"/>
        </w:rPr>
        <w:t>cực Bắc.</w:t>
      </w:r>
    </w:p>
    <w:p w:rsidR="008A7F35" w:rsidRPr="0011236B" w:rsidRDefault="008A7F35" w:rsidP="000A00DF">
      <w:pPr>
        <w:jc w:val="both"/>
        <w:rPr>
          <w:b/>
        </w:rPr>
        <w:sectPr w:rsidR="008A7F35" w:rsidRPr="0011236B" w:rsidSect="008A7F35">
          <w:type w:val="continuous"/>
          <w:pgSz w:w="11906" w:h="16838" w:code="9"/>
          <w:pgMar w:top="1440" w:right="1440" w:bottom="1440" w:left="1440" w:header="720" w:footer="720" w:gutter="0"/>
          <w:cols w:num="2" w:space="720"/>
          <w:docGrid w:linePitch="360"/>
        </w:sectPr>
      </w:pPr>
    </w:p>
    <w:p w:rsidR="008A7F35" w:rsidRPr="0011236B" w:rsidRDefault="008A7F35" w:rsidP="000A00DF">
      <w:pPr>
        <w:jc w:val="both"/>
        <w:rPr>
          <w:b/>
          <w:sz w:val="26"/>
          <w:szCs w:val="26"/>
        </w:rPr>
      </w:pPr>
      <w:r w:rsidRPr="0011236B">
        <w:rPr>
          <w:b/>
        </w:rPr>
        <w:t xml:space="preserve">Câu 5. </w:t>
      </w:r>
      <w:r w:rsidRPr="0011236B">
        <w:rPr>
          <w:szCs w:val="26"/>
        </w:rPr>
        <w:t>Các đường nối liền hai điểm cực Bắc và cực Nam trên bề mặt quả Địa Cầu là những đường</w:t>
      </w:r>
    </w:p>
    <w:p w:rsidR="008A7F35" w:rsidRPr="0011236B" w:rsidRDefault="008A7F35" w:rsidP="000A00DF">
      <w:pPr>
        <w:tabs>
          <w:tab w:val="left" w:pos="283"/>
          <w:tab w:val="left" w:pos="2829"/>
          <w:tab w:val="left" w:pos="5375"/>
          <w:tab w:val="left" w:pos="7920"/>
        </w:tabs>
        <w:ind w:firstLine="270"/>
        <w:jc w:val="both"/>
        <w:rPr>
          <w:rStyle w:val="YoungMixChar"/>
          <w:b/>
        </w:rPr>
        <w:sectPr w:rsidR="008A7F35" w:rsidRPr="0011236B" w:rsidSect="008A7F35">
          <w:type w:val="continuous"/>
          <w:pgSz w:w="11906" w:h="16838" w:code="9"/>
          <w:pgMar w:top="1440" w:right="1440" w:bottom="1440" w:left="1440" w:header="720" w:footer="720" w:gutter="0"/>
          <w:cols w:space="720"/>
          <w:docGrid w:linePitch="360"/>
        </w:sectPr>
      </w:pPr>
    </w:p>
    <w:p w:rsidR="008A7F35" w:rsidRPr="0011236B" w:rsidRDefault="008A7F35" w:rsidP="000A00DF">
      <w:pPr>
        <w:tabs>
          <w:tab w:val="left" w:pos="283"/>
          <w:tab w:val="left" w:pos="2829"/>
          <w:tab w:val="left" w:pos="5375"/>
          <w:tab w:val="left" w:pos="7920"/>
        </w:tabs>
        <w:ind w:firstLine="270"/>
        <w:jc w:val="both"/>
        <w:rPr>
          <w:rStyle w:val="YoungMixChar"/>
          <w:b/>
        </w:rPr>
      </w:pPr>
      <w:r w:rsidRPr="0011236B">
        <w:rPr>
          <w:rStyle w:val="YoungMixChar"/>
          <w:b/>
        </w:rPr>
        <w:t xml:space="preserve">A. </w:t>
      </w:r>
      <w:r w:rsidRPr="0011236B">
        <w:rPr>
          <w:szCs w:val="26"/>
        </w:rPr>
        <w:t>kinh tuyến gốc.</w:t>
      </w:r>
    </w:p>
    <w:p w:rsidR="008A7F35" w:rsidRPr="0011236B" w:rsidRDefault="008A7F35" w:rsidP="000A00DF">
      <w:pPr>
        <w:tabs>
          <w:tab w:val="left" w:pos="283"/>
          <w:tab w:val="left" w:pos="2829"/>
          <w:tab w:val="left" w:pos="5375"/>
          <w:tab w:val="left" w:pos="7920"/>
        </w:tabs>
        <w:ind w:firstLine="270"/>
        <w:jc w:val="both"/>
        <w:rPr>
          <w:rStyle w:val="YoungMixChar"/>
          <w:b/>
        </w:rPr>
      </w:pPr>
      <w:r w:rsidRPr="0011236B">
        <w:rPr>
          <w:rStyle w:val="YoungMixChar"/>
          <w:b/>
        </w:rPr>
        <w:t xml:space="preserve">B. </w:t>
      </w:r>
      <w:r w:rsidRPr="0011236B">
        <w:rPr>
          <w:szCs w:val="26"/>
        </w:rPr>
        <w:t>kinh tuyến.</w:t>
      </w:r>
    </w:p>
    <w:p w:rsidR="008A7F35" w:rsidRPr="0011236B" w:rsidRDefault="00514EF2" w:rsidP="000A00DF">
      <w:pPr>
        <w:tabs>
          <w:tab w:val="left" w:pos="283"/>
          <w:tab w:val="left" w:pos="2829"/>
          <w:tab w:val="left" w:pos="5375"/>
          <w:tab w:val="left" w:pos="7920"/>
        </w:tabs>
        <w:ind w:firstLine="270"/>
        <w:jc w:val="both"/>
        <w:rPr>
          <w:rStyle w:val="YoungMixChar"/>
          <w:b/>
        </w:rPr>
      </w:pPr>
      <w:r w:rsidRPr="0011236B">
        <w:rPr>
          <w:rStyle w:val="YoungMixChar"/>
          <w:b/>
        </w:rPr>
        <w:t xml:space="preserve">    </w:t>
      </w:r>
      <w:r w:rsidR="008A7F35" w:rsidRPr="0011236B">
        <w:rPr>
          <w:rStyle w:val="YoungMixChar"/>
          <w:b/>
        </w:rPr>
        <w:t xml:space="preserve">C. </w:t>
      </w:r>
      <w:r w:rsidR="008A7F35" w:rsidRPr="0011236B">
        <w:rPr>
          <w:szCs w:val="26"/>
        </w:rPr>
        <w:t>vĩ tuyến.</w:t>
      </w:r>
    </w:p>
    <w:p w:rsidR="008A7F35" w:rsidRPr="0011236B" w:rsidRDefault="00514EF2" w:rsidP="000A00DF">
      <w:pPr>
        <w:tabs>
          <w:tab w:val="left" w:pos="283"/>
          <w:tab w:val="left" w:pos="2829"/>
          <w:tab w:val="left" w:pos="5375"/>
          <w:tab w:val="left" w:pos="7920"/>
        </w:tabs>
        <w:ind w:firstLine="270"/>
        <w:jc w:val="both"/>
        <w:rPr>
          <w:b/>
        </w:rPr>
      </w:pPr>
      <w:r w:rsidRPr="0011236B">
        <w:rPr>
          <w:rStyle w:val="YoungMixChar"/>
          <w:b/>
        </w:rPr>
        <w:t xml:space="preserve">    </w:t>
      </w:r>
      <w:r w:rsidR="008A7F35" w:rsidRPr="0011236B">
        <w:rPr>
          <w:rStyle w:val="YoungMixChar"/>
          <w:b/>
        </w:rPr>
        <w:t xml:space="preserve">D. </w:t>
      </w:r>
      <w:r w:rsidR="008A7F35" w:rsidRPr="0011236B">
        <w:rPr>
          <w:szCs w:val="26"/>
        </w:rPr>
        <w:t>vĩ tuyến gốc.</w:t>
      </w:r>
    </w:p>
    <w:p w:rsidR="008A7F35" w:rsidRPr="0011236B" w:rsidRDefault="008A7F35" w:rsidP="000A00DF">
      <w:pPr>
        <w:jc w:val="both"/>
        <w:rPr>
          <w:b/>
        </w:rPr>
        <w:sectPr w:rsidR="008A7F35" w:rsidRPr="0011236B" w:rsidSect="008A7F35">
          <w:type w:val="continuous"/>
          <w:pgSz w:w="11906" w:h="16838" w:code="9"/>
          <w:pgMar w:top="1440" w:right="1440" w:bottom="1440" w:left="1440" w:header="720" w:footer="720" w:gutter="0"/>
          <w:cols w:num="2" w:space="720"/>
          <w:docGrid w:linePitch="360"/>
        </w:sectPr>
      </w:pPr>
    </w:p>
    <w:p w:rsidR="008A7F35" w:rsidRPr="0011236B" w:rsidRDefault="008A7F35" w:rsidP="000A00DF">
      <w:pPr>
        <w:jc w:val="both"/>
        <w:rPr>
          <w:b/>
          <w:sz w:val="26"/>
          <w:szCs w:val="26"/>
        </w:rPr>
      </w:pPr>
      <w:r w:rsidRPr="0011236B">
        <w:rPr>
          <w:b/>
        </w:rPr>
        <w:t xml:space="preserve">Câu 6. </w:t>
      </w:r>
      <w:r w:rsidRPr="0011236B">
        <w:rPr>
          <w:szCs w:val="26"/>
        </w:rPr>
        <w:t>Kho dữ liệu có cả hình ảnh, video và kiến thức phong phú là</w:t>
      </w:r>
    </w:p>
    <w:p w:rsidR="008A7F35" w:rsidRPr="0011236B" w:rsidRDefault="008A7F35" w:rsidP="000A00DF">
      <w:pPr>
        <w:tabs>
          <w:tab w:val="left" w:pos="283"/>
          <w:tab w:val="left" w:pos="2829"/>
          <w:tab w:val="left" w:pos="5375"/>
          <w:tab w:val="left" w:pos="7920"/>
        </w:tabs>
        <w:jc w:val="both"/>
      </w:pPr>
      <w:r w:rsidRPr="0011236B">
        <w:rPr>
          <w:rStyle w:val="YoungMixChar"/>
          <w:b/>
        </w:rPr>
        <w:tab/>
        <w:t xml:space="preserve">A. </w:t>
      </w:r>
      <w:r w:rsidRPr="0011236B">
        <w:rPr>
          <w:szCs w:val="26"/>
        </w:rPr>
        <w:t>bảng, biểu.</w:t>
      </w:r>
      <w:r w:rsidRPr="0011236B">
        <w:rPr>
          <w:rStyle w:val="YoungMixChar"/>
          <w:b/>
        </w:rPr>
        <w:tab/>
        <w:t xml:space="preserve">B. </w:t>
      </w:r>
      <w:r w:rsidRPr="0011236B">
        <w:rPr>
          <w:szCs w:val="26"/>
        </w:rPr>
        <w:t>GPS.</w:t>
      </w:r>
      <w:r w:rsidRPr="0011236B">
        <w:rPr>
          <w:rStyle w:val="YoungMixChar"/>
          <w:b/>
        </w:rPr>
        <w:tab/>
        <w:t xml:space="preserve">C. </w:t>
      </w:r>
      <w:r w:rsidRPr="0011236B">
        <w:rPr>
          <w:szCs w:val="26"/>
        </w:rPr>
        <w:t>bản đồ.</w:t>
      </w:r>
      <w:r w:rsidRPr="0011236B">
        <w:rPr>
          <w:rStyle w:val="YoungMixChar"/>
          <w:b/>
        </w:rPr>
        <w:tab/>
        <w:t xml:space="preserve">D. </w:t>
      </w:r>
      <w:r w:rsidRPr="0011236B">
        <w:rPr>
          <w:szCs w:val="26"/>
        </w:rPr>
        <w:t>internet.</w:t>
      </w:r>
    </w:p>
    <w:p w:rsidR="008A7F35" w:rsidRPr="0011236B" w:rsidRDefault="008A7F35" w:rsidP="000A00DF">
      <w:pPr>
        <w:jc w:val="both"/>
        <w:rPr>
          <w:sz w:val="26"/>
          <w:szCs w:val="26"/>
          <w:lang w:val="fr-FR"/>
        </w:rPr>
      </w:pPr>
      <w:r w:rsidRPr="0011236B">
        <w:rPr>
          <w:b/>
        </w:rPr>
        <w:t xml:space="preserve">Câu 7. </w:t>
      </w:r>
      <w:r w:rsidRPr="0011236B">
        <w:rPr>
          <w:szCs w:val="26"/>
          <w:lang w:val="fr-FR"/>
        </w:rPr>
        <w:t>Theo thứ tự xa dần Mặt Trời, Trái Đất nằm ở vị trí thứ</w:t>
      </w:r>
    </w:p>
    <w:p w:rsidR="008A7F35" w:rsidRDefault="008A7F35" w:rsidP="000A00DF">
      <w:pPr>
        <w:tabs>
          <w:tab w:val="left" w:pos="283"/>
          <w:tab w:val="left" w:pos="2829"/>
          <w:tab w:val="left" w:pos="5375"/>
          <w:tab w:val="left" w:pos="7920"/>
        </w:tabs>
        <w:jc w:val="both"/>
      </w:pPr>
      <w:r w:rsidRPr="0011236B">
        <w:rPr>
          <w:rStyle w:val="YoungMixChar"/>
          <w:b/>
        </w:rPr>
        <w:tab/>
        <w:t xml:space="preserve">A. </w:t>
      </w:r>
      <w:r w:rsidRPr="0011236B">
        <w:rPr>
          <w:szCs w:val="26"/>
        </w:rPr>
        <w:t>5.</w:t>
      </w:r>
      <w:r w:rsidRPr="0011236B">
        <w:rPr>
          <w:rStyle w:val="YoungMixChar"/>
          <w:b/>
        </w:rPr>
        <w:tab/>
        <w:t xml:space="preserve">B. </w:t>
      </w:r>
      <w:r w:rsidRPr="0011236B">
        <w:rPr>
          <w:szCs w:val="26"/>
        </w:rPr>
        <w:t>3.</w:t>
      </w:r>
      <w:r>
        <w:rPr>
          <w:rStyle w:val="YoungMixChar"/>
          <w:b/>
        </w:rPr>
        <w:tab/>
        <w:t xml:space="preserve">C. </w:t>
      </w:r>
      <w:r w:rsidRPr="003A5969">
        <w:rPr>
          <w:szCs w:val="26"/>
        </w:rPr>
        <w:t>4.</w:t>
      </w:r>
      <w:r>
        <w:rPr>
          <w:rStyle w:val="YoungMixChar"/>
          <w:b/>
        </w:rPr>
        <w:tab/>
        <w:t xml:space="preserve">D. </w:t>
      </w:r>
      <w:r w:rsidRPr="003A5969">
        <w:rPr>
          <w:szCs w:val="26"/>
        </w:rPr>
        <w:t>2.</w:t>
      </w:r>
    </w:p>
    <w:p w:rsidR="008A7F35" w:rsidRPr="003A5969" w:rsidRDefault="008A7F35" w:rsidP="000A00DF">
      <w:pPr>
        <w:tabs>
          <w:tab w:val="left" w:pos="810"/>
        </w:tabs>
        <w:jc w:val="both"/>
        <w:rPr>
          <w:sz w:val="26"/>
          <w:szCs w:val="26"/>
          <w:lang w:val="fr-FR"/>
        </w:rPr>
      </w:pPr>
      <w:r>
        <w:rPr>
          <w:b/>
        </w:rPr>
        <w:t xml:space="preserve">Câu 8. </w:t>
      </w:r>
      <w:r w:rsidRPr="003A5969">
        <w:rPr>
          <w:szCs w:val="26"/>
          <w:shd w:val="clear" w:color="auto" w:fill="FFFFFF"/>
        </w:rPr>
        <w:t>Sự chuyển động của Trái Đất quay quanh trục </w:t>
      </w:r>
      <w:r w:rsidRPr="003A5969">
        <w:rPr>
          <w:rStyle w:val="Strong"/>
          <w:i/>
          <w:szCs w:val="26"/>
          <w:u w:val="single"/>
          <w:shd w:val="clear" w:color="auto" w:fill="FFFFFF"/>
        </w:rPr>
        <w:t>không</w:t>
      </w:r>
      <w:r w:rsidRPr="003A5969">
        <w:rPr>
          <w:i/>
          <w:szCs w:val="26"/>
          <w:shd w:val="clear" w:color="auto" w:fill="FFFFFF"/>
        </w:rPr>
        <w:t> </w:t>
      </w:r>
      <w:r w:rsidRPr="003A5969">
        <w:rPr>
          <w:szCs w:val="26"/>
          <w:shd w:val="clear" w:color="auto" w:fill="FFFFFF"/>
        </w:rPr>
        <w:t>tạo ra hiện tượng nào sau đây?</w:t>
      </w:r>
    </w:p>
    <w:p w:rsidR="008A7F35" w:rsidRPr="0011236B" w:rsidRDefault="008A7F35" w:rsidP="000A00DF">
      <w:pPr>
        <w:tabs>
          <w:tab w:val="left" w:pos="283"/>
        </w:tabs>
        <w:jc w:val="both"/>
      </w:pPr>
      <w:r>
        <w:rPr>
          <w:rStyle w:val="YoungMixChar"/>
          <w:b/>
        </w:rPr>
        <w:tab/>
      </w:r>
      <w:r w:rsidRPr="0011236B">
        <w:rPr>
          <w:rStyle w:val="YoungMixChar"/>
          <w:b/>
        </w:rPr>
        <w:t xml:space="preserve">A. </w:t>
      </w:r>
      <w:r w:rsidRPr="0011236B">
        <w:rPr>
          <w:szCs w:val="26"/>
        </w:rPr>
        <w:t>Sự luân phiên ngày đêm.</w:t>
      </w:r>
    </w:p>
    <w:p w:rsidR="008A7F35" w:rsidRPr="0011236B" w:rsidRDefault="008A7F35" w:rsidP="000A00DF">
      <w:pPr>
        <w:tabs>
          <w:tab w:val="left" w:pos="283"/>
        </w:tabs>
        <w:jc w:val="both"/>
      </w:pPr>
      <w:r w:rsidRPr="0011236B">
        <w:rPr>
          <w:rStyle w:val="YoungMixChar"/>
          <w:b/>
        </w:rPr>
        <w:tab/>
        <w:t xml:space="preserve">B. </w:t>
      </w:r>
      <w:r w:rsidRPr="0011236B">
        <w:rPr>
          <w:szCs w:val="26"/>
        </w:rPr>
        <w:t>Hiện tượng các mùa trong năm.</w:t>
      </w:r>
    </w:p>
    <w:p w:rsidR="008A7F35" w:rsidRPr="0011236B" w:rsidRDefault="008A7F35" w:rsidP="000A00DF">
      <w:pPr>
        <w:tabs>
          <w:tab w:val="left" w:pos="283"/>
        </w:tabs>
        <w:jc w:val="both"/>
      </w:pPr>
      <w:r w:rsidRPr="0011236B">
        <w:rPr>
          <w:rStyle w:val="YoungMixChar"/>
          <w:b/>
        </w:rPr>
        <w:tab/>
        <w:t xml:space="preserve">C. </w:t>
      </w:r>
      <w:r w:rsidRPr="0011236B">
        <w:rPr>
          <w:szCs w:val="26"/>
        </w:rPr>
        <w:t>Giờ khác nhau ở các khu vực.</w:t>
      </w:r>
    </w:p>
    <w:p w:rsidR="008A7F35" w:rsidRPr="0011236B" w:rsidRDefault="008A7F35" w:rsidP="000A00DF">
      <w:pPr>
        <w:tabs>
          <w:tab w:val="left" w:pos="283"/>
        </w:tabs>
        <w:jc w:val="both"/>
      </w:pPr>
      <w:r w:rsidRPr="0011236B">
        <w:rPr>
          <w:rStyle w:val="YoungMixChar"/>
          <w:b/>
        </w:rPr>
        <w:tab/>
        <w:t xml:space="preserve">D. </w:t>
      </w:r>
      <w:r w:rsidRPr="0011236B">
        <w:rPr>
          <w:szCs w:val="26"/>
        </w:rPr>
        <w:t>Sự lệch hướng chuyển động của các vật thể.</w:t>
      </w:r>
    </w:p>
    <w:p w:rsidR="008A7F35" w:rsidRPr="0011236B" w:rsidRDefault="008A7F35" w:rsidP="000A00DF">
      <w:pPr>
        <w:jc w:val="both"/>
        <w:rPr>
          <w:b/>
          <w:sz w:val="26"/>
          <w:szCs w:val="26"/>
        </w:rPr>
      </w:pPr>
      <w:r w:rsidRPr="0011236B">
        <w:rPr>
          <w:b/>
        </w:rPr>
        <w:t xml:space="preserve">Câu 9. </w:t>
      </w:r>
      <w:r w:rsidRPr="0011236B">
        <w:rPr>
          <w:szCs w:val="26"/>
        </w:rPr>
        <w:t>Lược đồ trí nhớ là những thông tin không gian về thế giới được giữ lại trong</w:t>
      </w:r>
    </w:p>
    <w:p w:rsidR="008A7F35" w:rsidRPr="0011236B" w:rsidRDefault="008A7F35" w:rsidP="000A00DF">
      <w:pPr>
        <w:tabs>
          <w:tab w:val="left" w:pos="283"/>
          <w:tab w:val="left" w:pos="2829"/>
          <w:tab w:val="left" w:pos="5375"/>
          <w:tab w:val="left" w:pos="7920"/>
        </w:tabs>
        <w:ind w:firstLine="270"/>
        <w:jc w:val="both"/>
        <w:rPr>
          <w:rStyle w:val="YoungMixChar"/>
          <w:b/>
        </w:rPr>
        <w:sectPr w:rsidR="008A7F35" w:rsidRPr="0011236B" w:rsidSect="008A7F35">
          <w:type w:val="continuous"/>
          <w:pgSz w:w="11906" w:h="16838" w:code="9"/>
          <w:pgMar w:top="1440" w:right="1440" w:bottom="1440" w:left="1440" w:header="720" w:footer="720" w:gutter="0"/>
          <w:cols w:space="720"/>
          <w:docGrid w:linePitch="360"/>
        </w:sectPr>
      </w:pPr>
    </w:p>
    <w:p w:rsidR="008A7F35" w:rsidRPr="0011236B" w:rsidRDefault="008A7F35" w:rsidP="000A00DF">
      <w:pPr>
        <w:tabs>
          <w:tab w:val="left" w:pos="283"/>
          <w:tab w:val="left" w:pos="2829"/>
          <w:tab w:val="left" w:pos="5375"/>
          <w:tab w:val="left" w:pos="7920"/>
        </w:tabs>
        <w:ind w:firstLine="270"/>
        <w:jc w:val="both"/>
        <w:rPr>
          <w:rStyle w:val="YoungMixChar"/>
          <w:b/>
        </w:rPr>
      </w:pPr>
      <w:r w:rsidRPr="0011236B">
        <w:rPr>
          <w:rStyle w:val="YoungMixChar"/>
          <w:b/>
        </w:rPr>
        <w:t xml:space="preserve">A. </w:t>
      </w:r>
      <w:r w:rsidRPr="0011236B">
        <w:rPr>
          <w:szCs w:val="26"/>
        </w:rPr>
        <w:t>trí óc con người.</w:t>
      </w:r>
    </w:p>
    <w:p w:rsidR="008A7F35" w:rsidRPr="0011236B" w:rsidRDefault="008A7F35" w:rsidP="000A00DF">
      <w:pPr>
        <w:tabs>
          <w:tab w:val="left" w:pos="283"/>
          <w:tab w:val="left" w:pos="2829"/>
          <w:tab w:val="left" w:pos="5375"/>
          <w:tab w:val="left" w:pos="7920"/>
        </w:tabs>
        <w:ind w:firstLine="270"/>
        <w:jc w:val="both"/>
        <w:rPr>
          <w:rStyle w:val="YoungMixChar"/>
          <w:b/>
        </w:rPr>
      </w:pPr>
      <w:r w:rsidRPr="0011236B">
        <w:rPr>
          <w:rStyle w:val="YoungMixChar"/>
          <w:b/>
        </w:rPr>
        <w:t xml:space="preserve">B. </w:t>
      </w:r>
      <w:r w:rsidRPr="0011236B">
        <w:rPr>
          <w:szCs w:val="26"/>
        </w:rPr>
        <w:t>sách điện tử.</w:t>
      </w:r>
    </w:p>
    <w:p w:rsidR="008A7F35" w:rsidRPr="0011236B" w:rsidRDefault="00514EF2" w:rsidP="000A00DF">
      <w:pPr>
        <w:tabs>
          <w:tab w:val="left" w:pos="283"/>
          <w:tab w:val="left" w:pos="2829"/>
          <w:tab w:val="left" w:pos="5375"/>
          <w:tab w:val="left" w:pos="7920"/>
        </w:tabs>
        <w:ind w:firstLine="270"/>
        <w:jc w:val="both"/>
        <w:rPr>
          <w:rStyle w:val="YoungMixChar"/>
          <w:b/>
        </w:rPr>
      </w:pPr>
      <w:r w:rsidRPr="0011236B">
        <w:rPr>
          <w:rStyle w:val="YoungMixChar"/>
          <w:b/>
        </w:rPr>
        <w:t xml:space="preserve">   </w:t>
      </w:r>
      <w:r w:rsidR="008A7F35" w:rsidRPr="0011236B">
        <w:rPr>
          <w:rStyle w:val="YoungMixChar"/>
          <w:b/>
        </w:rPr>
        <w:t xml:space="preserve">C. </w:t>
      </w:r>
      <w:r w:rsidR="008A7F35" w:rsidRPr="0011236B">
        <w:rPr>
          <w:szCs w:val="26"/>
        </w:rPr>
        <w:t>máy tính, USB.</w:t>
      </w:r>
    </w:p>
    <w:p w:rsidR="008A7F35" w:rsidRPr="0011236B" w:rsidRDefault="00514EF2" w:rsidP="000A00DF">
      <w:pPr>
        <w:tabs>
          <w:tab w:val="left" w:pos="283"/>
          <w:tab w:val="left" w:pos="2829"/>
          <w:tab w:val="left" w:pos="5375"/>
          <w:tab w:val="left" w:pos="7920"/>
        </w:tabs>
        <w:ind w:firstLine="270"/>
        <w:jc w:val="both"/>
      </w:pPr>
      <w:r w:rsidRPr="0011236B">
        <w:rPr>
          <w:rStyle w:val="YoungMixChar"/>
          <w:b/>
        </w:rPr>
        <w:t xml:space="preserve">   </w:t>
      </w:r>
      <w:r w:rsidR="008A7F35" w:rsidRPr="0011236B">
        <w:rPr>
          <w:rStyle w:val="YoungMixChar"/>
          <w:b/>
        </w:rPr>
        <w:t xml:space="preserve">D. </w:t>
      </w:r>
      <w:r w:rsidR="008A7F35" w:rsidRPr="0011236B">
        <w:rPr>
          <w:szCs w:val="26"/>
        </w:rPr>
        <w:t>sách giáo khoa.</w:t>
      </w:r>
    </w:p>
    <w:p w:rsidR="008A7F35" w:rsidRPr="0011236B" w:rsidRDefault="008A7F35" w:rsidP="000A00DF">
      <w:pPr>
        <w:tabs>
          <w:tab w:val="left" w:pos="4438"/>
        </w:tabs>
        <w:jc w:val="both"/>
        <w:rPr>
          <w:b/>
        </w:rPr>
        <w:sectPr w:rsidR="008A7F35" w:rsidRPr="0011236B" w:rsidSect="008A7F35">
          <w:type w:val="continuous"/>
          <w:pgSz w:w="11906" w:h="16838" w:code="9"/>
          <w:pgMar w:top="1440" w:right="1440" w:bottom="1440" w:left="1440" w:header="720" w:footer="720" w:gutter="0"/>
          <w:cols w:num="2" w:space="720"/>
          <w:docGrid w:linePitch="360"/>
        </w:sectPr>
      </w:pPr>
    </w:p>
    <w:p w:rsidR="008A7F35" w:rsidRPr="0011236B" w:rsidRDefault="008A7F35" w:rsidP="000A00DF">
      <w:pPr>
        <w:tabs>
          <w:tab w:val="left" w:pos="4438"/>
        </w:tabs>
        <w:jc w:val="both"/>
        <w:rPr>
          <w:b/>
          <w:sz w:val="26"/>
          <w:szCs w:val="26"/>
          <w:lang w:val="pt-BR"/>
        </w:rPr>
      </w:pPr>
      <w:r w:rsidRPr="0011236B">
        <w:rPr>
          <w:b/>
        </w:rPr>
        <w:t xml:space="preserve">Câu 10. </w:t>
      </w:r>
      <w:r w:rsidRPr="0011236B">
        <w:rPr>
          <w:szCs w:val="26"/>
          <w:lang w:val="pt-BR"/>
        </w:rPr>
        <w:t>Hình vẽ dưới đây liên quan đến công cụ nào thường được sử dụng trong môn Địa lí?</w:t>
      </w:r>
    </w:p>
    <w:p w:rsidR="008A7F35" w:rsidRPr="0011236B" w:rsidRDefault="008A7F35" w:rsidP="000A00DF">
      <w:pPr>
        <w:tabs>
          <w:tab w:val="left" w:pos="4438"/>
        </w:tabs>
        <w:jc w:val="both"/>
        <w:rPr>
          <w:noProof/>
          <w:szCs w:val="26"/>
        </w:rPr>
      </w:pPr>
      <w:r w:rsidRPr="0011236B">
        <w:rPr>
          <w:noProof/>
          <w:szCs w:val="26"/>
        </w:rPr>
        <w:t xml:space="preserve">                         </w:t>
      </w:r>
      <w:r w:rsidRPr="0011236B">
        <w:rPr>
          <w:noProof/>
          <w:szCs w:val="26"/>
          <w:lang w:eastAsia="en-US"/>
        </w:rPr>
        <w:drawing>
          <wp:inline distT="0" distB="0" distL="0" distR="0" wp14:anchorId="7A4C7280" wp14:editId="61D190C2">
            <wp:extent cx="3208020" cy="2012950"/>
            <wp:effectExtent l="19050" t="19050" r="11430" b="25400"/>
            <wp:docPr id="29701" name="Picture 1">
              <a:extLst xmlns:a="http://schemas.openxmlformats.org/drawingml/2006/main">
                <a:ext uri="{FF2B5EF4-FFF2-40B4-BE49-F238E27FC236}">
                  <a16:creationId xmlns:a16="http://schemas.microsoft.com/office/drawing/2014/main" id="{D2CFC116-D4C9-41A9-A56E-C64DD7D7D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1" name="Picture 1">
                      <a:extLst>
                        <a:ext uri="{FF2B5EF4-FFF2-40B4-BE49-F238E27FC236}">
                          <a16:creationId xmlns:a16="http://schemas.microsoft.com/office/drawing/2014/main" id="{D2CFC116-D4C9-41A9-A56E-C64DD7D7D149}"/>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2273" cy="2021893"/>
                    </a:xfrm>
                    <a:prstGeom prst="rect">
                      <a:avLst/>
                    </a:prstGeom>
                    <a:solidFill>
                      <a:schemeClr val="accent2"/>
                    </a:solidFill>
                    <a:ln w="9525">
                      <a:solidFill>
                        <a:srgbClr val="C00000"/>
                      </a:solidFill>
                      <a:miter lim="800000"/>
                      <a:headEnd/>
                      <a:tailEnd/>
                    </a:ln>
                  </pic:spPr>
                </pic:pic>
              </a:graphicData>
            </a:graphic>
          </wp:inline>
        </w:drawing>
      </w:r>
      <w:r w:rsidRPr="0011236B">
        <w:rPr>
          <w:i/>
          <w:szCs w:val="26"/>
          <w:lang w:val="pt-BR"/>
        </w:rPr>
        <w:t xml:space="preserve">             </w:t>
      </w:r>
    </w:p>
    <w:p w:rsidR="008A7F35" w:rsidRPr="0011236B" w:rsidRDefault="008A7F35" w:rsidP="000A00DF">
      <w:pPr>
        <w:tabs>
          <w:tab w:val="left" w:pos="283"/>
          <w:tab w:val="left" w:pos="2829"/>
          <w:tab w:val="left" w:pos="5375"/>
          <w:tab w:val="left" w:pos="7920"/>
        </w:tabs>
        <w:ind w:firstLine="270"/>
        <w:jc w:val="both"/>
        <w:rPr>
          <w:rStyle w:val="YoungMixChar"/>
          <w:b/>
        </w:rPr>
      </w:pPr>
    </w:p>
    <w:p w:rsidR="008A7F35" w:rsidRPr="0011236B" w:rsidRDefault="008A7F35" w:rsidP="000A00DF">
      <w:pPr>
        <w:tabs>
          <w:tab w:val="left" w:pos="283"/>
          <w:tab w:val="left" w:pos="2829"/>
          <w:tab w:val="left" w:pos="5375"/>
          <w:tab w:val="left" w:pos="7920"/>
        </w:tabs>
        <w:ind w:firstLine="360"/>
        <w:jc w:val="both"/>
        <w:rPr>
          <w:rStyle w:val="YoungMixChar"/>
          <w:b/>
        </w:rPr>
        <w:sectPr w:rsidR="008A7F35" w:rsidRPr="0011236B" w:rsidSect="008A7F35">
          <w:type w:val="continuous"/>
          <w:pgSz w:w="11906" w:h="16838" w:code="9"/>
          <w:pgMar w:top="1440" w:right="1440" w:bottom="1440" w:left="1440" w:header="720" w:footer="720" w:gutter="0"/>
          <w:cols w:space="720"/>
          <w:docGrid w:linePitch="360"/>
        </w:sectPr>
      </w:pPr>
    </w:p>
    <w:p w:rsidR="008A7F35" w:rsidRPr="0011236B" w:rsidRDefault="008A7F35" w:rsidP="000A00DF">
      <w:pPr>
        <w:tabs>
          <w:tab w:val="left" w:pos="283"/>
          <w:tab w:val="left" w:pos="2829"/>
          <w:tab w:val="left" w:pos="5375"/>
          <w:tab w:val="left" w:pos="7920"/>
        </w:tabs>
        <w:ind w:firstLine="360"/>
        <w:jc w:val="both"/>
        <w:rPr>
          <w:rStyle w:val="YoungMixChar"/>
          <w:b/>
        </w:rPr>
      </w:pPr>
      <w:r w:rsidRPr="0011236B">
        <w:rPr>
          <w:rStyle w:val="YoungMixChar"/>
          <w:b/>
        </w:rPr>
        <w:t xml:space="preserve">A. </w:t>
      </w:r>
      <w:r w:rsidRPr="0011236B">
        <w:rPr>
          <w:szCs w:val="26"/>
          <w:lang w:eastAsia="vi-VN"/>
        </w:rPr>
        <w:t>Bản đồ.</w:t>
      </w:r>
    </w:p>
    <w:p w:rsidR="008A7F35" w:rsidRPr="0011236B" w:rsidRDefault="008A7F35" w:rsidP="000A00DF">
      <w:pPr>
        <w:tabs>
          <w:tab w:val="left" w:pos="283"/>
          <w:tab w:val="left" w:pos="2829"/>
          <w:tab w:val="left" w:pos="5375"/>
          <w:tab w:val="left" w:pos="7920"/>
        </w:tabs>
        <w:ind w:firstLine="360"/>
        <w:jc w:val="both"/>
        <w:rPr>
          <w:rStyle w:val="YoungMixChar"/>
          <w:b/>
        </w:rPr>
      </w:pPr>
      <w:r w:rsidRPr="0011236B">
        <w:rPr>
          <w:rStyle w:val="YoungMixChar"/>
          <w:b/>
        </w:rPr>
        <w:t xml:space="preserve">B. </w:t>
      </w:r>
      <w:r w:rsidRPr="0011236B">
        <w:rPr>
          <w:szCs w:val="26"/>
          <w:lang w:eastAsia="vi-VN"/>
        </w:rPr>
        <w:t>Bảng số liệu.</w:t>
      </w:r>
    </w:p>
    <w:p w:rsidR="008A7F35" w:rsidRPr="0011236B" w:rsidRDefault="00514EF2" w:rsidP="000A00DF">
      <w:pPr>
        <w:tabs>
          <w:tab w:val="left" w:pos="283"/>
          <w:tab w:val="left" w:pos="2829"/>
          <w:tab w:val="left" w:pos="5375"/>
          <w:tab w:val="left" w:pos="7920"/>
        </w:tabs>
        <w:ind w:firstLine="360"/>
        <w:jc w:val="both"/>
        <w:rPr>
          <w:rStyle w:val="YoungMixChar"/>
          <w:b/>
        </w:rPr>
      </w:pPr>
      <w:r w:rsidRPr="0011236B">
        <w:rPr>
          <w:rStyle w:val="YoungMixChar"/>
          <w:b/>
        </w:rPr>
        <w:t xml:space="preserve">  </w:t>
      </w:r>
      <w:r w:rsidR="008A7F35" w:rsidRPr="0011236B">
        <w:rPr>
          <w:rStyle w:val="YoungMixChar"/>
          <w:b/>
        </w:rPr>
        <w:t xml:space="preserve">C. </w:t>
      </w:r>
      <w:r w:rsidR="008A7F35" w:rsidRPr="0011236B">
        <w:rPr>
          <w:szCs w:val="26"/>
          <w:lang w:eastAsia="vi-VN"/>
        </w:rPr>
        <w:t>Sơ đồ.</w:t>
      </w:r>
    </w:p>
    <w:p w:rsidR="008A7F35" w:rsidRPr="0011236B" w:rsidRDefault="00514EF2" w:rsidP="000A00DF">
      <w:pPr>
        <w:tabs>
          <w:tab w:val="left" w:pos="283"/>
          <w:tab w:val="left" w:pos="2829"/>
          <w:tab w:val="left" w:pos="5375"/>
          <w:tab w:val="left" w:pos="7920"/>
        </w:tabs>
        <w:ind w:firstLine="360"/>
        <w:jc w:val="both"/>
        <w:rPr>
          <w:b/>
        </w:rPr>
      </w:pPr>
      <w:r w:rsidRPr="0011236B">
        <w:rPr>
          <w:rStyle w:val="YoungMixChar"/>
          <w:b/>
        </w:rPr>
        <w:t xml:space="preserve">  </w:t>
      </w:r>
      <w:r w:rsidR="008A7F35" w:rsidRPr="0011236B">
        <w:rPr>
          <w:rStyle w:val="YoungMixChar"/>
          <w:b/>
        </w:rPr>
        <w:t xml:space="preserve">D. </w:t>
      </w:r>
      <w:r w:rsidR="008A7F35" w:rsidRPr="0011236B">
        <w:rPr>
          <w:szCs w:val="26"/>
          <w:lang w:eastAsia="vi-VN"/>
        </w:rPr>
        <w:t>Biểu đồ.</w:t>
      </w:r>
    </w:p>
    <w:p w:rsidR="008A7F35" w:rsidRDefault="008A7F35" w:rsidP="000A00DF">
      <w:pPr>
        <w:ind w:firstLine="720"/>
        <w:jc w:val="both"/>
        <w:sectPr w:rsidR="008A7F35" w:rsidSect="008A7F35">
          <w:type w:val="continuous"/>
          <w:pgSz w:w="11906" w:h="16838" w:code="9"/>
          <w:pgMar w:top="1440" w:right="1440" w:bottom="1440" w:left="1440" w:header="720" w:footer="720" w:gutter="0"/>
          <w:cols w:num="2" w:space="720"/>
          <w:docGrid w:linePitch="360"/>
        </w:sectPr>
      </w:pPr>
    </w:p>
    <w:p w:rsidR="00514EF2" w:rsidRPr="005307C6" w:rsidRDefault="00514EF2"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514EF2" w:rsidRPr="005307C6" w:rsidRDefault="00514EF2" w:rsidP="000A00DF">
      <w:pPr>
        <w:spacing w:line="264" w:lineRule="auto"/>
        <w:jc w:val="both"/>
        <w:rPr>
          <w:szCs w:val="24"/>
        </w:rPr>
      </w:pPr>
      <w:r w:rsidRPr="005307C6">
        <w:rPr>
          <w:b/>
          <w:bCs/>
          <w:szCs w:val="24"/>
        </w:rPr>
        <w:t>Câu 1</w:t>
      </w:r>
      <w:r w:rsidRPr="005307C6">
        <w:rPr>
          <w:bCs/>
          <w:i/>
          <w:szCs w:val="24"/>
        </w:rPr>
        <w:t xml:space="preserve"> </w:t>
      </w:r>
      <w:r w:rsidRPr="005307C6">
        <w:rPr>
          <w:bCs/>
          <w:szCs w:val="24"/>
        </w:rPr>
        <w:t>(</w:t>
      </w:r>
      <w:r w:rsidRPr="005307C6">
        <w:rPr>
          <w:szCs w:val="24"/>
          <w:lang w:val="fr-FR"/>
        </w:rPr>
        <w:t>1,0 điểm):</w:t>
      </w:r>
      <w:r w:rsidRPr="005307C6">
        <w:rPr>
          <w:i/>
          <w:szCs w:val="24"/>
          <w:lang w:val="fr-FR"/>
        </w:rPr>
        <w:t xml:space="preserve"> </w:t>
      </w:r>
      <w:r w:rsidRPr="005307C6">
        <w:rPr>
          <w:rFonts w:eastAsia="Times New Roman"/>
          <w:szCs w:val="24"/>
          <w:highlight w:val="white"/>
        </w:rPr>
        <w:t xml:space="preserve">Em hãy giải thích tại sao có hiện tượng ngày </w:t>
      </w:r>
      <w:r w:rsidR="0011236B">
        <w:rPr>
          <w:rFonts w:eastAsia="Times New Roman"/>
          <w:szCs w:val="24"/>
          <w:highlight w:val="white"/>
        </w:rPr>
        <w:t xml:space="preserve">và </w:t>
      </w:r>
      <w:r w:rsidRPr="005307C6">
        <w:rPr>
          <w:rFonts w:eastAsia="Times New Roman"/>
          <w:szCs w:val="24"/>
          <w:highlight w:val="white"/>
        </w:rPr>
        <w:t>đêm luân phiên nhau trên Trái Đất</w:t>
      </w:r>
      <w:r w:rsidRPr="005307C6">
        <w:rPr>
          <w:rFonts w:eastAsia="Times New Roman"/>
          <w:szCs w:val="24"/>
        </w:rPr>
        <w:t>?</w:t>
      </w:r>
    </w:p>
    <w:p w:rsidR="00514EF2" w:rsidRPr="005307C6" w:rsidRDefault="00514EF2" w:rsidP="000A00DF">
      <w:pPr>
        <w:spacing w:line="264" w:lineRule="auto"/>
        <w:jc w:val="both"/>
        <w:rPr>
          <w:szCs w:val="24"/>
          <w:shd w:val="clear" w:color="auto" w:fill="FFFFFF"/>
        </w:rPr>
      </w:pPr>
      <w:r w:rsidRPr="005307C6">
        <w:rPr>
          <w:b/>
          <w:bCs/>
          <w:szCs w:val="24"/>
        </w:rPr>
        <w:t>Câu 2</w:t>
      </w:r>
      <w:r w:rsidRPr="005307C6">
        <w:rPr>
          <w:bCs/>
          <w:szCs w:val="24"/>
          <w:lang w:val="fr-FR"/>
        </w:rPr>
        <w:t xml:space="preserve"> </w:t>
      </w:r>
      <w:r w:rsidRPr="005307C6">
        <w:rPr>
          <w:bCs/>
          <w:szCs w:val="24"/>
        </w:rPr>
        <w:t>(0,5 điểm):</w:t>
      </w:r>
      <w:r w:rsidRPr="005307C6">
        <w:rPr>
          <w:bCs/>
          <w:i/>
          <w:szCs w:val="24"/>
        </w:rPr>
        <w:t xml:space="preserve"> </w:t>
      </w:r>
      <w:r w:rsidRPr="005307C6">
        <w:rPr>
          <w:szCs w:val="24"/>
          <w:shd w:val="clear" w:color="auto" w:fill="FFFFFF"/>
        </w:rPr>
        <w:t>Trên bản đồ hành chính có tỉ lệ 1 : 7 500 000, khoảng cách đo được giữa thành phố Nha Trang và thành phố Đà Lạt là 3 cm, vậy trên thực tế thành phố Nha Trang cách thành phố Đà Lạt bao nhiêu ki-lô-mét?</w:t>
      </w:r>
    </w:p>
    <w:p w:rsidR="00514EF2" w:rsidRPr="005307C6" w:rsidRDefault="00514EF2" w:rsidP="000A00DF">
      <w:pPr>
        <w:spacing w:line="264" w:lineRule="auto"/>
        <w:jc w:val="both"/>
        <w:rPr>
          <w:rFonts w:eastAsia="Times New Roman"/>
          <w:szCs w:val="24"/>
        </w:rPr>
      </w:pPr>
      <w:r w:rsidRPr="005307C6">
        <w:rPr>
          <w:b/>
          <w:bCs/>
          <w:szCs w:val="24"/>
        </w:rPr>
        <w:lastRenderedPageBreak/>
        <w:t xml:space="preserve">Câu 3 </w:t>
      </w:r>
      <w:r w:rsidRPr="005307C6">
        <w:rPr>
          <w:bCs/>
          <w:szCs w:val="24"/>
        </w:rPr>
        <w:t>(1,0 điểm):</w:t>
      </w:r>
      <w:r w:rsidRPr="005307C6">
        <w:rPr>
          <w:bCs/>
          <w:i/>
          <w:szCs w:val="24"/>
        </w:rPr>
        <w:t xml:space="preserve"> </w:t>
      </w:r>
      <w:r w:rsidRPr="005307C6">
        <w:rPr>
          <w:rFonts w:eastAsia="Times New Roman"/>
          <w:szCs w:val="24"/>
          <w:highlight w:val="white"/>
        </w:rPr>
        <w:t>Quan sát hình dưới đây</w:t>
      </w:r>
      <w:r w:rsidRPr="005307C6">
        <w:rPr>
          <w:rFonts w:eastAsia="Times New Roman"/>
          <w:b/>
          <w:szCs w:val="24"/>
          <w:highlight w:val="white"/>
        </w:rPr>
        <w:t xml:space="preserve"> </w:t>
      </w:r>
      <w:r w:rsidR="005307C6" w:rsidRPr="005307C6">
        <w:rPr>
          <w:rFonts w:eastAsia="Times New Roman"/>
          <w:szCs w:val="24"/>
          <w:highlight w:val="white"/>
        </w:rPr>
        <w:t>và</w:t>
      </w:r>
      <w:r w:rsidR="005307C6" w:rsidRPr="005307C6">
        <w:rPr>
          <w:rFonts w:eastAsia="Times New Roman"/>
          <w:b/>
          <w:szCs w:val="24"/>
          <w:highlight w:val="white"/>
        </w:rPr>
        <w:t xml:space="preserve"> </w:t>
      </w:r>
      <w:r w:rsidRPr="005307C6">
        <w:rPr>
          <w:rFonts w:eastAsia="Times New Roman"/>
          <w:szCs w:val="24"/>
          <w:highlight w:val="white"/>
        </w:rPr>
        <w:t>ghi tọa độ địa lí của các điểm A, B, C, D.</w:t>
      </w:r>
    </w:p>
    <w:p w:rsidR="00514EF2" w:rsidRPr="003A5969" w:rsidRDefault="00514EF2" w:rsidP="000A00DF">
      <w:pPr>
        <w:spacing w:line="264" w:lineRule="auto"/>
        <w:ind w:left="1890"/>
        <w:jc w:val="both"/>
        <w:rPr>
          <w:b/>
          <w:bCs/>
          <w:sz w:val="26"/>
          <w:szCs w:val="26"/>
        </w:rPr>
      </w:pPr>
      <w:r w:rsidRPr="003A5969">
        <w:rPr>
          <w:b/>
          <w:bCs/>
          <w:sz w:val="26"/>
          <w:szCs w:val="26"/>
        </w:rPr>
        <w:t xml:space="preserve">                                                            </w:t>
      </w:r>
      <w:r w:rsidRPr="003A5969">
        <w:rPr>
          <w:rFonts w:eastAsia="Times New Roman"/>
          <w:noProof/>
          <w:sz w:val="26"/>
          <w:szCs w:val="26"/>
          <w:highlight w:val="white"/>
          <w:lang w:eastAsia="en-US"/>
        </w:rPr>
        <w:drawing>
          <wp:inline distT="0" distB="0" distL="0" distR="0" wp14:anchorId="2D49ED2B" wp14:editId="081C5E18">
            <wp:extent cx="3371429" cy="2390476"/>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371429" cy="2390476"/>
                    </a:xfrm>
                    <a:prstGeom prst="rect">
                      <a:avLst/>
                    </a:prstGeom>
                    <a:ln/>
                  </pic:spPr>
                </pic:pic>
              </a:graphicData>
            </a:graphic>
          </wp:inline>
        </w:drawing>
      </w:r>
    </w:p>
    <w:p w:rsidR="00514EF2" w:rsidRDefault="00514EF2" w:rsidP="00514EF2"/>
    <w:p w:rsidR="00514EF2" w:rsidRDefault="00514EF2" w:rsidP="00514EF2">
      <w:pPr>
        <w:jc w:val="center"/>
      </w:pPr>
      <w:r>
        <w:rPr>
          <w:rStyle w:val="YoungMixChar"/>
          <w:b/>
          <w:i/>
        </w:rPr>
        <w:t>------ HẾT ------</w:t>
      </w:r>
    </w:p>
    <w:p w:rsidR="008A7F35" w:rsidRPr="00514EF2" w:rsidRDefault="008A7F35" w:rsidP="00514EF2">
      <w:pPr>
        <w:sectPr w:rsidR="008A7F35" w:rsidRPr="00514EF2" w:rsidSect="008A7F35">
          <w:type w:val="continuous"/>
          <w:pgSz w:w="11906" w:h="16838" w:code="9"/>
          <w:pgMar w:top="1440" w:right="1440" w:bottom="1440" w:left="1440" w:header="720" w:footer="720" w:gutter="0"/>
          <w:cols w:space="720"/>
          <w:docGrid w:linePitch="360"/>
        </w:sectPr>
      </w:pPr>
    </w:p>
    <w:p w:rsidR="00551029" w:rsidRDefault="00551029" w:rsidP="0011236B">
      <w:pPr>
        <w:rPr>
          <w:b/>
          <w:sz w:val="26"/>
          <w:szCs w:val="26"/>
        </w:rPr>
        <w:sectPr w:rsidR="00551029" w:rsidSect="005307C6">
          <w:footerReference w:type="default" r:id="rId11"/>
          <w:pgSz w:w="11906" w:h="16838" w:code="9"/>
          <w:pgMar w:top="1080" w:right="1286" w:bottom="1440" w:left="1440" w:header="720" w:footer="720" w:gutter="0"/>
          <w:pgNumType w:start="1"/>
          <w:cols w:space="720"/>
          <w:docGrid w:linePitch="360"/>
        </w:sectPr>
      </w:pPr>
    </w:p>
    <w:tbl>
      <w:tblPr>
        <w:tblpPr w:leftFromText="180" w:rightFromText="180" w:vertAnchor="page" w:horzAnchor="margin" w:tblpX="-450" w:tblpY="901"/>
        <w:tblW w:w="9937" w:type="dxa"/>
        <w:tblLook w:val="04A0" w:firstRow="1" w:lastRow="0" w:firstColumn="1" w:lastColumn="0" w:noHBand="0" w:noVBand="1"/>
      </w:tblPr>
      <w:tblGrid>
        <w:gridCol w:w="4772"/>
        <w:gridCol w:w="5165"/>
      </w:tblGrid>
      <w:tr w:rsidR="005307C6" w:rsidRPr="00F0397C" w:rsidTr="009F450A">
        <w:trPr>
          <w:trHeight w:val="1440"/>
        </w:trPr>
        <w:tc>
          <w:tcPr>
            <w:tcW w:w="4772" w:type="dxa"/>
          </w:tcPr>
          <w:p w:rsidR="005307C6" w:rsidRPr="00F0397C" w:rsidRDefault="005307C6" w:rsidP="009F450A">
            <w:pPr>
              <w:jc w:val="center"/>
              <w:rPr>
                <w:b/>
                <w:sz w:val="26"/>
                <w:szCs w:val="26"/>
              </w:rPr>
            </w:pPr>
            <w:r w:rsidRPr="00F0397C">
              <w:rPr>
                <w:b/>
                <w:sz w:val="26"/>
                <w:szCs w:val="26"/>
              </w:rPr>
              <w:lastRenderedPageBreak/>
              <w:t>TRƯỜNG THCS THƯỢNG THANH</w:t>
            </w:r>
          </w:p>
          <w:p w:rsidR="005307C6" w:rsidRPr="00F0397C" w:rsidRDefault="005307C6" w:rsidP="009F450A">
            <w:pPr>
              <w:jc w:val="center"/>
              <w:rPr>
                <w:b/>
                <w:sz w:val="26"/>
                <w:szCs w:val="26"/>
                <w:lang w:val="vi-VN"/>
              </w:rPr>
            </w:pPr>
            <w:r w:rsidRPr="00F0397C">
              <w:rPr>
                <w:b/>
                <w:sz w:val="26"/>
                <w:szCs w:val="26"/>
                <w:lang w:val="vi-VN"/>
              </w:rPr>
              <w:t>Năm học 2022 – 2023</w:t>
            </w:r>
          </w:p>
          <w:p w:rsidR="005307C6" w:rsidRPr="00F0397C" w:rsidRDefault="005307C6" w:rsidP="009F450A">
            <w:pPr>
              <w:jc w:val="center"/>
              <w:rPr>
                <w:b/>
                <w:sz w:val="26"/>
                <w:szCs w:val="26"/>
              </w:rPr>
            </w:pPr>
            <w:r w:rsidRPr="00F0397C">
              <w:rPr>
                <w:b/>
                <w:sz w:val="26"/>
                <w:szCs w:val="26"/>
                <w:bdr w:val="single" w:sz="4" w:space="0" w:color="auto"/>
              </w:rPr>
              <w:t>Mã đề: LS&amp;ĐL602</w:t>
            </w:r>
          </w:p>
        </w:tc>
        <w:tc>
          <w:tcPr>
            <w:tcW w:w="5165" w:type="dxa"/>
          </w:tcPr>
          <w:p w:rsidR="005307C6" w:rsidRPr="00F0397C" w:rsidRDefault="005307C6" w:rsidP="009F450A">
            <w:pPr>
              <w:ind w:left="720"/>
              <w:jc w:val="center"/>
              <w:rPr>
                <w:b/>
                <w:sz w:val="26"/>
                <w:szCs w:val="26"/>
              </w:rPr>
            </w:pPr>
            <w:r w:rsidRPr="00F0397C">
              <w:rPr>
                <w:b/>
                <w:sz w:val="26"/>
                <w:szCs w:val="26"/>
              </w:rPr>
              <w:t>ĐỀ KIỂM TRA</w:t>
            </w:r>
            <w:r w:rsidRPr="00F0397C">
              <w:rPr>
                <w:b/>
                <w:sz w:val="26"/>
                <w:szCs w:val="26"/>
                <w:lang w:val="vi-VN"/>
              </w:rPr>
              <w:t xml:space="preserve"> </w:t>
            </w:r>
            <w:r w:rsidRPr="00F0397C">
              <w:rPr>
                <w:b/>
                <w:sz w:val="26"/>
                <w:szCs w:val="26"/>
              </w:rPr>
              <w:t>GIỮA HỌC KÌ I</w:t>
            </w:r>
          </w:p>
          <w:p w:rsidR="005307C6" w:rsidRPr="00F0397C" w:rsidRDefault="005307C6" w:rsidP="009F450A">
            <w:pPr>
              <w:ind w:left="720"/>
              <w:jc w:val="center"/>
              <w:rPr>
                <w:b/>
                <w:sz w:val="26"/>
                <w:szCs w:val="26"/>
                <w:lang w:val="vi-VN"/>
              </w:rPr>
            </w:pPr>
            <w:r w:rsidRPr="00F0397C">
              <w:rPr>
                <w:b/>
                <w:sz w:val="26"/>
                <w:szCs w:val="26"/>
              </w:rPr>
              <w:t>MÔN</w:t>
            </w:r>
            <w:r w:rsidRPr="00F0397C">
              <w:rPr>
                <w:b/>
                <w:sz w:val="26"/>
                <w:szCs w:val="26"/>
                <w:lang w:val="vi-VN"/>
              </w:rPr>
              <w:t xml:space="preserve">: </w:t>
            </w:r>
            <w:r w:rsidRPr="00F0397C">
              <w:rPr>
                <w:b/>
                <w:bCs/>
                <w:sz w:val="26"/>
                <w:szCs w:val="26"/>
              </w:rPr>
              <w:t>LỊCH SỬ VÀ ĐỊA LÍ 6</w:t>
            </w:r>
          </w:p>
          <w:p w:rsidR="005307C6" w:rsidRPr="00F0397C" w:rsidRDefault="005307C6" w:rsidP="009F450A">
            <w:pPr>
              <w:ind w:left="720"/>
              <w:jc w:val="center"/>
              <w:rPr>
                <w:b/>
                <w:sz w:val="26"/>
                <w:szCs w:val="26"/>
                <w:lang w:val="vi-VN"/>
              </w:rPr>
            </w:pPr>
            <w:r w:rsidRPr="00F0397C">
              <w:rPr>
                <w:b/>
                <w:sz w:val="26"/>
                <w:szCs w:val="26"/>
                <w:lang w:val="vi-VN"/>
              </w:rPr>
              <w:t>Thời gian làm bài: 60 phút</w:t>
            </w:r>
          </w:p>
          <w:p w:rsidR="005307C6" w:rsidRPr="00F0397C" w:rsidRDefault="005307C6" w:rsidP="009F450A">
            <w:pPr>
              <w:ind w:left="720"/>
              <w:jc w:val="center"/>
              <w:rPr>
                <w:b/>
                <w:sz w:val="26"/>
                <w:szCs w:val="26"/>
                <w:lang w:val="vi-VN"/>
              </w:rPr>
            </w:pPr>
            <w:r w:rsidRPr="00F0397C">
              <w:rPr>
                <w:b/>
                <w:sz w:val="26"/>
                <w:szCs w:val="26"/>
              </w:rPr>
              <w:t>Ngày kiểm tra: …./…./2022</w:t>
            </w:r>
          </w:p>
        </w:tc>
      </w:tr>
    </w:tbl>
    <w:p w:rsidR="00BE3A78" w:rsidRPr="005307C6" w:rsidRDefault="005307C6" w:rsidP="005307C6">
      <w:pPr>
        <w:spacing w:line="276" w:lineRule="auto"/>
        <w:jc w:val="center"/>
        <w:rPr>
          <w:b/>
          <w:szCs w:val="24"/>
        </w:rPr>
      </w:pPr>
      <w:r w:rsidRPr="005307C6">
        <w:rPr>
          <w:b/>
          <w:szCs w:val="24"/>
        </w:rPr>
        <w:t>A. PHÂN MÔN LỊCH SỬ</w:t>
      </w:r>
    </w:p>
    <w:p w:rsidR="005307C6" w:rsidRPr="008A7F35" w:rsidRDefault="005307C6" w:rsidP="000A00DF">
      <w:pPr>
        <w:spacing w:line="276" w:lineRule="auto"/>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 xml:space="preserve">5 điểm) </w:t>
      </w:r>
    </w:p>
    <w:p w:rsidR="005307C6" w:rsidRPr="008A7F35" w:rsidRDefault="005307C6" w:rsidP="000A00DF">
      <w:pPr>
        <w:spacing w:line="276" w:lineRule="auto"/>
        <w:jc w:val="both"/>
        <w:rPr>
          <w:b/>
          <w:color w:val="000000" w:themeColor="text1"/>
          <w:szCs w:val="24"/>
        </w:rPr>
      </w:pPr>
      <w:r>
        <w:rPr>
          <w:b/>
          <w:color w:val="000000" w:themeColor="text1"/>
          <w:szCs w:val="24"/>
        </w:rPr>
        <w:t>Hãy ghi lại vào bài kiểm tra chữ cái đứng trước đáp án đúng nhất</w:t>
      </w:r>
    </w:p>
    <w:p w:rsidR="00BE3A78" w:rsidRPr="00B65B53" w:rsidRDefault="00BE3A78" w:rsidP="000A00DF">
      <w:pPr>
        <w:jc w:val="both"/>
        <w:rPr>
          <w:szCs w:val="24"/>
          <w:lang w:val="vi-VN"/>
        </w:rPr>
      </w:pPr>
      <w:r w:rsidRPr="00BE3A78">
        <w:rPr>
          <w:b/>
          <w:lang w:val="vi"/>
        </w:rPr>
        <w:t xml:space="preserve">Câu 1. </w:t>
      </w:r>
      <w:r w:rsidRPr="00B65B53">
        <w:rPr>
          <w:szCs w:val="24"/>
          <w:lang w:val="vi-VN"/>
        </w:rPr>
        <w:t>Phân môn Lịch sử là môn học tìm hiểu về nội dung nào?</w:t>
      </w:r>
    </w:p>
    <w:p w:rsidR="00BE3A78" w:rsidRPr="00BE3A78" w:rsidRDefault="00BE3A78" w:rsidP="000A00DF">
      <w:pPr>
        <w:tabs>
          <w:tab w:val="left" w:pos="283"/>
        </w:tabs>
        <w:jc w:val="both"/>
        <w:rPr>
          <w:lang w:val="vi"/>
        </w:rPr>
      </w:pPr>
      <w:r w:rsidRPr="00BE3A78">
        <w:rPr>
          <w:b/>
          <w:lang w:val="vi"/>
        </w:rPr>
        <w:tab/>
        <w:t xml:space="preserve">A. </w:t>
      </w:r>
      <w:r w:rsidRPr="00B65B53">
        <w:rPr>
          <w:szCs w:val="24"/>
          <w:lang w:val="vi-VN"/>
        </w:rPr>
        <w:t>sự biến đổi của khí hậu qua thời gian.</w:t>
      </w:r>
    </w:p>
    <w:p w:rsidR="00BE3A78" w:rsidRPr="00BE3A78" w:rsidRDefault="00BE3A78" w:rsidP="000A00DF">
      <w:pPr>
        <w:tabs>
          <w:tab w:val="left" w:pos="283"/>
        </w:tabs>
        <w:jc w:val="both"/>
        <w:rPr>
          <w:lang w:val="vi"/>
        </w:rPr>
      </w:pPr>
      <w:r w:rsidRPr="00BE3A78">
        <w:rPr>
          <w:b/>
          <w:lang w:val="vi"/>
        </w:rPr>
        <w:tab/>
        <w:t xml:space="preserve">B. </w:t>
      </w:r>
      <w:r w:rsidRPr="00B65B53">
        <w:rPr>
          <w:szCs w:val="24"/>
          <w:lang w:val="vi-VN"/>
        </w:rPr>
        <w:t>những chuyện cổ tích do người xưa kể lại.</w:t>
      </w:r>
    </w:p>
    <w:p w:rsidR="00BE3A78" w:rsidRPr="00BE3A78" w:rsidRDefault="00BE3A78" w:rsidP="000A00DF">
      <w:pPr>
        <w:tabs>
          <w:tab w:val="left" w:pos="283"/>
        </w:tabs>
        <w:jc w:val="both"/>
        <w:rPr>
          <w:lang w:val="vi"/>
        </w:rPr>
      </w:pPr>
      <w:r w:rsidRPr="00BE3A78">
        <w:rPr>
          <w:b/>
          <w:lang w:val="vi"/>
        </w:rPr>
        <w:tab/>
        <w:t xml:space="preserve">C. </w:t>
      </w:r>
      <w:r w:rsidRPr="00EE713A">
        <w:rPr>
          <w:szCs w:val="24"/>
          <w:lang w:val="vi-VN"/>
        </w:rPr>
        <w:t>quá trình hình thành và phát triển của xã hội loài người.</w:t>
      </w:r>
    </w:p>
    <w:p w:rsidR="00BE3A78" w:rsidRPr="00BE3A78" w:rsidRDefault="00BE3A78" w:rsidP="000A00DF">
      <w:pPr>
        <w:tabs>
          <w:tab w:val="left" w:pos="283"/>
        </w:tabs>
        <w:jc w:val="both"/>
        <w:rPr>
          <w:lang w:val="vi"/>
        </w:rPr>
      </w:pPr>
      <w:r w:rsidRPr="00BE3A78">
        <w:rPr>
          <w:b/>
          <w:lang w:val="vi"/>
        </w:rPr>
        <w:tab/>
        <w:t xml:space="preserve">D. </w:t>
      </w:r>
      <w:r w:rsidRPr="00B65B53">
        <w:rPr>
          <w:szCs w:val="24"/>
          <w:lang w:val="vi-VN"/>
        </w:rPr>
        <w:t>tất cả những gì đã xảy ra trong quá khứ.</w:t>
      </w:r>
    </w:p>
    <w:p w:rsidR="00BE3A78" w:rsidRPr="00B65B53" w:rsidRDefault="00BE3A78" w:rsidP="000A00DF">
      <w:pPr>
        <w:jc w:val="both"/>
        <w:rPr>
          <w:szCs w:val="24"/>
          <w:lang w:val="vi-VN"/>
        </w:rPr>
      </w:pPr>
      <w:r w:rsidRPr="00BE3A78">
        <w:rPr>
          <w:b/>
          <w:lang w:val="vi"/>
        </w:rPr>
        <w:t xml:space="preserve">Câu 2. </w:t>
      </w:r>
      <w:r w:rsidRPr="00B65B53">
        <w:rPr>
          <w:szCs w:val="24"/>
          <w:lang w:val="vi-VN"/>
        </w:rPr>
        <w:t>Tác giả của câu nói nổi tiếng: “Lịch sử là thầy dạy của cuộc sống” là ai?</w:t>
      </w:r>
    </w:p>
    <w:p w:rsidR="005307C6" w:rsidRDefault="005307C6" w:rsidP="000A00DF">
      <w:pPr>
        <w:tabs>
          <w:tab w:val="left" w:pos="283"/>
          <w:tab w:val="left" w:pos="2913"/>
          <w:tab w:val="left" w:pos="5542"/>
          <w:tab w:val="left" w:pos="8171"/>
        </w:tabs>
        <w:ind w:firstLine="270"/>
        <w:jc w:val="both"/>
        <w:rPr>
          <w:rStyle w:val="YoungMixChar"/>
          <w:b/>
          <w:lang w:val="fr-FR"/>
        </w:rPr>
        <w:sectPr w:rsidR="005307C6" w:rsidSect="00551029">
          <w:footerReference w:type="default" r:id="rId12"/>
          <w:pgSz w:w="11906" w:h="16838" w:code="9"/>
          <w:pgMar w:top="1080" w:right="1286" w:bottom="1440" w:left="1440" w:header="720" w:footer="720" w:gutter="0"/>
          <w:pgNumType w:start="1" w:chapStyle="1"/>
          <w:cols w:space="720"/>
          <w:docGrid w:linePitch="360"/>
        </w:sectPr>
      </w:pPr>
    </w:p>
    <w:p w:rsidR="005307C6" w:rsidRDefault="00BE3A78" w:rsidP="000A00DF">
      <w:pPr>
        <w:tabs>
          <w:tab w:val="left" w:pos="283"/>
          <w:tab w:val="left" w:pos="2913"/>
          <w:tab w:val="left" w:pos="5542"/>
          <w:tab w:val="left" w:pos="8171"/>
        </w:tabs>
        <w:ind w:firstLine="270"/>
        <w:jc w:val="both"/>
        <w:rPr>
          <w:rStyle w:val="YoungMixChar"/>
          <w:b/>
          <w:lang w:val="fr-FR"/>
        </w:rPr>
      </w:pPr>
      <w:r w:rsidRPr="00BE3A78">
        <w:rPr>
          <w:rStyle w:val="YoungMixChar"/>
          <w:b/>
          <w:lang w:val="fr-FR"/>
        </w:rPr>
        <w:t xml:space="preserve">A. </w:t>
      </w:r>
      <w:r w:rsidRPr="00B65B53">
        <w:rPr>
          <w:szCs w:val="24"/>
          <w:lang w:val="vi-VN"/>
        </w:rPr>
        <w:t>Hê-ra-crit.</w:t>
      </w:r>
    </w:p>
    <w:p w:rsidR="005307C6" w:rsidRDefault="00BE3A78" w:rsidP="000A00DF">
      <w:pPr>
        <w:tabs>
          <w:tab w:val="left" w:pos="283"/>
          <w:tab w:val="left" w:pos="2913"/>
          <w:tab w:val="left" w:pos="5542"/>
          <w:tab w:val="left" w:pos="8171"/>
        </w:tabs>
        <w:ind w:firstLine="270"/>
        <w:jc w:val="both"/>
        <w:rPr>
          <w:rStyle w:val="YoungMixChar"/>
          <w:b/>
          <w:lang w:val="fr-FR"/>
        </w:rPr>
      </w:pPr>
      <w:r w:rsidRPr="00BE3A78">
        <w:rPr>
          <w:rStyle w:val="YoungMixChar"/>
          <w:b/>
          <w:lang w:val="fr-FR"/>
        </w:rPr>
        <w:t xml:space="preserve">B. </w:t>
      </w:r>
      <w:r w:rsidRPr="00B65B53">
        <w:rPr>
          <w:szCs w:val="24"/>
          <w:lang w:val="vi-VN"/>
        </w:rPr>
        <w:t>Đê –mô-crit.</w:t>
      </w:r>
    </w:p>
    <w:p w:rsidR="005307C6" w:rsidRDefault="005307C6" w:rsidP="000A00DF">
      <w:pPr>
        <w:tabs>
          <w:tab w:val="left" w:pos="283"/>
          <w:tab w:val="left" w:pos="2913"/>
          <w:tab w:val="left" w:pos="5542"/>
          <w:tab w:val="left" w:pos="8171"/>
        </w:tabs>
        <w:ind w:firstLine="270"/>
        <w:jc w:val="both"/>
        <w:rPr>
          <w:rStyle w:val="YoungMixChar"/>
          <w:b/>
          <w:lang w:val="fr-FR"/>
        </w:rPr>
      </w:pPr>
      <w:r>
        <w:rPr>
          <w:rStyle w:val="YoungMixChar"/>
          <w:b/>
          <w:lang w:val="fr-FR"/>
        </w:rPr>
        <w:t xml:space="preserve">     </w:t>
      </w:r>
      <w:r w:rsidR="00BE3A78" w:rsidRPr="00BE3A78">
        <w:rPr>
          <w:rStyle w:val="YoungMixChar"/>
          <w:b/>
          <w:lang w:val="fr-FR"/>
        </w:rPr>
        <w:t xml:space="preserve">C. </w:t>
      </w:r>
      <w:r w:rsidR="00BE3A78" w:rsidRPr="00EE713A">
        <w:rPr>
          <w:szCs w:val="24"/>
          <w:lang w:val="vi-VN"/>
        </w:rPr>
        <w:t>Xi-xê-rông.</w:t>
      </w:r>
    </w:p>
    <w:p w:rsidR="005307C6" w:rsidRPr="005307C6" w:rsidRDefault="005307C6" w:rsidP="000A00DF">
      <w:pPr>
        <w:tabs>
          <w:tab w:val="left" w:pos="283"/>
          <w:tab w:val="left" w:pos="2913"/>
          <w:tab w:val="left" w:pos="5542"/>
          <w:tab w:val="left" w:pos="8171"/>
        </w:tabs>
        <w:ind w:firstLine="270"/>
        <w:jc w:val="both"/>
        <w:rPr>
          <w:szCs w:val="24"/>
        </w:rPr>
        <w:sectPr w:rsidR="005307C6" w:rsidRPr="005307C6" w:rsidSect="005307C6">
          <w:type w:val="continuous"/>
          <w:pgSz w:w="11906" w:h="16838" w:code="9"/>
          <w:pgMar w:top="1080" w:right="1286" w:bottom="1440" w:left="1440" w:header="720" w:footer="720" w:gutter="0"/>
          <w:pgNumType w:start="1"/>
          <w:cols w:num="2" w:space="720"/>
          <w:docGrid w:linePitch="360"/>
        </w:sectPr>
      </w:pPr>
      <w:r>
        <w:rPr>
          <w:rStyle w:val="YoungMixChar"/>
          <w:b/>
          <w:lang w:val="fr-FR"/>
        </w:rPr>
        <w:t xml:space="preserve">     </w:t>
      </w:r>
      <w:r w:rsidR="00BE3A78" w:rsidRPr="00BE3A78">
        <w:rPr>
          <w:rStyle w:val="YoungMixChar"/>
          <w:b/>
          <w:lang w:val="fr-FR"/>
        </w:rPr>
        <w:t xml:space="preserve">D. </w:t>
      </w:r>
      <w:r>
        <w:rPr>
          <w:szCs w:val="24"/>
          <w:lang w:val="vi-VN"/>
        </w:rPr>
        <w:t>Xanh-xi-mô</w:t>
      </w:r>
      <w:r>
        <w:rPr>
          <w:szCs w:val="24"/>
        </w:rPr>
        <w:t>n</w:t>
      </w:r>
      <w:r w:rsidR="007B078C">
        <w:rPr>
          <w:szCs w:val="24"/>
        </w:rPr>
        <w:t>g</w:t>
      </w:r>
      <w:r>
        <w:rPr>
          <w:szCs w:val="24"/>
        </w:rPr>
        <w:t>.</w:t>
      </w:r>
    </w:p>
    <w:p w:rsidR="00BE3A78" w:rsidRPr="00B65B53" w:rsidRDefault="00BE3A78" w:rsidP="000A00DF">
      <w:pPr>
        <w:jc w:val="both"/>
        <w:rPr>
          <w:b/>
          <w:szCs w:val="24"/>
          <w:lang w:val="vi-VN"/>
        </w:rPr>
      </w:pPr>
      <w:r w:rsidRPr="00BE3A78">
        <w:rPr>
          <w:b/>
          <w:lang w:val="fr-FR"/>
        </w:rPr>
        <w:t xml:space="preserve">Câu 3. </w:t>
      </w:r>
      <w:r w:rsidRPr="00B65B53">
        <w:rPr>
          <w:szCs w:val="24"/>
          <w:lang w:val="vi-VN"/>
        </w:rPr>
        <w:t>Nhiều thị tộc, họ hàng sống cạnh nhau đã tạo thành:</w:t>
      </w:r>
    </w:p>
    <w:p w:rsidR="00BE3A78" w:rsidRPr="00BE3A78" w:rsidRDefault="00BE3A78" w:rsidP="000A00DF">
      <w:pPr>
        <w:tabs>
          <w:tab w:val="left" w:pos="283"/>
          <w:tab w:val="left" w:pos="5542"/>
        </w:tabs>
        <w:jc w:val="both"/>
        <w:rPr>
          <w:lang w:val="fr-FR"/>
        </w:rPr>
      </w:pPr>
      <w:r w:rsidRPr="00BE3A78">
        <w:rPr>
          <w:rStyle w:val="YoungMixChar"/>
          <w:b/>
          <w:lang w:val="fr-FR"/>
        </w:rPr>
        <w:tab/>
        <w:t xml:space="preserve">A. </w:t>
      </w:r>
      <w:r w:rsidRPr="00EE713A">
        <w:rPr>
          <w:szCs w:val="24"/>
          <w:lang w:val="vi-VN"/>
        </w:rPr>
        <w:t>Bộ lạc</w:t>
      </w:r>
      <w:r w:rsidRPr="00BE3A78">
        <w:rPr>
          <w:rStyle w:val="YoungMixChar"/>
          <w:b/>
          <w:lang w:val="fr-FR"/>
        </w:rPr>
        <w:tab/>
        <w:t xml:space="preserve">B. </w:t>
      </w:r>
      <w:r w:rsidRPr="00B65B53">
        <w:rPr>
          <w:szCs w:val="24"/>
          <w:lang w:val="vi-VN"/>
        </w:rPr>
        <w:t>Xóm làng</w:t>
      </w:r>
    </w:p>
    <w:p w:rsidR="00BE3A78" w:rsidRPr="00BE3A78" w:rsidRDefault="00BE3A78" w:rsidP="000A00DF">
      <w:pPr>
        <w:tabs>
          <w:tab w:val="left" w:pos="283"/>
          <w:tab w:val="left" w:pos="5542"/>
        </w:tabs>
        <w:jc w:val="both"/>
        <w:rPr>
          <w:lang w:val="fr-FR"/>
        </w:rPr>
      </w:pPr>
      <w:r w:rsidRPr="00BE3A78">
        <w:rPr>
          <w:rStyle w:val="YoungMixChar"/>
          <w:b/>
          <w:lang w:val="fr-FR"/>
        </w:rPr>
        <w:tab/>
        <w:t xml:space="preserve">C. </w:t>
      </w:r>
      <w:r w:rsidRPr="00B65B53">
        <w:rPr>
          <w:szCs w:val="24"/>
          <w:lang w:val="vi-VN"/>
        </w:rPr>
        <w:t>Nhà nước</w:t>
      </w:r>
      <w:r w:rsidRPr="00BE3A78">
        <w:rPr>
          <w:rStyle w:val="YoungMixChar"/>
          <w:b/>
          <w:lang w:val="fr-FR"/>
        </w:rPr>
        <w:tab/>
        <w:t xml:space="preserve">D. </w:t>
      </w:r>
      <w:r w:rsidRPr="00B65B53">
        <w:rPr>
          <w:szCs w:val="24"/>
          <w:lang w:val="vi-VN"/>
        </w:rPr>
        <w:t>Bầy người nguyên thủy</w:t>
      </w:r>
    </w:p>
    <w:p w:rsidR="00BE3A78" w:rsidRPr="00B65B53" w:rsidRDefault="00BE3A78" w:rsidP="000A00DF">
      <w:pPr>
        <w:jc w:val="both"/>
        <w:rPr>
          <w:szCs w:val="24"/>
          <w:lang w:val="vi-VN"/>
        </w:rPr>
      </w:pPr>
      <w:r w:rsidRPr="00BE3A78">
        <w:rPr>
          <w:b/>
          <w:lang w:val="fr-FR"/>
        </w:rPr>
        <w:t xml:space="preserve">Câu 4. </w:t>
      </w:r>
      <w:r w:rsidRPr="00B65B53">
        <w:rPr>
          <w:szCs w:val="24"/>
          <w:lang w:val="vi-VN"/>
        </w:rPr>
        <w:t>Người tối cổ xuất hiện cách đây khoảng bao nhiêu năm?</w:t>
      </w:r>
    </w:p>
    <w:p w:rsidR="00BE3A78" w:rsidRPr="00B65B53" w:rsidRDefault="00815C04" w:rsidP="000A00DF">
      <w:pPr>
        <w:jc w:val="both"/>
        <w:rPr>
          <w:szCs w:val="24"/>
          <w:lang w:val="vi-VN"/>
        </w:rPr>
      </w:pPr>
      <w:r>
        <w:rPr>
          <w:b/>
          <w:szCs w:val="24"/>
        </w:rPr>
        <w:t xml:space="preserve">     </w:t>
      </w:r>
      <w:r w:rsidR="00BE3A78" w:rsidRPr="00B65B53">
        <w:rPr>
          <w:b/>
          <w:szCs w:val="24"/>
          <w:lang w:val="vi-VN"/>
        </w:rPr>
        <w:t>A</w:t>
      </w:r>
      <w:r w:rsidR="00BE3A78" w:rsidRPr="00B65B53">
        <w:rPr>
          <w:szCs w:val="24"/>
          <w:lang w:val="vi-VN"/>
        </w:rPr>
        <w:t xml:space="preserve"> . 2 triệu năm trước.                                                     </w:t>
      </w:r>
      <w:r w:rsidR="00BE3A78" w:rsidRPr="00B65B53">
        <w:rPr>
          <w:b/>
          <w:szCs w:val="24"/>
          <w:lang w:val="vi-VN"/>
        </w:rPr>
        <w:t>B.</w:t>
      </w:r>
      <w:r w:rsidR="00BE3A78" w:rsidRPr="00B65B53">
        <w:rPr>
          <w:szCs w:val="24"/>
          <w:lang w:val="vi-VN"/>
        </w:rPr>
        <w:t xml:space="preserve"> 3 triệu năm trước.</w:t>
      </w:r>
    </w:p>
    <w:p w:rsidR="00BE3A78" w:rsidRPr="00A70D14" w:rsidRDefault="00815C04" w:rsidP="000A00DF">
      <w:pPr>
        <w:tabs>
          <w:tab w:val="left" w:pos="283"/>
          <w:tab w:val="left" w:pos="5542"/>
        </w:tabs>
        <w:jc w:val="both"/>
        <w:rPr>
          <w:lang w:val="vi-VN"/>
        </w:rPr>
      </w:pPr>
      <w:r>
        <w:rPr>
          <w:rStyle w:val="YoungMixChar"/>
          <w:b/>
          <w:lang w:val="vi-VN"/>
        </w:rPr>
        <w:tab/>
        <w:t>C</w:t>
      </w:r>
      <w:r w:rsidR="00BE3A78" w:rsidRPr="00A70D14">
        <w:rPr>
          <w:rStyle w:val="YoungMixChar"/>
          <w:b/>
          <w:lang w:val="vi-VN"/>
        </w:rPr>
        <w:t xml:space="preserve">. </w:t>
      </w:r>
      <w:r w:rsidR="00BE3A78" w:rsidRPr="00B65B53">
        <w:rPr>
          <w:szCs w:val="24"/>
          <w:lang w:val="vi-VN"/>
        </w:rPr>
        <w:t>5 triệu năm trước.</w:t>
      </w:r>
      <w:r>
        <w:rPr>
          <w:rStyle w:val="YoungMixChar"/>
          <w:b/>
          <w:lang w:val="vi-VN"/>
        </w:rPr>
        <w:tab/>
        <w:t>D</w:t>
      </w:r>
      <w:r w:rsidR="00BE3A78" w:rsidRPr="00A70D14">
        <w:rPr>
          <w:rStyle w:val="YoungMixChar"/>
          <w:b/>
          <w:lang w:val="vi-VN"/>
        </w:rPr>
        <w:t xml:space="preserve">. </w:t>
      </w:r>
      <w:r w:rsidR="00BE3A78" w:rsidRPr="00EE713A">
        <w:rPr>
          <w:szCs w:val="24"/>
          <w:lang w:val="vi-VN"/>
        </w:rPr>
        <w:t>4 triệu năm trước.</w:t>
      </w:r>
    </w:p>
    <w:p w:rsidR="00BE3A78" w:rsidRPr="00B65B53" w:rsidRDefault="00BE3A78" w:rsidP="000A00DF">
      <w:pPr>
        <w:jc w:val="both"/>
        <w:rPr>
          <w:szCs w:val="24"/>
          <w:lang w:val="vi-VN"/>
        </w:rPr>
      </w:pPr>
      <w:r w:rsidRPr="00A70D14">
        <w:rPr>
          <w:b/>
          <w:lang w:val="vi-VN"/>
        </w:rPr>
        <w:t xml:space="preserve">Câu 5. </w:t>
      </w:r>
      <w:r w:rsidRPr="00B65B53">
        <w:rPr>
          <w:szCs w:val="24"/>
          <w:lang w:val="vi-VN"/>
        </w:rPr>
        <w:t>Hình thức tổ chức xã hội của Người tối cổ là:</w:t>
      </w:r>
    </w:p>
    <w:p w:rsidR="00BE3A78" w:rsidRPr="00A70D14" w:rsidRDefault="00BE3A78" w:rsidP="000A00DF">
      <w:pPr>
        <w:tabs>
          <w:tab w:val="left" w:pos="283"/>
          <w:tab w:val="left" w:pos="5542"/>
        </w:tabs>
        <w:jc w:val="both"/>
        <w:rPr>
          <w:lang w:val="vi-VN"/>
        </w:rPr>
      </w:pPr>
      <w:r w:rsidRPr="00A70D14">
        <w:rPr>
          <w:rStyle w:val="YoungMixChar"/>
          <w:b/>
          <w:lang w:val="vi-VN"/>
        </w:rPr>
        <w:tab/>
        <w:t xml:space="preserve">A. </w:t>
      </w:r>
      <w:r w:rsidRPr="00EE713A">
        <w:rPr>
          <w:szCs w:val="24"/>
          <w:lang w:val="vi-VN"/>
        </w:rPr>
        <w:t>Bầy người nguyên thủy</w:t>
      </w:r>
      <w:r w:rsidRPr="00A70D14">
        <w:rPr>
          <w:rStyle w:val="YoungMixChar"/>
          <w:b/>
          <w:lang w:val="vi-VN"/>
        </w:rPr>
        <w:tab/>
        <w:t xml:space="preserve">B. </w:t>
      </w:r>
      <w:r w:rsidRPr="00B65B53">
        <w:rPr>
          <w:szCs w:val="24"/>
          <w:lang w:val="vi-VN"/>
        </w:rPr>
        <w:t>Làng, bản.</w:t>
      </w:r>
    </w:p>
    <w:p w:rsidR="00BE3A78" w:rsidRPr="00A70D14" w:rsidRDefault="00BE3A78" w:rsidP="000A00DF">
      <w:pPr>
        <w:tabs>
          <w:tab w:val="left" w:pos="283"/>
          <w:tab w:val="left" w:pos="5542"/>
        </w:tabs>
        <w:jc w:val="both"/>
        <w:rPr>
          <w:lang w:val="vi-VN"/>
        </w:rPr>
      </w:pPr>
      <w:r w:rsidRPr="00A70D14">
        <w:rPr>
          <w:rStyle w:val="YoungMixChar"/>
          <w:b/>
          <w:lang w:val="vi-VN"/>
        </w:rPr>
        <w:tab/>
        <w:t xml:space="preserve">C. </w:t>
      </w:r>
      <w:r w:rsidRPr="00B65B53">
        <w:rPr>
          <w:szCs w:val="24"/>
          <w:lang w:val="vi-VN"/>
        </w:rPr>
        <w:t>Công xã thị tộc</w:t>
      </w:r>
      <w:r w:rsidRPr="00A70D14">
        <w:rPr>
          <w:rStyle w:val="YoungMixChar"/>
          <w:b/>
          <w:lang w:val="vi-VN"/>
        </w:rPr>
        <w:tab/>
        <w:t xml:space="preserve">D. </w:t>
      </w:r>
      <w:r w:rsidRPr="00B65B53">
        <w:rPr>
          <w:szCs w:val="24"/>
          <w:lang w:val="vi-VN"/>
        </w:rPr>
        <w:t>Nhà nước</w:t>
      </w:r>
    </w:p>
    <w:p w:rsidR="00BE3A78" w:rsidRPr="00B65B53" w:rsidRDefault="00BE3A78" w:rsidP="000A00DF">
      <w:pPr>
        <w:jc w:val="both"/>
        <w:rPr>
          <w:szCs w:val="24"/>
          <w:lang w:val="vi-VN"/>
        </w:rPr>
      </w:pPr>
      <w:r w:rsidRPr="00A70D14">
        <w:rPr>
          <w:b/>
          <w:lang w:val="vi-VN"/>
        </w:rPr>
        <w:t xml:space="preserve">Câu 6. </w:t>
      </w:r>
      <w:r w:rsidRPr="00B65B53">
        <w:rPr>
          <w:szCs w:val="24"/>
          <w:lang w:val="vi-VN"/>
        </w:rPr>
        <w:t xml:space="preserve">Ý nào sau đây </w:t>
      </w:r>
      <w:r w:rsidRPr="00B65B53">
        <w:rPr>
          <w:b/>
          <w:i/>
          <w:szCs w:val="24"/>
          <w:lang w:val="vi-VN"/>
        </w:rPr>
        <w:t>không phản ánh đúng</w:t>
      </w:r>
      <w:r w:rsidRPr="00B65B53">
        <w:rPr>
          <w:szCs w:val="24"/>
          <w:lang w:val="vi-VN"/>
        </w:rPr>
        <w:t xml:space="preserve"> sự thay đổi trong xã hội nguyên thủy khi tư hữu xuất hiện?</w:t>
      </w:r>
    </w:p>
    <w:p w:rsidR="00BE3A78" w:rsidRPr="00A70D14" w:rsidRDefault="00BE3A78" w:rsidP="000A00DF">
      <w:pPr>
        <w:tabs>
          <w:tab w:val="left" w:pos="283"/>
        </w:tabs>
        <w:jc w:val="both"/>
        <w:rPr>
          <w:lang w:val="vi-VN"/>
        </w:rPr>
      </w:pPr>
      <w:r w:rsidRPr="00A70D14">
        <w:rPr>
          <w:b/>
          <w:lang w:val="vi-VN"/>
        </w:rPr>
        <w:tab/>
        <w:t xml:space="preserve">A. </w:t>
      </w:r>
      <w:r w:rsidRPr="00B65B53">
        <w:rPr>
          <w:szCs w:val="24"/>
          <w:lang w:val="vi-VN"/>
        </w:rPr>
        <w:t>Xã hội phân hóa kẻ giàu – người nghèo.</w:t>
      </w:r>
    </w:p>
    <w:p w:rsidR="00BE3A78" w:rsidRPr="00A70D14" w:rsidRDefault="00BE3A78" w:rsidP="000A00DF">
      <w:pPr>
        <w:tabs>
          <w:tab w:val="left" w:pos="283"/>
        </w:tabs>
        <w:jc w:val="both"/>
        <w:rPr>
          <w:lang w:val="vi-VN"/>
        </w:rPr>
      </w:pPr>
      <w:r w:rsidRPr="00A70D14">
        <w:rPr>
          <w:b/>
          <w:lang w:val="vi-VN"/>
        </w:rPr>
        <w:tab/>
        <w:t xml:space="preserve">B. </w:t>
      </w:r>
      <w:r w:rsidRPr="00EE713A">
        <w:rPr>
          <w:szCs w:val="24"/>
          <w:lang w:val="vi-VN"/>
        </w:rPr>
        <w:t>Xã hội phân chia thành hai giai cấp: thống trị và bị trị.</w:t>
      </w:r>
    </w:p>
    <w:p w:rsidR="00BE3A78" w:rsidRPr="00A70D14" w:rsidRDefault="00BE3A78" w:rsidP="000A00DF">
      <w:pPr>
        <w:tabs>
          <w:tab w:val="left" w:pos="283"/>
        </w:tabs>
        <w:jc w:val="both"/>
        <w:rPr>
          <w:lang w:val="vi-VN"/>
        </w:rPr>
      </w:pPr>
      <w:r w:rsidRPr="00A70D14">
        <w:rPr>
          <w:b/>
          <w:lang w:val="vi-VN"/>
        </w:rPr>
        <w:tab/>
        <w:t xml:space="preserve">C. </w:t>
      </w:r>
      <w:r w:rsidRPr="00B65B53">
        <w:rPr>
          <w:szCs w:val="24"/>
          <w:lang w:val="vi-VN"/>
        </w:rPr>
        <w:t>Gia đình phụ hệ xuất hiện thay thế cho gia đình mẫu hệ.</w:t>
      </w:r>
    </w:p>
    <w:p w:rsidR="000C644B" w:rsidRPr="000C644B" w:rsidRDefault="00BE3A78" w:rsidP="000A00DF">
      <w:pPr>
        <w:tabs>
          <w:tab w:val="left" w:pos="283"/>
        </w:tabs>
        <w:jc w:val="both"/>
        <w:rPr>
          <w:lang w:val="vi-VN"/>
        </w:rPr>
        <w:sectPr w:rsidR="000C644B" w:rsidRPr="000C644B" w:rsidSect="005307C6">
          <w:type w:val="continuous"/>
          <w:pgSz w:w="11906" w:h="16838" w:code="9"/>
          <w:pgMar w:top="1080" w:right="1286" w:bottom="1440" w:left="1440" w:header="720" w:footer="720" w:gutter="0"/>
          <w:pgNumType w:start="1"/>
          <w:cols w:space="720"/>
          <w:docGrid w:linePitch="360"/>
        </w:sectPr>
      </w:pPr>
      <w:r w:rsidRPr="00A70D14">
        <w:rPr>
          <w:b/>
          <w:lang w:val="vi-VN"/>
        </w:rPr>
        <w:tab/>
        <w:t xml:space="preserve">D. </w:t>
      </w:r>
      <w:r w:rsidRPr="00B65B53">
        <w:rPr>
          <w:szCs w:val="24"/>
          <w:lang w:val="vi-VN"/>
        </w:rPr>
        <w:t>Quan hệ cộng đồng bị phá vỡ.</w:t>
      </w:r>
    </w:p>
    <w:p w:rsidR="000C644B" w:rsidRPr="00B65B53" w:rsidRDefault="000C644B" w:rsidP="000A00DF">
      <w:pPr>
        <w:jc w:val="both"/>
        <w:rPr>
          <w:szCs w:val="24"/>
          <w:lang w:val="vi-VN"/>
        </w:rPr>
      </w:pPr>
      <w:r>
        <w:rPr>
          <w:b/>
          <w:lang w:val="fr-FR"/>
        </w:rPr>
        <w:t>Câu 7</w:t>
      </w:r>
      <w:r w:rsidRPr="008E62EE">
        <w:rPr>
          <w:b/>
          <w:lang w:val="fr-FR"/>
        </w:rPr>
        <w:t xml:space="preserve">. </w:t>
      </w:r>
      <w:r w:rsidRPr="00B65B53">
        <w:rPr>
          <w:szCs w:val="24"/>
          <w:lang w:val="vi-VN"/>
        </w:rPr>
        <w:t>Để dựng lại lịch sử, các nhà sử học cần có yếu tố nào?</w:t>
      </w:r>
    </w:p>
    <w:p w:rsidR="000C644B" w:rsidRPr="00A42C5B" w:rsidRDefault="000C644B" w:rsidP="000A00DF">
      <w:pPr>
        <w:tabs>
          <w:tab w:val="left" w:pos="283"/>
          <w:tab w:val="left" w:pos="5542"/>
        </w:tabs>
        <w:ind w:right="-244"/>
        <w:jc w:val="both"/>
        <w:rPr>
          <w:lang w:val="fr-FR"/>
        </w:rPr>
      </w:pPr>
      <w:r w:rsidRPr="008E62EE">
        <w:rPr>
          <w:rStyle w:val="YoungMixChar"/>
          <w:b/>
          <w:lang w:val="fr-FR"/>
        </w:rPr>
        <w:tab/>
      </w:r>
      <w:r w:rsidRPr="00A42C5B">
        <w:rPr>
          <w:rStyle w:val="YoungMixChar"/>
          <w:b/>
          <w:lang w:val="fr-FR"/>
        </w:rPr>
        <w:t xml:space="preserve">A. </w:t>
      </w:r>
      <w:r w:rsidRPr="00A42C5B">
        <w:rPr>
          <w:szCs w:val="24"/>
          <w:lang w:val="fr-FR"/>
        </w:rPr>
        <w:t>Tư liệu lịch sử.</w:t>
      </w:r>
      <w:r w:rsidRPr="00A42C5B">
        <w:rPr>
          <w:rStyle w:val="YoungMixChar"/>
          <w:b/>
          <w:lang w:val="fr-FR"/>
        </w:rPr>
        <w:tab/>
        <w:t xml:space="preserve">B. </w:t>
      </w:r>
      <w:r w:rsidRPr="00A42C5B">
        <w:rPr>
          <w:szCs w:val="24"/>
          <w:lang w:val="fr-FR"/>
        </w:rPr>
        <w:t>Nghiên cứu theo cảm quan cá nhân.</w:t>
      </w:r>
    </w:p>
    <w:p w:rsidR="000C644B" w:rsidRDefault="000C644B" w:rsidP="000A00DF">
      <w:pPr>
        <w:tabs>
          <w:tab w:val="left" w:pos="283"/>
          <w:tab w:val="left" w:pos="5542"/>
        </w:tabs>
        <w:jc w:val="both"/>
      </w:pPr>
      <w:r w:rsidRPr="00A42C5B">
        <w:rPr>
          <w:rStyle w:val="YoungMixChar"/>
          <w:b/>
          <w:lang w:val="fr-FR"/>
        </w:rPr>
        <w:tab/>
      </w:r>
      <w:r>
        <w:rPr>
          <w:rStyle w:val="YoungMixChar"/>
          <w:b/>
        </w:rPr>
        <w:t xml:space="preserve">C. </w:t>
      </w:r>
      <w:r w:rsidRPr="00B65B53">
        <w:rPr>
          <w:szCs w:val="24"/>
        </w:rPr>
        <w:t>Tham gia vào các sự kiện.</w:t>
      </w:r>
      <w:r>
        <w:rPr>
          <w:rStyle w:val="YoungMixChar"/>
          <w:b/>
        </w:rPr>
        <w:tab/>
        <w:t xml:space="preserve">D. </w:t>
      </w:r>
      <w:r w:rsidRPr="00B65B53">
        <w:rPr>
          <w:szCs w:val="24"/>
        </w:rPr>
        <w:t>Có phòng thí nghiệm.</w:t>
      </w:r>
    </w:p>
    <w:p w:rsidR="000C644B" w:rsidRPr="00B65B53" w:rsidRDefault="000C644B" w:rsidP="000A00DF">
      <w:pPr>
        <w:pStyle w:val="ListParagraph"/>
        <w:spacing w:after="0" w:line="240" w:lineRule="auto"/>
        <w:ind w:left="0"/>
        <w:jc w:val="both"/>
        <w:rPr>
          <w:szCs w:val="24"/>
          <w:lang w:val="vi-VN"/>
        </w:rPr>
      </w:pPr>
      <w:r>
        <w:rPr>
          <w:b/>
        </w:rPr>
        <w:t xml:space="preserve">Câu 8. </w:t>
      </w:r>
      <w:r w:rsidRPr="00B65B53">
        <w:rPr>
          <w:szCs w:val="24"/>
          <w:lang w:val="vi-VN"/>
        </w:rPr>
        <w:t>Lịch sử được hiểu là tất cả những gì:</w:t>
      </w:r>
    </w:p>
    <w:p w:rsidR="000C644B" w:rsidRDefault="000C644B" w:rsidP="000A00DF">
      <w:pPr>
        <w:tabs>
          <w:tab w:val="left" w:pos="283"/>
          <w:tab w:val="left" w:pos="5542"/>
        </w:tabs>
        <w:jc w:val="both"/>
      </w:pPr>
      <w:r>
        <w:rPr>
          <w:rStyle w:val="YoungMixChar"/>
          <w:b/>
        </w:rPr>
        <w:tab/>
        <w:t xml:space="preserve">A. </w:t>
      </w:r>
      <w:r w:rsidRPr="00B65B53">
        <w:rPr>
          <w:szCs w:val="24"/>
          <w:lang w:val="vi-VN"/>
        </w:rPr>
        <w:t>sẽ xảy ra trong tương lai.</w:t>
      </w:r>
      <w:r>
        <w:rPr>
          <w:rStyle w:val="YoungMixChar"/>
          <w:b/>
        </w:rPr>
        <w:tab/>
        <w:t xml:space="preserve">B. </w:t>
      </w:r>
      <w:r w:rsidRPr="00B65B53">
        <w:rPr>
          <w:szCs w:val="24"/>
          <w:lang w:val="vi-VN"/>
        </w:rPr>
        <w:t>đang diễn ra ở hiện tại.</w:t>
      </w:r>
    </w:p>
    <w:p w:rsidR="000C644B" w:rsidRDefault="000C644B" w:rsidP="000A00DF">
      <w:pPr>
        <w:tabs>
          <w:tab w:val="left" w:pos="283"/>
          <w:tab w:val="left" w:pos="5542"/>
        </w:tabs>
        <w:jc w:val="both"/>
      </w:pPr>
      <w:r>
        <w:rPr>
          <w:rStyle w:val="YoungMixChar"/>
          <w:b/>
        </w:rPr>
        <w:tab/>
        <w:t xml:space="preserve">C. </w:t>
      </w:r>
      <w:r w:rsidRPr="00EE713A">
        <w:rPr>
          <w:szCs w:val="24"/>
          <w:lang w:val="vi-VN"/>
        </w:rPr>
        <w:t>đã xảy ra trong quá khứ.</w:t>
      </w:r>
      <w:r>
        <w:rPr>
          <w:rStyle w:val="YoungMixChar"/>
          <w:b/>
        </w:rPr>
        <w:tab/>
        <w:t xml:space="preserve">D. </w:t>
      </w:r>
      <w:r w:rsidRPr="00B65B53">
        <w:rPr>
          <w:szCs w:val="24"/>
          <w:lang w:val="vi-VN"/>
        </w:rPr>
        <w:t>đã và đang diễn ra trong đời sống.</w:t>
      </w:r>
    </w:p>
    <w:p w:rsidR="000C644B" w:rsidRPr="00B65B53" w:rsidRDefault="000C644B" w:rsidP="000A00DF">
      <w:pPr>
        <w:jc w:val="both"/>
        <w:rPr>
          <w:szCs w:val="24"/>
          <w:lang w:val="vi-VN"/>
        </w:rPr>
      </w:pPr>
      <w:r>
        <w:rPr>
          <w:b/>
        </w:rPr>
        <w:t xml:space="preserve">Câu 9. </w:t>
      </w:r>
      <w:r w:rsidRPr="00B65B53">
        <w:rPr>
          <w:szCs w:val="24"/>
          <w:lang w:val="vi-VN"/>
        </w:rPr>
        <w:t>Cư dân nào là người đầu tiên biết sử dụng đồng đỏ?</w:t>
      </w:r>
    </w:p>
    <w:p w:rsidR="000C644B" w:rsidRDefault="000C644B" w:rsidP="000A00DF">
      <w:pPr>
        <w:tabs>
          <w:tab w:val="left" w:pos="283"/>
          <w:tab w:val="left" w:pos="5542"/>
        </w:tabs>
        <w:jc w:val="both"/>
      </w:pPr>
      <w:r>
        <w:rPr>
          <w:rStyle w:val="YoungMixChar"/>
          <w:b/>
        </w:rPr>
        <w:tab/>
        <w:t xml:space="preserve">A. </w:t>
      </w:r>
      <w:r w:rsidRPr="00B65B53">
        <w:rPr>
          <w:szCs w:val="24"/>
          <w:lang w:val="vi-VN"/>
        </w:rPr>
        <w:t>Người Bắc Âu và La Mã.</w:t>
      </w:r>
      <w:r>
        <w:rPr>
          <w:rStyle w:val="YoungMixChar"/>
          <w:b/>
        </w:rPr>
        <w:tab/>
        <w:t xml:space="preserve">B. </w:t>
      </w:r>
      <w:r w:rsidRPr="00B65B53">
        <w:rPr>
          <w:szCs w:val="24"/>
          <w:lang w:val="vi-VN"/>
        </w:rPr>
        <w:t>Người Nam Á và Ấn Độ.</w:t>
      </w:r>
    </w:p>
    <w:p w:rsidR="000C644B" w:rsidRDefault="000C644B" w:rsidP="000A00DF">
      <w:pPr>
        <w:tabs>
          <w:tab w:val="left" w:pos="283"/>
          <w:tab w:val="left" w:pos="5542"/>
        </w:tabs>
        <w:jc w:val="both"/>
      </w:pPr>
      <w:r>
        <w:rPr>
          <w:rStyle w:val="YoungMixChar"/>
          <w:b/>
        </w:rPr>
        <w:tab/>
        <w:t xml:space="preserve">C. </w:t>
      </w:r>
      <w:r w:rsidRPr="00B65B53">
        <w:rPr>
          <w:szCs w:val="24"/>
          <w:lang w:val="vi-VN"/>
        </w:rPr>
        <w:t>Người Trung Ấn và Lưỡng Hà.</w:t>
      </w:r>
      <w:r>
        <w:rPr>
          <w:rStyle w:val="YoungMixChar"/>
          <w:b/>
        </w:rPr>
        <w:tab/>
        <w:t xml:space="preserve">D. </w:t>
      </w:r>
      <w:r w:rsidRPr="00EE713A">
        <w:rPr>
          <w:szCs w:val="24"/>
          <w:lang w:val="vi-VN"/>
        </w:rPr>
        <w:t>Người Tây Á và Ai Cập.</w:t>
      </w:r>
    </w:p>
    <w:p w:rsidR="000C644B" w:rsidRPr="00B65B53" w:rsidRDefault="000C644B" w:rsidP="000A00DF">
      <w:pPr>
        <w:ind w:left="142" w:hanging="142"/>
        <w:jc w:val="both"/>
        <w:rPr>
          <w:szCs w:val="24"/>
          <w:lang w:val="vi-VN"/>
        </w:rPr>
      </w:pPr>
      <w:r>
        <w:rPr>
          <w:b/>
        </w:rPr>
        <w:t xml:space="preserve">Câu 10. </w:t>
      </w:r>
      <w:r w:rsidRPr="00B65B53">
        <w:rPr>
          <w:szCs w:val="24"/>
          <w:lang w:val="vi-VN"/>
        </w:rPr>
        <w:t>Cung đình Huế được xếp vào loại hình tư liệu gì?</w:t>
      </w:r>
    </w:p>
    <w:p w:rsidR="000C644B" w:rsidRDefault="000C644B" w:rsidP="000A00DF">
      <w:pPr>
        <w:tabs>
          <w:tab w:val="left" w:pos="283"/>
          <w:tab w:val="left" w:pos="5542"/>
        </w:tabs>
        <w:jc w:val="both"/>
      </w:pPr>
      <w:r>
        <w:rPr>
          <w:rStyle w:val="YoungMixChar"/>
          <w:b/>
        </w:rPr>
        <w:tab/>
        <w:t xml:space="preserve">A. </w:t>
      </w:r>
      <w:r w:rsidRPr="00EE713A">
        <w:rPr>
          <w:szCs w:val="24"/>
          <w:lang w:val="vi-VN"/>
        </w:rPr>
        <w:t>Tư liệu hiện vật.</w:t>
      </w:r>
      <w:r>
        <w:rPr>
          <w:rStyle w:val="YoungMixChar"/>
          <w:b/>
        </w:rPr>
        <w:tab/>
        <w:t xml:space="preserve">B. </w:t>
      </w:r>
      <w:r w:rsidRPr="00B65B53">
        <w:rPr>
          <w:szCs w:val="24"/>
          <w:lang w:val="vi-VN"/>
        </w:rPr>
        <w:t>Tư liệu chữ viết.</w:t>
      </w:r>
    </w:p>
    <w:p w:rsidR="000C644B" w:rsidRDefault="000C644B" w:rsidP="000A00DF">
      <w:pPr>
        <w:tabs>
          <w:tab w:val="left" w:pos="283"/>
          <w:tab w:val="left" w:pos="5542"/>
        </w:tabs>
        <w:jc w:val="both"/>
      </w:pPr>
      <w:r>
        <w:rPr>
          <w:rStyle w:val="YoungMixChar"/>
          <w:b/>
        </w:rPr>
        <w:tab/>
        <w:t xml:space="preserve">C. </w:t>
      </w:r>
      <w:r w:rsidRPr="00B65B53">
        <w:rPr>
          <w:szCs w:val="24"/>
          <w:lang w:val="vi-VN"/>
        </w:rPr>
        <w:t>Tư liệu gốc.</w:t>
      </w:r>
      <w:r>
        <w:rPr>
          <w:rStyle w:val="YoungMixChar"/>
          <w:b/>
        </w:rPr>
        <w:tab/>
        <w:t xml:space="preserve">D. </w:t>
      </w:r>
      <w:r w:rsidRPr="00B65B53">
        <w:rPr>
          <w:szCs w:val="24"/>
          <w:lang w:val="vi-VN"/>
        </w:rPr>
        <w:t>Tư liệu truyền miệng.</w:t>
      </w:r>
    </w:p>
    <w:p w:rsidR="000C644B" w:rsidRPr="005307C6" w:rsidRDefault="000C644B"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0C644B" w:rsidRPr="00B65B53" w:rsidRDefault="000C644B" w:rsidP="000A00DF">
      <w:pPr>
        <w:spacing w:line="276" w:lineRule="auto"/>
        <w:ind w:left="-142" w:firstLine="142"/>
        <w:jc w:val="both"/>
        <w:rPr>
          <w:szCs w:val="24"/>
          <w:lang w:val="vi-VN"/>
        </w:rPr>
      </w:pPr>
      <w:r w:rsidRPr="00B65B53">
        <w:rPr>
          <w:b/>
          <w:szCs w:val="24"/>
          <w:lang w:val="vi-VN"/>
        </w:rPr>
        <w:t>Câu 1</w:t>
      </w:r>
      <w:r w:rsidRPr="00600DC6">
        <w:rPr>
          <w:b/>
          <w:szCs w:val="24"/>
          <w:lang w:val="vi-VN"/>
        </w:rPr>
        <w:t xml:space="preserve"> (1 điểm)</w:t>
      </w:r>
      <w:r w:rsidRPr="00B65B53">
        <w:rPr>
          <w:b/>
          <w:szCs w:val="24"/>
          <w:lang w:val="vi-VN"/>
        </w:rPr>
        <w:t>.</w:t>
      </w:r>
      <w:r w:rsidRPr="00B65B53">
        <w:rPr>
          <w:szCs w:val="24"/>
          <w:lang w:val="vi-VN"/>
        </w:rPr>
        <w:t xml:space="preserve"> Nêu khái niệm và ý nghĩa của nguồn tư liệu gốc.</w:t>
      </w:r>
    </w:p>
    <w:p w:rsidR="000C644B" w:rsidRPr="00C44DE0" w:rsidRDefault="000C644B" w:rsidP="000A00DF">
      <w:pPr>
        <w:spacing w:line="276" w:lineRule="auto"/>
        <w:ind w:left="-142" w:firstLine="142"/>
        <w:jc w:val="both"/>
        <w:rPr>
          <w:b/>
          <w:szCs w:val="24"/>
        </w:rPr>
      </w:pPr>
      <w:r w:rsidRPr="00B65B53">
        <w:rPr>
          <w:b/>
          <w:szCs w:val="24"/>
          <w:lang w:val="vi-VN"/>
        </w:rPr>
        <w:t xml:space="preserve">Câu 2. </w:t>
      </w:r>
      <w:r>
        <w:rPr>
          <w:b/>
          <w:szCs w:val="24"/>
        </w:rPr>
        <w:t>(2,5 điểm)</w:t>
      </w:r>
    </w:p>
    <w:p w:rsidR="000C644B" w:rsidRDefault="000C644B" w:rsidP="000A00DF">
      <w:pPr>
        <w:pStyle w:val="ListParagraph"/>
        <w:numPr>
          <w:ilvl w:val="0"/>
          <w:numId w:val="40"/>
        </w:numPr>
        <w:ind w:right="-164" w:firstLine="142"/>
        <w:jc w:val="both"/>
        <w:rPr>
          <w:rFonts w:eastAsia="Times New Roman"/>
          <w:szCs w:val="24"/>
          <w:lang w:val="vi-VN"/>
        </w:rPr>
      </w:pPr>
      <w:r w:rsidRPr="00600DC6">
        <w:rPr>
          <w:rFonts w:eastAsia="Times New Roman"/>
          <w:szCs w:val="24"/>
        </w:rPr>
        <w:t>Trình bày</w:t>
      </w:r>
      <w:r w:rsidRPr="00600DC6">
        <w:rPr>
          <w:rFonts w:eastAsia="Times New Roman"/>
          <w:szCs w:val="24"/>
          <w:lang w:val="vi-VN"/>
        </w:rPr>
        <w:t xml:space="preserve"> vai trò của lao động trong việc làm thay đổi con người và cuộc sống của người nguyên thủy.</w:t>
      </w:r>
    </w:p>
    <w:p w:rsidR="005307C6" w:rsidRPr="000C644B" w:rsidRDefault="000C644B" w:rsidP="000A00DF">
      <w:pPr>
        <w:pStyle w:val="ListParagraph"/>
        <w:numPr>
          <w:ilvl w:val="0"/>
          <w:numId w:val="40"/>
        </w:numPr>
        <w:ind w:right="-164" w:firstLine="142"/>
        <w:jc w:val="both"/>
        <w:rPr>
          <w:rFonts w:eastAsia="Times New Roman"/>
          <w:szCs w:val="24"/>
          <w:lang w:val="vi-VN"/>
        </w:rPr>
        <w:sectPr w:rsidR="005307C6" w:rsidRPr="000C644B" w:rsidSect="000C644B">
          <w:type w:val="continuous"/>
          <w:pgSz w:w="11906" w:h="16838" w:code="9"/>
          <w:pgMar w:top="1080" w:right="1286" w:bottom="1440" w:left="1440" w:header="720" w:footer="720" w:gutter="0"/>
          <w:pgNumType w:start="1"/>
          <w:cols w:space="720"/>
          <w:docGrid w:linePitch="360"/>
        </w:sectPr>
      </w:pPr>
      <w:r w:rsidRPr="000C644B">
        <w:rPr>
          <w:rFonts w:cs="Times New Roman"/>
          <w:szCs w:val="24"/>
          <w:lang w:val="vi-VN"/>
        </w:rPr>
        <w:t>Sự xuất hiện của kim loại đã có tác động lớn đến đời sống con người.</w:t>
      </w:r>
      <w:r w:rsidRPr="000C644B">
        <w:rPr>
          <w:rFonts w:ascii="14" w:hAnsi="14"/>
          <w:sz w:val="28"/>
          <w:szCs w:val="28"/>
          <w:lang w:val="vi-VN"/>
        </w:rPr>
        <w:t xml:space="preserve"> </w:t>
      </w:r>
      <w:r w:rsidRPr="000C644B">
        <w:rPr>
          <w:szCs w:val="24"/>
          <w:lang w:val="vi-VN"/>
        </w:rPr>
        <w:t>Ngày nay con người vẫn dùng kim loại bằng đồng trong đời sống. Hãy kể tên những vật dụng mà em biết có sử dụng kim loại này để chế tạo.</w:t>
      </w:r>
    </w:p>
    <w:p w:rsidR="005307C6" w:rsidRPr="008A7F35" w:rsidRDefault="005307C6" w:rsidP="000A00DF">
      <w:pPr>
        <w:spacing w:line="276" w:lineRule="auto"/>
        <w:jc w:val="center"/>
        <w:rPr>
          <w:szCs w:val="24"/>
          <w:lang w:val="vi-VN"/>
        </w:rPr>
      </w:pPr>
      <w:r>
        <w:rPr>
          <w:b/>
          <w:color w:val="000000" w:themeColor="text1"/>
          <w:szCs w:val="24"/>
        </w:rPr>
        <w:lastRenderedPageBreak/>
        <w:t>B</w:t>
      </w:r>
      <w:r w:rsidRPr="008A7F35">
        <w:rPr>
          <w:b/>
          <w:color w:val="000000" w:themeColor="text1"/>
          <w:szCs w:val="24"/>
        </w:rPr>
        <w:t xml:space="preserve">. PHÂN MÔN </w:t>
      </w:r>
      <w:r>
        <w:rPr>
          <w:b/>
          <w:color w:val="000000" w:themeColor="text1"/>
          <w:szCs w:val="24"/>
        </w:rPr>
        <w:t>ĐỊA LÍ</w:t>
      </w:r>
    </w:p>
    <w:p w:rsidR="005307C6" w:rsidRDefault="005307C6" w:rsidP="000A00DF">
      <w:pPr>
        <w:spacing w:line="276" w:lineRule="auto"/>
        <w:ind w:left="-142"/>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 xml:space="preserve">5 điểm) </w:t>
      </w:r>
    </w:p>
    <w:p w:rsidR="005307C6" w:rsidRPr="008A7F35" w:rsidRDefault="005307C6" w:rsidP="000A00DF">
      <w:pPr>
        <w:spacing w:line="276" w:lineRule="auto"/>
        <w:ind w:left="-142"/>
        <w:jc w:val="both"/>
        <w:rPr>
          <w:b/>
          <w:color w:val="000000" w:themeColor="text1"/>
          <w:szCs w:val="24"/>
          <w:u w:val="single"/>
          <w:lang w:val="vi"/>
        </w:rPr>
      </w:pPr>
      <w:r w:rsidRPr="008A7F35">
        <w:rPr>
          <w:b/>
          <w:color w:val="000000" w:themeColor="text1"/>
          <w:szCs w:val="24"/>
        </w:rPr>
        <w:t>Hãy ghi lại vào bài kiểm tra chữ cái đứng trước đáp án đúng nhất</w:t>
      </w:r>
    </w:p>
    <w:p w:rsidR="000C644B" w:rsidRPr="0011236B" w:rsidRDefault="000C644B" w:rsidP="000A00DF">
      <w:pPr>
        <w:jc w:val="both"/>
        <w:rPr>
          <w:b/>
          <w:sz w:val="26"/>
          <w:szCs w:val="26"/>
        </w:rPr>
      </w:pPr>
      <w:r w:rsidRPr="0011236B">
        <w:rPr>
          <w:b/>
          <w:color w:val="000000"/>
        </w:rPr>
        <w:t xml:space="preserve">Câu 1. </w:t>
      </w:r>
      <w:r w:rsidRPr="0011236B">
        <w:rPr>
          <w:color w:val="000000"/>
          <w:szCs w:val="26"/>
        </w:rPr>
        <w:t>Kho dữ liệu có cả hình ảnh, video và kiến thức phong phú là</w:t>
      </w:r>
    </w:p>
    <w:p w:rsidR="000C644B" w:rsidRPr="0011236B" w:rsidRDefault="000C644B" w:rsidP="000A00DF">
      <w:pPr>
        <w:tabs>
          <w:tab w:val="left" w:pos="283"/>
          <w:tab w:val="left" w:pos="2829"/>
          <w:tab w:val="left" w:pos="5375"/>
          <w:tab w:val="left" w:pos="7920"/>
        </w:tabs>
        <w:jc w:val="both"/>
      </w:pPr>
      <w:r w:rsidRPr="0011236B">
        <w:rPr>
          <w:rStyle w:val="YoungMixChar"/>
          <w:b/>
        </w:rPr>
        <w:tab/>
        <w:t xml:space="preserve">A. </w:t>
      </w:r>
      <w:r w:rsidRPr="0011236B">
        <w:rPr>
          <w:color w:val="000000"/>
          <w:szCs w:val="26"/>
        </w:rPr>
        <w:t>bảng, biểu.</w:t>
      </w:r>
      <w:r w:rsidRPr="0011236B">
        <w:rPr>
          <w:rStyle w:val="YoungMixChar"/>
          <w:b/>
        </w:rPr>
        <w:tab/>
        <w:t xml:space="preserve">B. </w:t>
      </w:r>
      <w:r w:rsidRPr="0011236B">
        <w:rPr>
          <w:color w:val="000000"/>
          <w:szCs w:val="26"/>
        </w:rPr>
        <w:t>internet.</w:t>
      </w:r>
      <w:r w:rsidRPr="0011236B">
        <w:rPr>
          <w:rStyle w:val="YoungMixChar"/>
          <w:b/>
        </w:rPr>
        <w:tab/>
        <w:t xml:space="preserve">C. </w:t>
      </w:r>
      <w:r w:rsidRPr="0011236B">
        <w:rPr>
          <w:color w:val="000000"/>
          <w:szCs w:val="26"/>
        </w:rPr>
        <w:t>bản đồ.</w:t>
      </w:r>
      <w:r w:rsidRPr="0011236B">
        <w:rPr>
          <w:rStyle w:val="YoungMixChar"/>
          <w:b/>
        </w:rPr>
        <w:tab/>
        <w:t xml:space="preserve">D. </w:t>
      </w:r>
      <w:r w:rsidRPr="0011236B">
        <w:rPr>
          <w:color w:val="000000"/>
          <w:szCs w:val="26"/>
        </w:rPr>
        <w:t>GPS.</w:t>
      </w:r>
    </w:p>
    <w:p w:rsidR="000C644B" w:rsidRPr="0011236B" w:rsidRDefault="000C644B" w:rsidP="0090035D">
      <w:pPr>
        <w:jc w:val="both"/>
        <w:rPr>
          <w:rStyle w:val="YoungMixChar"/>
          <w:b/>
        </w:rPr>
        <w:sectPr w:rsidR="000C644B" w:rsidRPr="0011236B" w:rsidSect="0090035D">
          <w:footerReference w:type="default" r:id="rId13"/>
          <w:pgSz w:w="11906" w:h="16838" w:code="9"/>
          <w:pgMar w:top="994" w:right="1440" w:bottom="864" w:left="1440" w:header="432" w:footer="144" w:gutter="0"/>
          <w:pgNumType w:start="1"/>
          <w:cols w:space="720"/>
          <w:docGrid w:linePitch="360"/>
        </w:sectPr>
      </w:pPr>
      <w:r w:rsidRPr="0011236B">
        <w:rPr>
          <w:b/>
          <w:color w:val="000000"/>
        </w:rPr>
        <w:t xml:space="preserve">Câu 2. </w:t>
      </w:r>
      <w:r w:rsidR="0090035D" w:rsidRPr="0011236B">
        <w:rPr>
          <w:sz w:val="26"/>
          <w:szCs w:val="26"/>
        </w:rPr>
        <w:t>Những vòng tròn trên quả Địa Cầu vuông góc với các kinh tuyến là những đường</w:t>
      </w:r>
    </w:p>
    <w:p w:rsidR="000C644B"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A. </w:t>
      </w:r>
      <w:r w:rsidR="0090035D" w:rsidRPr="0011236B">
        <w:rPr>
          <w:color w:val="000000"/>
          <w:szCs w:val="26"/>
        </w:rPr>
        <w:t>kinh tuyến</w:t>
      </w:r>
      <w:r w:rsidRPr="0011236B">
        <w:rPr>
          <w:color w:val="000000"/>
          <w:szCs w:val="26"/>
        </w:rPr>
        <w:t>.</w:t>
      </w:r>
    </w:p>
    <w:p w:rsidR="000C644B"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B. </w:t>
      </w:r>
      <w:r w:rsidRPr="0011236B">
        <w:rPr>
          <w:color w:val="000000"/>
          <w:szCs w:val="26"/>
        </w:rPr>
        <w:t>kinh tuyến gốc.</w:t>
      </w:r>
    </w:p>
    <w:p w:rsidR="000C644B"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    C. </w:t>
      </w:r>
      <w:r w:rsidR="0090035D" w:rsidRPr="0011236B">
        <w:rPr>
          <w:color w:val="000000"/>
          <w:szCs w:val="26"/>
        </w:rPr>
        <w:t>vĩ tuyến</w:t>
      </w:r>
      <w:r w:rsidRPr="0011236B">
        <w:rPr>
          <w:color w:val="000000"/>
          <w:szCs w:val="26"/>
        </w:rPr>
        <w:t>.</w:t>
      </w:r>
    </w:p>
    <w:p w:rsidR="000C644B" w:rsidRPr="0011236B" w:rsidRDefault="000C644B" w:rsidP="000A00DF">
      <w:pPr>
        <w:tabs>
          <w:tab w:val="left" w:pos="283"/>
          <w:tab w:val="left" w:pos="2829"/>
          <w:tab w:val="left" w:pos="5375"/>
          <w:tab w:val="left" w:pos="7920"/>
        </w:tabs>
        <w:ind w:firstLine="270"/>
        <w:jc w:val="both"/>
      </w:pPr>
      <w:r w:rsidRPr="0011236B">
        <w:rPr>
          <w:rStyle w:val="YoungMixChar"/>
          <w:b/>
        </w:rPr>
        <w:t xml:space="preserve">    D. </w:t>
      </w:r>
      <w:r w:rsidRPr="0011236B">
        <w:rPr>
          <w:color w:val="000000"/>
          <w:szCs w:val="26"/>
        </w:rPr>
        <w:t>vĩ tuyến gốc.</w:t>
      </w:r>
    </w:p>
    <w:p w:rsidR="000C644B" w:rsidRPr="0011236B" w:rsidRDefault="000C644B" w:rsidP="000A00DF">
      <w:pPr>
        <w:jc w:val="both"/>
        <w:rPr>
          <w:b/>
          <w:color w:val="000000"/>
        </w:rPr>
        <w:sectPr w:rsidR="000C644B" w:rsidRPr="0011236B" w:rsidSect="000C644B">
          <w:type w:val="continuous"/>
          <w:pgSz w:w="11906" w:h="16838" w:code="9"/>
          <w:pgMar w:top="1440" w:right="1440" w:bottom="1440" w:left="1440" w:header="720" w:footer="720" w:gutter="0"/>
          <w:pgNumType w:start="1"/>
          <w:cols w:num="2" w:space="720"/>
          <w:docGrid w:linePitch="360"/>
        </w:sectPr>
      </w:pPr>
    </w:p>
    <w:p w:rsidR="00A60257" w:rsidRPr="0011236B" w:rsidRDefault="000C644B" w:rsidP="0090035D">
      <w:pPr>
        <w:jc w:val="both"/>
        <w:rPr>
          <w:rStyle w:val="YoungMixChar"/>
          <w:b/>
        </w:rPr>
        <w:sectPr w:rsidR="00A60257" w:rsidRPr="0011236B" w:rsidSect="00A60257">
          <w:type w:val="continuous"/>
          <w:pgSz w:w="11906" w:h="16838" w:code="9"/>
          <w:pgMar w:top="1440" w:right="1286" w:bottom="1440" w:left="1440" w:header="720" w:footer="720" w:gutter="0"/>
          <w:pgNumType w:start="1"/>
          <w:cols w:space="720"/>
          <w:docGrid w:linePitch="360"/>
        </w:sectPr>
      </w:pPr>
      <w:r w:rsidRPr="0011236B">
        <w:rPr>
          <w:b/>
          <w:color w:val="000000"/>
        </w:rPr>
        <w:t xml:space="preserve">Câu 3. </w:t>
      </w:r>
      <w:r w:rsidR="0090035D" w:rsidRPr="0011236B">
        <w:rPr>
          <w:rFonts w:eastAsia="Times New Roman"/>
          <w:sz w:val="26"/>
          <w:szCs w:val="26"/>
        </w:rPr>
        <w:t>Vĩ tuyến gốc chính là</w:t>
      </w:r>
    </w:p>
    <w:p w:rsidR="00A60257"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A. </w:t>
      </w:r>
      <w:r w:rsidR="0090035D" w:rsidRPr="0011236B">
        <w:rPr>
          <w:color w:val="000000"/>
          <w:szCs w:val="26"/>
        </w:rPr>
        <w:t>chí tuyến Bắc</w:t>
      </w:r>
      <w:r w:rsidRPr="0011236B">
        <w:rPr>
          <w:color w:val="000000"/>
          <w:szCs w:val="26"/>
        </w:rPr>
        <w:t>.</w:t>
      </w:r>
    </w:p>
    <w:p w:rsidR="00A60257"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B. </w:t>
      </w:r>
      <w:r w:rsidR="0090035D" w:rsidRPr="0011236B">
        <w:rPr>
          <w:color w:val="000000"/>
          <w:szCs w:val="26"/>
        </w:rPr>
        <w:t>xích đạo</w:t>
      </w:r>
      <w:r w:rsidRPr="0011236B">
        <w:rPr>
          <w:color w:val="000000"/>
          <w:szCs w:val="26"/>
        </w:rPr>
        <w:t>.</w:t>
      </w:r>
    </w:p>
    <w:p w:rsidR="00A60257" w:rsidRPr="0011236B" w:rsidRDefault="00A60257" w:rsidP="000A00DF">
      <w:pPr>
        <w:tabs>
          <w:tab w:val="left" w:pos="283"/>
          <w:tab w:val="left" w:pos="2829"/>
          <w:tab w:val="left" w:pos="5375"/>
          <w:tab w:val="left" w:pos="7920"/>
        </w:tabs>
        <w:ind w:firstLine="270"/>
        <w:jc w:val="both"/>
        <w:rPr>
          <w:rStyle w:val="YoungMixChar"/>
          <w:b/>
        </w:rPr>
      </w:pPr>
      <w:r w:rsidRPr="0011236B">
        <w:rPr>
          <w:rStyle w:val="YoungMixChar"/>
          <w:b/>
        </w:rPr>
        <w:t xml:space="preserve">   </w:t>
      </w:r>
      <w:r w:rsidR="000C644B" w:rsidRPr="0011236B">
        <w:rPr>
          <w:rStyle w:val="YoungMixChar"/>
          <w:b/>
        </w:rPr>
        <w:t xml:space="preserve">C. </w:t>
      </w:r>
      <w:r w:rsidR="0090035D" w:rsidRPr="0011236B">
        <w:rPr>
          <w:color w:val="000000"/>
          <w:szCs w:val="26"/>
        </w:rPr>
        <w:t>chí tuyến Nam</w:t>
      </w:r>
      <w:r w:rsidR="000C644B" w:rsidRPr="0011236B">
        <w:rPr>
          <w:color w:val="000000"/>
          <w:szCs w:val="26"/>
        </w:rPr>
        <w:t>.</w:t>
      </w:r>
    </w:p>
    <w:p w:rsidR="00A60257" w:rsidRPr="0011236B" w:rsidRDefault="00A60257" w:rsidP="000A00DF">
      <w:pPr>
        <w:tabs>
          <w:tab w:val="left" w:pos="283"/>
          <w:tab w:val="left" w:pos="2829"/>
          <w:tab w:val="left" w:pos="5375"/>
          <w:tab w:val="left" w:pos="7920"/>
        </w:tabs>
        <w:ind w:firstLine="270"/>
        <w:jc w:val="both"/>
        <w:rPr>
          <w:color w:val="000000"/>
          <w:szCs w:val="26"/>
        </w:rPr>
        <w:sectPr w:rsidR="00A60257" w:rsidRPr="0011236B" w:rsidSect="00A60257">
          <w:type w:val="continuous"/>
          <w:pgSz w:w="11906" w:h="16838" w:code="9"/>
          <w:pgMar w:top="1440" w:right="1286" w:bottom="1440" w:left="1440" w:header="720" w:footer="720" w:gutter="0"/>
          <w:pgNumType w:start="1"/>
          <w:cols w:num="2" w:space="720"/>
          <w:docGrid w:linePitch="360"/>
        </w:sectPr>
      </w:pPr>
      <w:r w:rsidRPr="0011236B">
        <w:rPr>
          <w:rStyle w:val="YoungMixChar"/>
          <w:b/>
        </w:rPr>
        <w:t xml:space="preserve">   </w:t>
      </w:r>
      <w:r w:rsidR="000C644B" w:rsidRPr="0011236B">
        <w:rPr>
          <w:rStyle w:val="YoungMixChar"/>
          <w:b/>
        </w:rPr>
        <w:t xml:space="preserve">D. </w:t>
      </w:r>
      <w:r w:rsidR="0090035D" w:rsidRPr="0011236B">
        <w:rPr>
          <w:color w:val="000000"/>
          <w:szCs w:val="26"/>
        </w:rPr>
        <w:t>hai vòng cực</w:t>
      </w:r>
      <w:r w:rsidR="000C644B" w:rsidRPr="0011236B">
        <w:rPr>
          <w:color w:val="000000"/>
          <w:szCs w:val="26"/>
        </w:rPr>
        <w:t>.</w:t>
      </w:r>
    </w:p>
    <w:p w:rsidR="000C644B" w:rsidRPr="0011236B" w:rsidRDefault="000C644B" w:rsidP="000A00DF">
      <w:pPr>
        <w:tabs>
          <w:tab w:val="left" w:pos="4438"/>
        </w:tabs>
        <w:jc w:val="both"/>
        <w:rPr>
          <w:i/>
          <w:sz w:val="26"/>
          <w:szCs w:val="26"/>
        </w:rPr>
      </w:pPr>
      <w:r w:rsidRPr="0011236B">
        <w:rPr>
          <w:b/>
          <w:color w:val="000000"/>
        </w:rPr>
        <w:t xml:space="preserve">Câu 4. </w:t>
      </w:r>
      <w:r w:rsidRPr="0011236B">
        <w:rPr>
          <w:color w:val="000000"/>
          <w:szCs w:val="26"/>
          <w:lang w:val="fr-FR"/>
        </w:rPr>
        <w:t>Trái Đất có dạng hình</w:t>
      </w:r>
    </w:p>
    <w:p w:rsidR="000C644B" w:rsidRPr="0011236B" w:rsidRDefault="000C644B" w:rsidP="000A00DF">
      <w:pPr>
        <w:tabs>
          <w:tab w:val="left" w:pos="283"/>
          <w:tab w:val="left" w:pos="2829"/>
          <w:tab w:val="left" w:pos="5375"/>
          <w:tab w:val="left" w:pos="7920"/>
        </w:tabs>
        <w:jc w:val="both"/>
      </w:pPr>
      <w:r w:rsidRPr="0011236B">
        <w:rPr>
          <w:rStyle w:val="YoungMixChar"/>
          <w:b/>
        </w:rPr>
        <w:tab/>
        <w:t xml:space="preserve">A. </w:t>
      </w:r>
      <w:r w:rsidRPr="0011236B">
        <w:rPr>
          <w:color w:val="000000"/>
          <w:szCs w:val="26"/>
        </w:rPr>
        <w:t>cầu.</w:t>
      </w:r>
      <w:r w:rsidRPr="0011236B">
        <w:rPr>
          <w:rStyle w:val="YoungMixChar"/>
          <w:b/>
        </w:rPr>
        <w:tab/>
        <w:t xml:space="preserve">B. </w:t>
      </w:r>
      <w:r w:rsidRPr="0011236B">
        <w:rPr>
          <w:color w:val="000000"/>
          <w:szCs w:val="26"/>
          <w:lang w:val="fr-FR"/>
        </w:rPr>
        <w:t>bầu dục.</w:t>
      </w:r>
      <w:r w:rsidRPr="0011236B">
        <w:rPr>
          <w:rStyle w:val="YoungMixChar"/>
          <w:b/>
        </w:rPr>
        <w:tab/>
        <w:t xml:space="preserve">C. </w:t>
      </w:r>
      <w:r w:rsidRPr="0011236B">
        <w:rPr>
          <w:color w:val="000000"/>
          <w:szCs w:val="26"/>
        </w:rPr>
        <w:t>vuông.</w:t>
      </w:r>
      <w:r w:rsidRPr="0011236B">
        <w:rPr>
          <w:rStyle w:val="YoungMixChar"/>
          <w:b/>
        </w:rPr>
        <w:tab/>
        <w:t xml:space="preserve">D. </w:t>
      </w:r>
      <w:r w:rsidRPr="0011236B">
        <w:rPr>
          <w:color w:val="000000"/>
          <w:szCs w:val="26"/>
          <w:lang w:val="fr-FR"/>
        </w:rPr>
        <w:t>tròn.</w:t>
      </w:r>
    </w:p>
    <w:p w:rsidR="000C644B" w:rsidRPr="0011236B" w:rsidRDefault="000C644B" w:rsidP="000A00DF">
      <w:pPr>
        <w:jc w:val="both"/>
        <w:rPr>
          <w:b/>
          <w:sz w:val="26"/>
          <w:szCs w:val="26"/>
        </w:rPr>
      </w:pPr>
      <w:r w:rsidRPr="0011236B">
        <w:rPr>
          <w:b/>
          <w:color w:val="000000"/>
        </w:rPr>
        <w:t xml:space="preserve">Câu 5. </w:t>
      </w:r>
      <w:r w:rsidR="0090035D" w:rsidRPr="0011236B">
        <w:rPr>
          <w:sz w:val="26"/>
          <w:szCs w:val="26"/>
        </w:rPr>
        <w:t>Lược đồ trí nhớ phản ánh sự cảm nhận của con người về không gian sống và ý nghĩa của không gian ấy đối với</w:t>
      </w:r>
    </w:p>
    <w:p w:rsidR="000C644B" w:rsidRPr="0011236B" w:rsidRDefault="000C644B" w:rsidP="000A00DF">
      <w:pPr>
        <w:tabs>
          <w:tab w:val="left" w:pos="283"/>
          <w:tab w:val="left" w:pos="2829"/>
          <w:tab w:val="left" w:pos="5375"/>
          <w:tab w:val="left" w:pos="7920"/>
        </w:tabs>
        <w:ind w:firstLine="270"/>
        <w:jc w:val="both"/>
        <w:rPr>
          <w:rStyle w:val="YoungMixChar"/>
          <w:b/>
        </w:rPr>
        <w:sectPr w:rsidR="000C644B" w:rsidRPr="0011236B" w:rsidSect="00A60257">
          <w:type w:val="continuous"/>
          <w:pgSz w:w="11906" w:h="16838" w:code="9"/>
          <w:pgMar w:top="1440" w:right="1286" w:bottom="1440" w:left="1440" w:header="720" w:footer="720" w:gutter="0"/>
          <w:pgNumType w:start="1"/>
          <w:cols w:space="720"/>
          <w:docGrid w:linePitch="360"/>
        </w:sectPr>
      </w:pPr>
    </w:p>
    <w:p w:rsidR="000C644B"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A. </w:t>
      </w:r>
      <w:r w:rsidR="0090035D" w:rsidRPr="0011236B">
        <w:rPr>
          <w:color w:val="000000"/>
          <w:szCs w:val="26"/>
        </w:rPr>
        <w:t>tập thể</w:t>
      </w:r>
      <w:r w:rsidRPr="0011236B">
        <w:rPr>
          <w:color w:val="000000"/>
          <w:szCs w:val="26"/>
        </w:rPr>
        <w:t>.</w:t>
      </w:r>
    </w:p>
    <w:p w:rsidR="000C644B"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B. </w:t>
      </w:r>
      <w:r w:rsidR="0090035D" w:rsidRPr="0011236B">
        <w:rPr>
          <w:color w:val="000000"/>
          <w:szCs w:val="26"/>
        </w:rPr>
        <w:t>cá nhân</w:t>
      </w:r>
      <w:r w:rsidRPr="0011236B">
        <w:rPr>
          <w:color w:val="000000"/>
          <w:szCs w:val="26"/>
        </w:rPr>
        <w:t>.</w:t>
      </w:r>
    </w:p>
    <w:p w:rsidR="000C644B" w:rsidRPr="0011236B" w:rsidRDefault="000C644B" w:rsidP="000A00DF">
      <w:pPr>
        <w:tabs>
          <w:tab w:val="left" w:pos="283"/>
          <w:tab w:val="left" w:pos="2829"/>
          <w:tab w:val="left" w:pos="5375"/>
          <w:tab w:val="left" w:pos="7920"/>
        </w:tabs>
        <w:ind w:firstLine="270"/>
        <w:jc w:val="both"/>
        <w:rPr>
          <w:rStyle w:val="YoungMixChar"/>
          <w:b/>
        </w:rPr>
      </w:pPr>
      <w:r w:rsidRPr="0011236B">
        <w:rPr>
          <w:rStyle w:val="YoungMixChar"/>
          <w:b/>
        </w:rPr>
        <w:t xml:space="preserve">    C. </w:t>
      </w:r>
      <w:r w:rsidR="0090035D" w:rsidRPr="0011236B">
        <w:rPr>
          <w:color w:val="000000"/>
          <w:szCs w:val="26"/>
        </w:rPr>
        <w:t>tổ chức</w:t>
      </w:r>
      <w:r w:rsidRPr="0011236B">
        <w:rPr>
          <w:color w:val="000000"/>
          <w:szCs w:val="26"/>
        </w:rPr>
        <w:t>.</w:t>
      </w:r>
    </w:p>
    <w:p w:rsidR="000C644B" w:rsidRPr="0011236B" w:rsidRDefault="000C644B" w:rsidP="000A00DF">
      <w:pPr>
        <w:tabs>
          <w:tab w:val="left" w:pos="283"/>
          <w:tab w:val="left" w:pos="2829"/>
          <w:tab w:val="left" w:pos="5375"/>
          <w:tab w:val="left" w:pos="7920"/>
        </w:tabs>
        <w:ind w:firstLine="270"/>
        <w:jc w:val="both"/>
        <w:rPr>
          <w:color w:val="000000"/>
          <w:szCs w:val="26"/>
        </w:rPr>
        <w:sectPr w:rsidR="000C644B" w:rsidRPr="0011236B" w:rsidSect="000C644B">
          <w:type w:val="continuous"/>
          <w:pgSz w:w="11906" w:h="16838" w:code="9"/>
          <w:pgMar w:top="1440" w:right="1440" w:bottom="1440" w:left="1440" w:header="720" w:footer="720" w:gutter="0"/>
          <w:pgNumType w:start="1"/>
          <w:cols w:num="2" w:space="720"/>
          <w:docGrid w:linePitch="360"/>
        </w:sectPr>
      </w:pPr>
      <w:r w:rsidRPr="0011236B">
        <w:rPr>
          <w:rStyle w:val="YoungMixChar"/>
          <w:b/>
        </w:rPr>
        <w:t xml:space="preserve">    D. </w:t>
      </w:r>
      <w:r w:rsidR="0090035D" w:rsidRPr="0011236B">
        <w:rPr>
          <w:color w:val="000000"/>
          <w:szCs w:val="26"/>
        </w:rPr>
        <w:t>quốc gia</w:t>
      </w:r>
      <w:r w:rsidRPr="0011236B">
        <w:rPr>
          <w:color w:val="000000"/>
          <w:szCs w:val="26"/>
        </w:rPr>
        <w:t>.</w:t>
      </w:r>
    </w:p>
    <w:p w:rsidR="000C644B" w:rsidRPr="0011236B" w:rsidRDefault="000C644B" w:rsidP="000A00DF">
      <w:pPr>
        <w:shd w:val="clear" w:color="auto" w:fill="FFFFFF"/>
        <w:jc w:val="both"/>
        <w:rPr>
          <w:rFonts w:eastAsia="Times New Roman"/>
          <w:color w:val="000000"/>
          <w:szCs w:val="26"/>
        </w:rPr>
      </w:pPr>
      <w:r w:rsidRPr="0011236B">
        <w:rPr>
          <w:b/>
          <w:color w:val="000000"/>
        </w:rPr>
        <w:t xml:space="preserve">Câu 6. </w:t>
      </w:r>
      <w:r w:rsidRPr="0011236B">
        <w:rPr>
          <w:rFonts w:eastAsia="Times New Roman"/>
          <w:color w:val="000000"/>
          <w:szCs w:val="26"/>
        </w:rPr>
        <w:t>Khi khu vực giờ gốc là 12 giờ thì ở nước ta là bao nhiêu giờ?</w:t>
      </w:r>
    </w:p>
    <w:p w:rsidR="000C644B" w:rsidRDefault="000C644B" w:rsidP="000A00DF">
      <w:pPr>
        <w:tabs>
          <w:tab w:val="left" w:pos="283"/>
          <w:tab w:val="left" w:pos="2829"/>
          <w:tab w:val="left" w:pos="5375"/>
          <w:tab w:val="left" w:pos="7920"/>
        </w:tabs>
        <w:jc w:val="both"/>
      </w:pPr>
      <w:r w:rsidRPr="0011236B">
        <w:rPr>
          <w:rStyle w:val="YoungMixChar"/>
          <w:b/>
        </w:rPr>
        <w:t xml:space="preserve">     A. </w:t>
      </w:r>
      <w:r w:rsidRPr="0011236B">
        <w:rPr>
          <w:rFonts w:eastAsia="Times New Roman"/>
          <w:bCs/>
          <w:color w:val="000000"/>
          <w:szCs w:val="26"/>
          <w:bdr w:val="none" w:sz="0" w:space="0" w:color="auto" w:frame="1"/>
        </w:rPr>
        <w:t>19 giờ.</w:t>
      </w:r>
      <w:r w:rsidRPr="0011236B">
        <w:rPr>
          <w:rStyle w:val="YoungMixChar"/>
          <w:b/>
        </w:rPr>
        <w:tab/>
        <w:t xml:space="preserve">B. </w:t>
      </w:r>
      <w:r w:rsidRPr="0011236B">
        <w:rPr>
          <w:rFonts w:eastAsia="Times New Roman"/>
          <w:color w:val="000000"/>
          <w:szCs w:val="26"/>
        </w:rPr>
        <w:t>12 giờ.</w:t>
      </w:r>
      <w:r w:rsidRPr="0011236B">
        <w:rPr>
          <w:rStyle w:val="YoungMixChar"/>
          <w:b/>
        </w:rPr>
        <w:tab/>
        <w:t xml:space="preserve">C. </w:t>
      </w:r>
      <w:r w:rsidRPr="0011236B">
        <w:rPr>
          <w:rFonts w:eastAsia="Times New Roman"/>
          <w:color w:val="000000"/>
          <w:szCs w:val="26"/>
        </w:rPr>
        <w:t>7 giờ.</w:t>
      </w:r>
      <w:r w:rsidRPr="0011236B">
        <w:rPr>
          <w:rStyle w:val="YoungMixChar"/>
          <w:b/>
        </w:rPr>
        <w:tab/>
        <w:t xml:space="preserve">D. </w:t>
      </w:r>
      <w:r w:rsidRPr="0011236B">
        <w:rPr>
          <w:rFonts w:eastAsia="Times New Roman"/>
          <w:color w:val="000000"/>
          <w:szCs w:val="26"/>
        </w:rPr>
        <w:t>10</w:t>
      </w:r>
      <w:r w:rsidRPr="003A5969">
        <w:rPr>
          <w:rFonts w:eastAsia="Times New Roman"/>
          <w:color w:val="000000"/>
          <w:szCs w:val="26"/>
        </w:rPr>
        <w:t xml:space="preserve"> giờ.</w:t>
      </w:r>
    </w:p>
    <w:p w:rsidR="000C644B" w:rsidRDefault="000C644B" w:rsidP="000A00DF">
      <w:pPr>
        <w:tabs>
          <w:tab w:val="left" w:pos="4438"/>
        </w:tabs>
        <w:jc w:val="both"/>
        <w:rPr>
          <w:color w:val="000000"/>
          <w:szCs w:val="26"/>
          <w:lang w:val="pt-BR"/>
        </w:rPr>
      </w:pPr>
      <w:r>
        <w:rPr>
          <w:b/>
          <w:color w:val="000000"/>
        </w:rPr>
        <w:t xml:space="preserve">Câu 7. </w:t>
      </w:r>
      <w:r w:rsidRPr="003A5969">
        <w:rPr>
          <w:color w:val="000000"/>
          <w:szCs w:val="26"/>
          <w:lang w:val="pt-BR"/>
        </w:rPr>
        <w:t>Hình vẽ dưới đây liên quan đến công cụ nào thường được sử dụng trong môn Địa lí?</w:t>
      </w:r>
    </w:p>
    <w:p w:rsidR="00A60257" w:rsidRPr="003A5969" w:rsidRDefault="00A60257" w:rsidP="000A00DF">
      <w:pPr>
        <w:tabs>
          <w:tab w:val="left" w:pos="4438"/>
        </w:tabs>
        <w:jc w:val="both"/>
        <w:rPr>
          <w:b/>
          <w:sz w:val="26"/>
          <w:szCs w:val="26"/>
          <w:lang w:val="pt-BR"/>
        </w:rPr>
      </w:pPr>
    </w:p>
    <w:p w:rsidR="000C644B" w:rsidRPr="003A5969" w:rsidRDefault="000C644B" w:rsidP="000A00DF">
      <w:pPr>
        <w:tabs>
          <w:tab w:val="left" w:pos="4438"/>
        </w:tabs>
        <w:jc w:val="both"/>
        <w:rPr>
          <w:i/>
          <w:sz w:val="26"/>
          <w:szCs w:val="26"/>
          <w:lang w:val="pt-BR"/>
        </w:rPr>
      </w:pPr>
      <w:r>
        <w:rPr>
          <w:noProof/>
          <w:szCs w:val="26"/>
        </w:rPr>
        <w:t xml:space="preserve">                    </w:t>
      </w:r>
      <w:r w:rsidRPr="003A5969">
        <w:rPr>
          <w:noProof/>
          <w:szCs w:val="26"/>
          <w:lang w:eastAsia="en-US"/>
        </w:rPr>
        <w:drawing>
          <wp:inline distT="0" distB="0" distL="0" distR="0" wp14:anchorId="47E3C45A" wp14:editId="07F095C7">
            <wp:extent cx="3208020" cy="2070100"/>
            <wp:effectExtent l="19050" t="19050" r="11430" b="25400"/>
            <wp:docPr id="2" name="Picture 1">
              <a:extLst xmlns:a="http://schemas.openxmlformats.org/drawingml/2006/main">
                <a:ext uri="{FF2B5EF4-FFF2-40B4-BE49-F238E27FC236}">
                  <a16:creationId xmlns:a16="http://schemas.microsoft.com/office/drawing/2014/main" id="{D2CFC116-D4C9-41A9-A56E-C64DD7D7D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1" name="Picture 1">
                      <a:extLst>
                        <a:ext uri="{FF2B5EF4-FFF2-40B4-BE49-F238E27FC236}">
                          <a16:creationId xmlns:a16="http://schemas.microsoft.com/office/drawing/2014/main" id="{D2CFC116-D4C9-41A9-A56E-C64DD7D7D149}"/>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2276" cy="2079299"/>
                    </a:xfrm>
                    <a:prstGeom prst="rect">
                      <a:avLst/>
                    </a:prstGeom>
                    <a:solidFill>
                      <a:schemeClr val="accent2"/>
                    </a:solidFill>
                    <a:ln w="9525">
                      <a:solidFill>
                        <a:srgbClr val="C00000"/>
                      </a:solidFill>
                      <a:miter lim="800000"/>
                      <a:headEnd/>
                      <a:tailEnd/>
                    </a:ln>
                  </pic:spPr>
                </pic:pic>
              </a:graphicData>
            </a:graphic>
          </wp:inline>
        </w:drawing>
      </w:r>
      <w:r w:rsidRPr="003A5969">
        <w:rPr>
          <w:i/>
          <w:color w:val="000000"/>
          <w:szCs w:val="26"/>
          <w:lang w:val="pt-BR"/>
        </w:rPr>
        <w:t xml:space="preserve">             </w:t>
      </w:r>
    </w:p>
    <w:p w:rsidR="000C644B" w:rsidRDefault="000C644B" w:rsidP="000A00DF">
      <w:pPr>
        <w:tabs>
          <w:tab w:val="left" w:pos="283"/>
          <w:tab w:val="left" w:pos="2829"/>
          <w:tab w:val="left" w:pos="5375"/>
          <w:tab w:val="left" w:pos="7920"/>
        </w:tabs>
        <w:ind w:firstLine="360"/>
        <w:jc w:val="both"/>
        <w:rPr>
          <w:rStyle w:val="YoungMixChar"/>
          <w:b/>
        </w:rPr>
        <w:sectPr w:rsidR="000C644B" w:rsidSect="000C644B">
          <w:type w:val="continuous"/>
          <w:pgSz w:w="11906" w:h="16838" w:code="9"/>
          <w:pgMar w:top="1440" w:right="1440" w:bottom="1440" w:left="1440" w:header="720" w:footer="720" w:gutter="0"/>
          <w:pgNumType w:start="1"/>
          <w:cols w:space="720"/>
          <w:docGrid w:linePitch="360"/>
        </w:sectPr>
      </w:pPr>
    </w:p>
    <w:p w:rsidR="000C644B" w:rsidRPr="0011236B" w:rsidRDefault="000C644B" w:rsidP="000A00DF">
      <w:pPr>
        <w:tabs>
          <w:tab w:val="left" w:pos="283"/>
          <w:tab w:val="left" w:pos="2829"/>
          <w:tab w:val="left" w:pos="5375"/>
          <w:tab w:val="left" w:pos="7920"/>
        </w:tabs>
        <w:ind w:firstLine="360"/>
        <w:jc w:val="both"/>
        <w:rPr>
          <w:rStyle w:val="YoungMixChar"/>
          <w:b/>
        </w:rPr>
      </w:pPr>
      <w:r w:rsidRPr="0011236B">
        <w:rPr>
          <w:rStyle w:val="YoungMixChar"/>
          <w:b/>
        </w:rPr>
        <w:t xml:space="preserve">A. </w:t>
      </w:r>
      <w:r w:rsidRPr="0011236B">
        <w:rPr>
          <w:color w:val="000000"/>
          <w:szCs w:val="26"/>
          <w:lang w:eastAsia="vi-VN"/>
        </w:rPr>
        <w:t>Bản đồ.</w:t>
      </w:r>
    </w:p>
    <w:p w:rsidR="000C644B" w:rsidRPr="0011236B" w:rsidRDefault="000C644B" w:rsidP="000A00DF">
      <w:pPr>
        <w:tabs>
          <w:tab w:val="left" w:pos="283"/>
          <w:tab w:val="left" w:pos="2829"/>
          <w:tab w:val="left" w:pos="5375"/>
          <w:tab w:val="left" w:pos="7920"/>
        </w:tabs>
        <w:ind w:firstLine="360"/>
        <w:jc w:val="both"/>
        <w:rPr>
          <w:rStyle w:val="YoungMixChar"/>
          <w:b/>
        </w:rPr>
      </w:pPr>
      <w:r w:rsidRPr="0011236B">
        <w:rPr>
          <w:rStyle w:val="YoungMixChar"/>
          <w:b/>
        </w:rPr>
        <w:t xml:space="preserve">B. </w:t>
      </w:r>
      <w:r w:rsidRPr="0011236B">
        <w:rPr>
          <w:color w:val="000000"/>
          <w:szCs w:val="26"/>
          <w:lang w:eastAsia="vi-VN"/>
        </w:rPr>
        <w:t>Biểu đồ.</w:t>
      </w:r>
    </w:p>
    <w:p w:rsidR="000C644B" w:rsidRPr="0011236B" w:rsidRDefault="000C644B" w:rsidP="000A00DF">
      <w:pPr>
        <w:tabs>
          <w:tab w:val="left" w:pos="283"/>
          <w:tab w:val="left" w:pos="2829"/>
          <w:tab w:val="left" w:pos="5375"/>
          <w:tab w:val="left" w:pos="7920"/>
        </w:tabs>
        <w:ind w:firstLine="360"/>
        <w:jc w:val="both"/>
        <w:rPr>
          <w:rStyle w:val="YoungMixChar"/>
          <w:b/>
        </w:rPr>
      </w:pPr>
      <w:r w:rsidRPr="0011236B">
        <w:rPr>
          <w:rStyle w:val="YoungMixChar"/>
          <w:b/>
        </w:rPr>
        <w:t xml:space="preserve">C. </w:t>
      </w:r>
      <w:r w:rsidRPr="0011236B">
        <w:rPr>
          <w:color w:val="000000"/>
          <w:szCs w:val="26"/>
          <w:lang w:eastAsia="vi-VN"/>
        </w:rPr>
        <w:t>Sơ đồ.</w:t>
      </w:r>
    </w:p>
    <w:p w:rsidR="000C644B" w:rsidRPr="0011236B" w:rsidRDefault="000C644B" w:rsidP="000A00DF">
      <w:pPr>
        <w:tabs>
          <w:tab w:val="left" w:pos="283"/>
          <w:tab w:val="left" w:pos="2829"/>
          <w:tab w:val="left" w:pos="5375"/>
          <w:tab w:val="left" w:pos="7920"/>
        </w:tabs>
        <w:ind w:firstLine="360"/>
        <w:jc w:val="both"/>
        <w:rPr>
          <w:color w:val="000000"/>
          <w:szCs w:val="26"/>
          <w:lang w:eastAsia="vi-VN"/>
        </w:rPr>
        <w:sectPr w:rsidR="000C644B" w:rsidRPr="0011236B" w:rsidSect="000C644B">
          <w:type w:val="continuous"/>
          <w:pgSz w:w="11906" w:h="16838" w:code="9"/>
          <w:pgMar w:top="1440" w:right="1440" w:bottom="1440" w:left="1440" w:header="720" w:footer="720" w:gutter="0"/>
          <w:pgNumType w:start="1"/>
          <w:cols w:num="2" w:space="720"/>
          <w:docGrid w:linePitch="360"/>
        </w:sectPr>
      </w:pPr>
      <w:r w:rsidRPr="0011236B">
        <w:rPr>
          <w:rStyle w:val="YoungMixChar"/>
          <w:b/>
        </w:rPr>
        <w:t xml:space="preserve">D. </w:t>
      </w:r>
      <w:r w:rsidRPr="0011236B">
        <w:rPr>
          <w:color w:val="000000"/>
          <w:szCs w:val="26"/>
          <w:lang w:eastAsia="vi-VN"/>
        </w:rPr>
        <w:t>Bảng số liệu.</w:t>
      </w:r>
    </w:p>
    <w:p w:rsidR="000C644B" w:rsidRPr="0011236B" w:rsidRDefault="000C644B" w:rsidP="000A00DF">
      <w:pPr>
        <w:jc w:val="both"/>
        <w:rPr>
          <w:b/>
          <w:sz w:val="26"/>
          <w:szCs w:val="26"/>
        </w:rPr>
      </w:pPr>
      <w:r w:rsidRPr="0011236B">
        <w:rPr>
          <w:b/>
          <w:color w:val="000000"/>
        </w:rPr>
        <w:t xml:space="preserve">Câu 8. </w:t>
      </w:r>
      <w:r w:rsidRPr="0011236B">
        <w:rPr>
          <w:color w:val="000000"/>
          <w:szCs w:val="26"/>
        </w:rPr>
        <w:t>Có mấy dạng lược đồ trí nhớ?</w:t>
      </w:r>
    </w:p>
    <w:p w:rsidR="000C644B" w:rsidRDefault="000C644B" w:rsidP="000A00DF">
      <w:pPr>
        <w:tabs>
          <w:tab w:val="left" w:pos="283"/>
          <w:tab w:val="left" w:pos="2829"/>
          <w:tab w:val="left" w:pos="5375"/>
          <w:tab w:val="left" w:pos="7920"/>
        </w:tabs>
        <w:jc w:val="both"/>
      </w:pPr>
      <w:r w:rsidRPr="0011236B">
        <w:rPr>
          <w:rStyle w:val="YoungMixChar"/>
          <w:b/>
        </w:rPr>
        <w:tab/>
        <w:t xml:space="preserve">A. </w:t>
      </w:r>
      <w:r w:rsidRPr="0011236B">
        <w:rPr>
          <w:color w:val="000000"/>
          <w:szCs w:val="26"/>
        </w:rPr>
        <w:t>4.</w:t>
      </w:r>
      <w:r w:rsidRPr="0011236B">
        <w:rPr>
          <w:rStyle w:val="YoungMixChar"/>
          <w:b/>
        </w:rPr>
        <w:tab/>
        <w:t xml:space="preserve">B. </w:t>
      </w:r>
      <w:r w:rsidRPr="0011236B">
        <w:rPr>
          <w:color w:val="000000"/>
          <w:szCs w:val="26"/>
        </w:rPr>
        <w:t>2.</w:t>
      </w:r>
      <w:r>
        <w:rPr>
          <w:rStyle w:val="YoungMixChar"/>
          <w:b/>
        </w:rPr>
        <w:tab/>
        <w:t xml:space="preserve">C. </w:t>
      </w:r>
      <w:r w:rsidRPr="003A5969">
        <w:rPr>
          <w:color w:val="000000"/>
          <w:szCs w:val="26"/>
        </w:rPr>
        <w:t>3</w:t>
      </w:r>
      <w:r>
        <w:rPr>
          <w:color w:val="000000"/>
          <w:szCs w:val="26"/>
        </w:rPr>
        <w:t>.</w:t>
      </w:r>
      <w:r>
        <w:rPr>
          <w:rStyle w:val="YoungMixChar"/>
          <w:b/>
        </w:rPr>
        <w:tab/>
        <w:t xml:space="preserve">D. </w:t>
      </w:r>
      <w:r w:rsidRPr="003A5969">
        <w:rPr>
          <w:color w:val="000000"/>
          <w:szCs w:val="26"/>
        </w:rPr>
        <w:t>1</w:t>
      </w:r>
      <w:r>
        <w:rPr>
          <w:color w:val="000000"/>
          <w:szCs w:val="26"/>
        </w:rPr>
        <w:t>.</w:t>
      </w:r>
    </w:p>
    <w:p w:rsidR="000C644B" w:rsidRPr="003A5969" w:rsidRDefault="000C644B" w:rsidP="000A00DF">
      <w:pPr>
        <w:tabs>
          <w:tab w:val="left" w:pos="810"/>
        </w:tabs>
        <w:jc w:val="both"/>
        <w:rPr>
          <w:sz w:val="26"/>
          <w:szCs w:val="26"/>
          <w:lang w:val="fr-FR"/>
        </w:rPr>
      </w:pPr>
      <w:r>
        <w:rPr>
          <w:b/>
          <w:color w:val="000000"/>
        </w:rPr>
        <w:t xml:space="preserve">Câu 9. </w:t>
      </w:r>
      <w:r w:rsidRPr="003A5969">
        <w:rPr>
          <w:color w:val="000000"/>
          <w:szCs w:val="26"/>
          <w:shd w:val="clear" w:color="auto" w:fill="FFFFFF"/>
        </w:rPr>
        <w:t>Sự chuyển động của Trái Đất quay quanh trục </w:t>
      </w:r>
      <w:r w:rsidRPr="003A5969">
        <w:rPr>
          <w:rStyle w:val="Strong"/>
          <w:i/>
          <w:color w:val="000000"/>
          <w:szCs w:val="26"/>
          <w:u w:val="single"/>
          <w:shd w:val="clear" w:color="auto" w:fill="FFFFFF"/>
        </w:rPr>
        <w:t>không</w:t>
      </w:r>
      <w:r w:rsidRPr="003A5969">
        <w:rPr>
          <w:i/>
          <w:color w:val="000000"/>
          <w:szCs w:val="26"/>
          <w:shd w:val="clear" w:color="auto" w:fill="FFFFFF"/>
        </w:rPr>
        <w:t> </w:t>
      </w:r>
      <w:r w:rsidRPr="003A5969">
        <w:rPr>
          <w:color w:val="000000"/>
          <w:szCs w:val="26"/>
          <w:shd w:val="clear" w:color="auto" w:fill="FFFFFF"/>
        </w:rPr>
        <w:t>tạo ra hiện tượng nào sau đây?</w:t>
      </w:r>
    </w:p>
    <w:p w:rsidR="000C644B" w:rsidRPr="003A5969" w:rsidRDefault="000C644B" w:rsidP="000A00DF">
      <w:pPr>
        <w:tabs>
          <w:tab w:val="left" w:pos="283"/>
        </w:tabs>
        <w:jc w:val="both"/>
      </w:pPr>
      <w:r>
        <w:rPr>
          <w:rStyle w:val="YoungMixChar"/>
          <w:b/>
        </w:rPr>
        <w:tab/>
        <w:t xml:space="preserve">A. </w:t>
      </w:r>
      <w:r w:rsidRPr="003A5969">
        <w:rPr>
          <w:color w:val="000000"/>
          <w:szCs w:val="26"/>
        </w:rPr>
        <w:t>Sự luân phiên ngày đêm.</w:t>
      </w:r>
    </w:p>
    <w:p w:rsidR="000C644B" w:rsidRPr="003A5969" w:rsidRDefault="000C644B" w:rsidP="000A00DF">
      <w:pPr>
        <w:tabs>
          <w:tab w:val="left" w:pos="283"/>
        </w:tabs>
        <w:jc w:val="both"/>
      </w:pPr>
      <w:r>
        <w:rPr>
          <w:rStyle w:val="YoungMixChar"/>
          <w:b/>
        </w:rPr>
        <w:tab/>
        <w:t xml:space="preserve">B. </w:t>
      </w:r>
      <w:r w:rsidRPr="003A5969">
        <w:rPr>
          <w:color w:val="000000"/>
          <w:szCs w:val="26"/>
        </w:rPr>
        <w:t>Giờ khác nhau ở các khu vực.</w:t>
      </w:r>
    </w:p>
    <w:p w:rsidR="000C644B" w:rsidRPr="0011236B" w:rsidRDefault="000C644B" w:rsidP="000A00DF">
      <w:pPr>
        <w:tabs>
          <w:tab w:val="left" w:pos="283"/>
        </w:tabs>
        <w:jc w:val="both"/>
      </w:pPr>
      <w:r>
        <w:rPr>
          <w:rStyle w:val="YoungMixChar"/>
          <w:b/>
        </w:rPr>
        <w:tab/>
      </w:r>
      <w:r w:rsidRPr="0011236B">
        <w:rPr>
          <w:rStyle w:val="YoungMixChar"/>
          <w:b/>
        </w:rPr>
        <w:t xml:space="preserve">C. </w:t>
      </w:r>
      <w:r w:rsidRPr="0011236B">
        <w:rPr>
          <w:color w:val="000000"/>
          <w:szCs w:val="26"/>
        </w:rPr>
        <w:t>Hiện tượng các mùa trong năm.</w:t>
      </w:r>
    </w:p>
    <w:p w:rsidR="000C644B" w:rsidRPr="0011236B" w:rsidRDefault="000C644B" w:rsidP="000A00DF">
      <w:pPr>
        <w:tabs>
          <w:tab w:val="left" w:pos="283"/>
        </w:tabs>
        <w:jc w:val="both"/>
      </w:pPr>
      <w:r w:rsidRPr="0011236B">
        <w:rPr>
          <w:rStyle w:val="YoungMixChar"/>
          <w:b/>
        </w:rPr>
        <w:tab/>
        <w:t xml:space="preserve">D. </w:t>
      </w:r>
      <w:r w:rsidRPr="0011236B">
        <w:rPr>
          <w:color w:val="000000"/>
          <w:szCs w:val="26"/>
        </w:rPr>
        <w:t>Sự lệch hướng chuyển động của các vật thể.</w:t>
      </w:r>
    </w:p>
    <w:p w:rsidR="000C644B" w:rsidRPr="0011236B" w:rsidRDefault="000C644B" w:rsidP="000A00DF">
      <w:pPr>
        <w:jc w:val="both"/>
        <w:rPr>
          <w:sz w:val="26"/>
          <w:szCs w:val="26"/>
          <w:lang w:val="fr-FR"/>
        </w:rPr>
      </w:pPr>
      <w:r w:rsidRPr="0011236B">
        <w:rPr>
          <w:b/>
          <w:color w:val="000000"/>
        </w:rPr>
        <w:t xml:space="preserve">Câu 10. </w:t>
      </w:r>
      <w:r w:rsidRPr="0011236B">
        <w:rPr>
          <w:color w:val="000000"/>
          <w:szCs w:val="26"/>
          <w:lang w:val="fr-FR"/>
        </w:rPr>
        <w:t>Theo thứ tự xa dần Mặt Trời, Trái Đất nằm ở vị trí thứ</w:t>
      </w:r>
    </w:p>
    <w:p w:rsidR="000C644B" w:rsidRPr="0011236B" w:rsidRDefault="000C644B" w:rsidP="000A00DF">
      <w:pPr>
        <w:ind w:firstLine="270"/>
        <w:jc w:val="both"/>
        <w:rPr>
          <w:rStyle w:val="YoungMixChar"/>
          <w:b/>
        </w:rPr>
        <w:sectPr w:rsidR="000C644B" w:rsidRPr="0011236B" w:rsidSect="000C644B">
          <w:type w:val="continuous"/>
          <w:pgSz w:w="11906" w:h="16838" w:code="9"/>
          <w:pgMar w:top="1440" w:right="1440" w:bottom="1440" w:left="1440" w:header="720" w:footer="720" w:gutter="0"/>
          <w:pgNumType w:start="1"/>
          <w:cols w:space="720"/>
          <w:docGrid w:linePitch="360"/>
        </w:sectPr>
      </w:pPr>
    </w:p>
    <w:p w:rsidR="000C644B" w:rsidRPr="0011236B" w:rsidRDefault="000C644B" w:rsidP="000A00DF">
      <w:pPr>
        <w:ind w:firstLine="270"/>
        <w:jc w:val="both"/>
        <w:rPr>
          <w:b/>
        </w:rPr>
      </w:pPr>
      <w:r w:rsidRPr="0011236B">
        <w:rPr>
          <w:rStyle w:val="YoungMixChar"/>
          <w:b/>
        </w:rPr>
        <w:t xml:space="preserve">A. </w:t>
      </w:r>
      <w:r w:rsidRPr="0011236B">
        <w:rPr>
          <w:color w:val="000000"/>
          <w:szCs w:val="26"/>
        </w:rPr>
        <w:t>2.</w:t>
      </w:r>
      <w:r w:rsidRPr="0011236B">
        <w:rPr>
          <w:rStyle w:val="YoungMixChar"/>
          <w:b/>
        </w:rPr>
        <w:t xml:space="preserve">                                  B. </w:t>
      </w:r>
      <w:r w:rsidRPr="0011236B">
        <w:rPr>
          <w:color w:val="000000"/>
          <w:szCs w:val="26"/>
        </w:rPr>
        <w:t>4.</w:t>
      </w:r>
      <w:r w:rsidRPr="0011236B">
        <w:rPr>
          <w:rStyle w:val="YoungMixChar"/>
          <w:b/>
        </w:rPr>
        <w:t xml:space="preserve">                                   C. </w:t>
      </w:r>
      <w:r w:rsidRPr="0011236B">
        <w:rPr>
          <w:color w:val="000000"/>
          <w:szCs w:val="26"/>
        </w:rPr>
        <w:t>5.</w:t>
      </w:r>
      <w:r w:rsidRPr="0011236B">
        <w:rPr>
          <w:rStyle w:val="YoungMixChar"/>
          <w:b/>
        </w:rPr>
        <w:t xml:space="preserve">                                   D. </w:t>
      </w:r>
      <w:r w:rsidRPr="0011236B">
        <w:rPr>
          <w:color w:val="000000"/>
          <w:szCs w:val="26"/>
        </w:rPr>
        <w:t>3.</w:t>
      </w:r>
    </w:p>
    <w:p w:rsidR="009F450A" w:rsidRPr="009F450A" w:rsidRDefault="009F450A"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0C644B" w:rsidRPr="009F450A" w:rsidRDefault="000C644B" w:rsidP="000A00DF">
      <w:pPr>
        <w:spacing w:line="264" w:lineRule="auto"/>
        <w:jc w:val="both"/>
        <w:rPr>
          <w:szCs w:val="24"/>
        </w:rPr>
      </w:pPr>
      <w:r w:rsidRPr="009F450A">
        <w:rPr>
          <w:b/>
          <w:bCs/>
          <w:szCs w:val="24"/>
        </w:rPr>
        <w:t>Câu 1</w:t>
      </w:r>
      <w:r w:rsidRPr="009F450A">
        <w:rPr>
          <w:bCs/>
          <w:szCs w:val="24"/>
        </w:rPr>
        <w:t xml:space="preserve"> (</w:t>
      </w:r>
      <w:r w:rsidRPr="009F450A">
        <w:rPr>
          <w:szCs w:val="24"/>
          <w:lang w:val="fr-FR"/>
        </w:rPr>
        <w:t xml:space="preserve">1,0 điểm): Em hãy giải thích </w:t>
      </w:r>
      <w:r w:rsidRPr="009F450A">
        <w:rPr>
          <w:rFonts w:eastAsia="Times New Roman"/>
          <w:szCs w:val="24"/>
          <w:highlight w:val="white"/>
        </w:rPr>
        <w:t xml:space="preserve">tại sao có hiện tượng ngày và đêm luân phiên nhau trên Trái Đất? </w:t>
      </w:r>
    </w:p>
    <w:p w:rsidR="00A60257" w:rsidRDefault="000C644B" w:rsidP="000A00DF">
      <w:pPr>
        <w:shd w:val="clear" w:color="auto" w:fill="FFFFFF"/>
        <w:jc w:val="both"/>
        <w:rPr>
          <w:rFonts w:eastAsia="Times New Roman"/>
          <w:b/>
          <w:szCs w:val="24"/>
        </w:rPr>
      </w:pPr>
      <w:r w:rsidRPr="009F450A">
        <w:rPr>
          <w:b/>
          <w:bCs/>
          <w:szCs w:val="24"/>
        </w:rPr>
        <w:t>Câu 2</w:t>
      </w:r>
      <w:r w:rsidRPr="009F450A">
        <w:rPr>
          <w:bCs/>
          <w:szCs w:val="24"/>
          <w:lang w:val="fr-FR"/>
        </w:rPr>
        <w:t xml:space="preserve"> </w:t>
      </w:r>
      <w:r w:rsidRPr="009F450A">
        <w:rPr>
          <w:bCs/>
          <w:szCs w:val="24"/>
        </w:rPr>
        <w:t>(0,5 điểm):</w:t>
      </w:r>
      <w:r w:rsidRPr="009F450A">
        <w:rPr>
          <w:rFonts w:ascii="Roboto" w:hAnsi="Roboto"/>
          <w:szCs w:val="24"/>
          <w:shd w:val="clear" w:color="auto" w:fill="FFFFFF"/>
        </w:rPr>
        <w:t xml:space="preserve"> </w:t>
      </w:r>
      <w:r w:rsidRPr="009F450A">
        <w:rPr>
          <w:szCs w:val="24"/>
          <w:shd w:val="clear" w:color="auto" w:fill="FFFFFF"/>
        </w:rPr>
        <w:t>Trên bản đồ hành chính có tỉ lệ 1 : 6 000 000, khoảng cách giữa Thủ đô Hà Nội tới thành phố Vinh (tỉnh Nghệ An) là 5 cm, vậy trên thực tế thành phố Vinh cách Thủ đô Hà Nộ</w:t>
      </w:r>
      <w:r w:rsidR="00A60257">
        <w:rPr>
          <w:szCs w:val="24"/>
          <w:shd w:val="clear" w:color="auto" w:fill="FFFFFF"/>
        </w:rPr>
        <w:t>i bao nhiêu ki-lô-mét?</w:t>
      </w:r>
    </w:p>
    <w:p w:rsidR="000C644B" w:rsidRPr="00A60257" w:rsidRDefault="000C644B" w:rsidP="000A00DF">
      <w:pPr>
        <w:shd w:val="clear" w:color="auto" w:fill="FFFFFF"/>
        <w:jc w:val="both"/>
        <w:rPr>
          <w:rFonts w:eastAsia="Times New Roman"/>
          <w:b/>
          <w:szCs w:val="24"/>
        </w:rPr>
      </w:pPr>
      <w:r w:rsidRPr="009F450A">
        <w:rPr>
          <w:b/>
          <w:bCs/>
          <w:szCs w:val="24"/>
        </w:rPr>
        <w:lastRenderedPageBreak/>
        <w:t xml:space="preserve">Câu 3 </w:t>
      </w:r>
      <w:r w:rsidRPr="009F450A">
        <w:rPr>
          <w:bCs/>
          <w:szCs w:val="24"/>
        </w:rPr>
        <w:t xml:space="preserve">(1,0 điểm): </w:t>
      </w:r>
      <w:r w:rsidRPr="009F450A">
        <w:rPr>
          <w:rFonts w:eastAsia="Times New Roman"/>
          <w:szCs w:val="24"/>
          <w:highlight w:val="white"/>
        </w:rPr>
        <w:t>Quan sát hình dưới đây</w:t>
      </w:r>
      <w:r w:rsidRPr="009F450A">
        <w:rPr>
          <w:rFonts w:eastAsia="Times New Roman"/>
          <w:b/>
          <w:szCs w:val="24"/>
          <w:highlight w:val="white"/>
        </w:rPr>
        <w:t xml:space="preserve"> </w:t>
      </w:r>
      <w:r w:rsidRPr="009F450A">
        <w:rPr>
          <w:rFonts w:eastAsia="Times New Roman"/>
          <w:szCs w:val="24"/>
          <w:highlight w:val="white"/>
        </w:rPr>
        <w:t>ghi tọa độ địa lí của các điểm A, B, C, D.</w:t>
      </w:r>
    </w:p>
    <w:p w:rsidR="000C644B" w:rsidRPr="0038125B" w:rsidRDefault="000C644B" w:rsidP="009F450A">
      <w:pPr>
        <w:spacing w:line="264" w:lineRule="auto"/>
        <w:ind w:left="1800" w:firstLine="1260"/>
        <w:jc w:val="both"/>
        <w:rPr>
          <w:b/>
          <w:bCs/>
          <w:sz w:val="26"/>
          <w:szCs w:val="26"/>
        </w:rPr>
      </w:pPr>
      <w:r w:rsidRPr="0038125B">
        <w:rPr>
          <w:b/>
          <w:bCs/>
          <w:sz w:val="26"/>
          <w:szCs w:val="26"/>
        </w:rPr>
        <w:t xml:space="preserve">                                                            </w:t>
      </w:r>
      <w:r w:rsidR="009F450A">
        <w:rPr>
          <w:rFonts w:eastAsia="Times New Roman"/>
          <w:noProof/>
          <w:sz w:val="26"/>
          <w:szCs w:val="26"/>
          <w:highlight w:val="white"/>
        </w:rPr>
        <w:t xml:space="preserve">           </w:t>
      </w:r>
      <w:r w:rsidRPr="0038125B">
        <w:rPr>
          <w:rFonts w:eastAsia="Times New Roman"/>
          <w:noProof/>
          <w:sz w:val="26"/>
          <w:szCs w:val="26"/>
          <w:highlight w:val="white"/>
          <w:lang w:eastAsia="en-US"/>
        </w:rPr>
        <w:drawing>
          <wp:inline distT="0" distB="0" distL="0" distR="0" wp14:anchorId="3AD205E1" wp14:editId="263856AA">
            <wp:extent cx="3371429" cy="2390476"/>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371429" cy="2390476"/>
                    </a:xfrm>
                    <a:prstGeom prst="rect">
                      <a:avLst/>
                    </a:prstGeom>
                    <a:ln/>
                  </pic:spPr>
                </pic:pic>
              </a:graphicData>
            </a:graphic>
          </wp:inline>
        </w:drawing>
      </w:r>
    </w:p>
    <w:p w:rsidR="000C644B" w:rsidRDefault="000C644B" w:rsidP="000C644B">
      <w:pPr>
        <w:rPr>
          <w:rFonts w:eastAsia="Times New Roman"/>
          <w:sz w:val="26"/>
          <w:szCs w:val="26"/>
        </w:rPr>
      </w:pPr>
    </w:p>
    <w:p w:rsidR="009F450A" w:rsidRDefault="009F450A" w:rsidP="009F450A">
      <w:pPr>
        <w:jc w:val="center"/>
      </w:pPr>
      <w:r>
        <w:rPr>
          <w:rStyle w:val="YoungMixChar"/>
          <w:b/>
          <w:i/>
        </w:rPr>
        <w:t>------ HẾT ------</w:t>
      </w:r>
    </w:p>
    <w:p w:rsidR="00391144" w:rsidRPr="000C644B" w:rsidRDefault="00391144" w:rsidP="000C644B">
      <w:pPr>
        <w:rPr>
          <w:rFonts w:eastAsia="Times New Roman"/>
          <w:sz w:val="26"/>
          <w:szCs w:val="26"/>
        </w:rPr>
        <w:sectPr w:rsidR="00391144" w:rsidRPr="000C644B" w:rsidSect="0090035D">
          <w:headerReference w:type="default" r:id="rId14"/>
          <w:footerReference w:type="default" r:id="rId15"/>
          <w:type w:val="continuous"/>
          <w:pgSz w:w="11906" w:h="16838" w:code="9"/>
          <w:pgMar w:top="1440" w:right="1440" w:bottom="1440" w:left="1440" w:header="720" w:footer="0" w:gutter="0"/>
          <w:pgNumType w:start="1"/>
          <w:cols w:space="720"/>
          <w:docGrid w:linePitch="360"/>
        </w:sectPr>
      </w:pPr>
    </w:p>
    <w:p w:rsidR="008A7597" w:rsidRDefault="008A7597">
      <w:r>
        <w:lastRenderedPageBreak/>
        <w:br w:type="page"/>
      </w:r>
    </w:p>
    <w:p w:rsidR="008A7597" w:rsidRDefault="008A7597" w:rsidP="00CB6A07">
      <w:pPr>
        <w:ind w:left="-290"/>
        <w:jc w:val="center"/>
        <w:rPr>
          <w:b/>
          <w:sz w:val="26"/>
          <w:szCs w:val="26"/>
        </w:rPr>
        <w:sectPr w:rsidR="008A7597" w:rsidSect="008A7F35">
          <w:headerReference w:type="default" r:id="rId16"/>
          <w:footerReference w:type="default" r:id="rId17"/>
          <w:pgSz w:w="11906" w:h="16838" w:code="9"/>
          <w:pgMar w:top="426" w:right="758" w:bottom="426" w:left="1440" w:header="720" w:footer="720" w:gutter="0"/>
          <w:cols w:space="720"/>
          <w:docGrid w:linePitch="360"/>
        </w:sectPr>
      </w:pPr>
    </w:p>
    <w:tbl>
      <w:tblPr>
        <w:tblpPr w:leftFromText="180" w:rightFromText="180" w:vertAnchor="page" w:horzAnchor="margin" w:tblpY="731"/>
        <w:tblW w:w="9937" w:type="dxa"/>
        <w:tblLook w:val="04A0" w:firstRow="1" w:lastRow="0" w:firstColumn="1" w:lastColumn="0" w:noHBand="0" w:noVBand="1"/>
      </w:tblPr>
      <w:tblGrid>
        <w:gridCol w:w="4772"/>
        <w:gridCol w:w="5165"/>
      </w:tblGrid>
      <w:tr w:rsidR="00CB6A07" w:rsidRPr="00F0397C" w:rsidTr="00CB6A07">
        <w:trPr>
          <w:trHeight w:val="1440"/>
        </w:trPr>
        <w:tc>
          <w:tcPr>
            <w:tcW w:w="4772" w:type="dxa"/>
          </w:tcPr>
          <w:p w:rsidR="00CB6A07" w:rsidRPr="00F0397C" w:rsidRDefault="00CB6A07" w:rsidP="00CB6A07">
            <w:pPr>
              <w:ind w:left="-290"/>
              <w:jc w:val="center"/>
              <w:rPr>
                <w:b/>
                <w:sz w:val="26"/>
                <w:szCs w:val="26"/>
              </w:rPr>
            </w:pPr>
            <w:r w:rsidRPr="00F0397C">
              <w:rPr>
                <w:b/>
                <w:sz w:val="26"/>
                <w:szCs w:val="26"/>
              </w:rPr>
              <w:lastRenderedPageBreak/>
              <w:t>TRƯỜNG THCS THƯỢNG THANH</w:t>
            </w:r>
          </w:p>
          <w:p w:rsidR="00CB6A07" w:rsidRPr="00F0397C" w:rsidRDefault="00CB6A07" w:rsidP="00CB6A07">
            <w:pPr>
              <w:jc w:val="center"/>
              <w:rPr>
                <w:b/>
                <w:sz w:val="26"/>
                <w:szCs w:val="26"/>
                <w:lang w:val="vi-VN"/>
              </w:rPr>
            </w:pPr>
            <w:r w:rsidRPr="00F0397C">
              <w:rPr>
                <w:b/>
                <w:sz w:val="26"/>
                <w:szCs w:val="26"/>
                <w:lang w:val="vi-VN"/>
              </w:rPr>
              <w:t>Năm học 2022 – 2023</w:t>
            </w:r>
          </w:p>
          <w:p w:rsidR="00CB6A07" w:rsidRPr="00F0397C" w:rsidRDefault="00CB6A07" w:rsidP="00CB6A07">
            <w:pPr>
              <w:jc w:val="center"/>
              <w:rPr>
                <w:b/>
                <w:sz w:val="26"/>
                <w:szCs w:val="26"/>
              </w:rPr>
            </w:pPr>
            <w:r w:rsidRPr="00F0397C">
              <w:rPr>
                <w:b/>
                <w:sz w:val="26"/>
                <w:szCs w:val="26"/>
                <w:bdr w:val="single" w:sz="4" w:space="0" w:color="auto"/>
              </w:rPr>
              <w:t>Mã đề</w:t>
            </w:r>
            <w:r>
              <w:rPr>
                <w:b/>
                <w:sz w:val="26"/>
                <w:szCs w:val="26"/>
                <w:bdr w:val="single" w:sz="4" w:space="0" w:color="auto"/>
              </w:rPr>
              <w:t>: LS&amp;ĐL603</w:t>
            </w:r>
          </w:p>
        </w:tc>
        <w:tc>
          <w:tcPr>
            <w:tcW w:w="5165" w:type="dxa"/>
          </w:tcPr>
          <w:p w:rsidR="00CB6A07" w:rsidRPr="00F0397C" w:rsidRDefault="00CB6A07" w:rsidP="00CB6A07">
            <w:pPr>
              <w:ind w:left="720"/>
              <w:jc w:val="center"/>
              <w:rPr>
                <w:b/>
                <w:sz w:val="26"/>
                <w:szCs w:val="26"/>
              </w:rPr>
            </w:pPr>
            <w:r w:rsidRPr="00F0397C">
              <w:rPr>
                <w:b/>
                <w:sz w:val="26"/>
                <w:szCs w:val="26"/>
              </w:rPr>
              <w:t>ĐỀ KIỂM TRA</w:t>
            </w:r>
            <w:r w:rsidRPr="00F0397C">
              <w:rPr>
                <w:b/>
                <w:sz w:val="26"/>
                <w:szCs w:val="26"/>
                <w:lang w:val="vi-VN"/>
              </w:rPr>
              <w:t xml:space="preserve"> </w:t>
            </w:r>
            <w:r w:rsidRPr="00F0397C">
              <w:rPr>
                <w:b/>
                <w:sz w:val="26"/>
                <w:szCs w:val="26"/>
              </w:rPr>
              <w:t>GIỮA HỌC KÌ I</w:t>
            </w:r>
          </w:p>
          <w:p w:rsidR="00CB6A07" w:rsidRPr="00F0397C" w:rsidRDefault="00CB6A07" w:rsidP="00CB6A07">
            <w:pPr>
              <w:ind w:left="720"/>
              <w:jc w:val="center"/>
              <w:rPr>
                <w:b/>
                <w:sz w:val="26"/>
                <w:szCs w:val="26"/>
                <w:lang w:val="vi-VN"/>
              </w:rPr>
            </w:pPr>
            <w:r w:rsidRPr="00F0397C">
              <w:rPr>
                <w:b/>
                <w:sz w:val="26"/>
                <w:szCs w:val="26"/>
              </w:rPr>
              <w:t>MÔN</w:t>
            </w:r>
            <w:r w:rsidRPr="00F0397C">
              <w:rPr>
                <w:b/>
                <w:sz w:val="26"/>
                <w:szCs w:val="26"/>
                <w:lang w:val="vi-VN"/>
              </w:rPr>
              <w:t xml:space="preserve">: </w:t>
            </w:r>
            <w:r w:rsidRPr="00F0397C">
              <w:rPr>
                <w:b/>
                <w:bCs/>
                <w:sz w:val="26"/>
                <w:szCs w:val="26"/>
              </w:rPr>
              <w:t>LỊCH SỬ VÀ ĐỊA LÍ 6</w:t>
            </w:r>
          </w:p>
          <w:p w:rsidR="00CB6A07" w:rsidRPr="00F0397C" w:rsidRDefault="00CB6A07" w:rsidP="00CB6A07">
            <w:pPr>
              <w:ind w:left="720"/>
              <w:jc w:val="center"/>
              <w:rPr>
                <w:b/>
                <w:sz w:val="26"/>
                <w:szCs w:val="26"/>
                <w:lang w:val="vi-VN"/>
              </w:rPr>
            </w:pPr>
            <w:r w:rsidRPr="00F0397C">
              <w:rPr>
                <w:b/>
                <w:sz w:val="26"/>
                <w:szCs w:val="26"/>
                <w:lang w:val="vi-VN"/>
              </w:rPr>
              <w:t>Thời gian làm bài: 60 phút</w:t>
            </w:r>
          </w:p>
          <w:p w:rsidR="00CB6A07" w:rsidRPr="00F0397C" w:rsidRDefault="00CB6A07" w:rsidP="00CB6A07">
            <w:pPr>
              <w:ind w:left="720"/>
              <w:jc w:val="center"/>
              <w:rPr>
                <w:b/>
                <w:sz w:val="26"/>
                <w:szCs w:val="26"/>
                <w:lang w:val="vi-VN"/>
              </w:rPr>
            </w:pPr>
            <w:r w:rsidRPr="00F0397C">
              <w:rPr>
                <w:b/>
                <w:sz w:val="26"/>
                <w:szCs w:val="26"/>
              </w:rPr>
              <w:t>Ngày kiểm tra: …./…./2022</w:t>
            </w:r>
          </w:p>
        </w:tc>
      </w:tr>
    </w:tbl>
    <w:p w:rsidR="000C644B" w:rsidRDefault="000C644B"/>
    <w:p w:rsidR="007B078C" w:rsidRPr="005307C6" w:rsidRDefault="007B078C" w:rsidP="007B078C">
      <w:pPr>
        <w:spacing w:line="276" w:lineRule="auto"/>
        <w:jc w:val="center"/>
        <w:rPr>
          <w:b/>
          <w:szCs w:val="24"/>
        </w:rPr>
      </w:pPr>
      <w:r w:rsidRPr="005307C6">
        <w:rPr>
          <w:b/>
          <w:szCs w:val="24"/>
        </w:rPr>
        <w:t>A. PHÂN MÔN LỊCH SỬ</w:t>
      </w:r>
    </w:p>
    <w:p w:rsidR="007B078C" w:rsidRPr="008A7F35" w:rsidRDefault="007B078C" w:rsidP="007B078C">
      <w:pPr>
        <w:spacing w:line="276" w:lineRule="auto"/>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 xml:space="preserve">5 điểm) </w:t>
      </w:r>
    </w:p>
    <w:p w:rsidR="007B078C" w:rsidRPr="008A7F35" w:rsidRDefault="007B078C" w:rsidP="000A00DF">
      <w:pPr>
        <w:spacing w:line="276" w:lineRule="auto"/>
        <w:jc w:val="both"/>
        <w:rPr>
          <w:b/>
          <w:color w:val="000000" w:themeColor="text1"/>
          <w:szCs w:val="24"/>
        </w:rPr>
      </w:pPr>
      <w:r>
        <w:rPr>
          <w:b/>
          <w:color w:val="000000" w:themeColor="text1"/>
          <w:szCs w:val="24"/>
        </w:rPr>
        <w:t>Hãy ghi lại vào bài kiểm tra chữ cái đứng trước đáp án đúng nhất</w:t>
      </w:r>
    </w:p>
    <w:p w:rsidR="00BE3A78" w:rsidRPr="00B65B53" w:rsidRDefault="00BE3A78" w:rsidP="000A00DF">
      <w:pPr>
        <w:jc w:val="both"/>
        <w:rPr>
          <w:szCs w:val="24"/>
          <w:lang w:val="vi-VN"/>
        </w:rPr>
      </w:pPr>
      <w:r w:rsidRPr="00BE3A78">
        <w:rPr>
          <w:b/>
          <w:lang w:val="vi"/>
        </w:rPr>
        <w:t xml:space="preserve">Câu 1. </w:t>
      </w:r>
      <w:r w:rsidRPr="00B65B53">
        <w:rPr>
          <w:szCs w:val="24"/>
          <w:lang w:val="vi-VN"/>
        </w:rPr>
        <w:t>Để dựng lại lịch sử, các nhà sử học cần có yếu tố nào?</w:t>
      </w:r>
    </w:p>
    <w:p w:rsidR="00BE3A78" w:rsidRPr="00BE3A78" w:rsidRDefault="00BE3A78" w:rsidP="000A00DF">
      <w:pPr>
        <w:tabs>
          <w:tab w:val="left" w:pos="283"/>
          <w:tab w:val="left" w:pos="5542"/>
        </w:tabs>
        <w:jc w:val="both"/>
        <w:rPr>
          <w:lang w:val="vi"/>
        </w:rPr>
      </w:pPr>
      <w:r w:rsidRPr="00BE3A78">
        <w:rPr>
          <w:rStyle w:val="YoungMixChar"/>
          <w:b/>
          <w:lang w:val="vi"/>
        </w:rPr>
        <w:tab/>
        <w:t xml:space="preserve">A. </w:t>
      </w:r>
      <w:r w:rsidRPr="00BE3A78">
        <w:rPr>
          <w:szCs w:val="24"/>
          <w:lang w:val="vi"/>
        </w:rPr>
        <w:t>Nghiên cứu theo cảm quan cá nhân.</w:t>
      </w:r>
      <w:r w:rsidRPr="00BE3A78">
        <w:rPr>
          <w:rStyle w:val="YoungMixChar"/>
          <w:b/>
          <w:lang w:val="vi"/>
        </w:rPr>
        <w:tab/>
        <w:t xml:space="preserve">B. </w:t>
      </w:r>
      <w:r w:rsidRPr="00BE3A78">
        <w:rPr>
          <w:szCs w:val="24"/>
          <w:lang w:val="vi"/>
        </w:rPr>
        <w:t>Có phòng thí nghiệm.</w:t>
      </w:r>
    </w:p>
    <w:p w:rsidR="00BE3A78" w:rsidRDefault="00BE3A78" w:rsidP="000A00DF">
      <w:pPr>
        <w:tabs>
          <w:tab w:val="left" w:pos="283"/>
          <w:tab w:val="left" w:pos="5542"/>
        </w:tabs>
        <w:jc w:val="both"/>
      </w:pPr>
      <w:r w:rsidRPr="00BE3A78">
        <w:rPr>
          <w:rStyle w:val="YoungMixChar"/>
          <w:b/>
          <w:lang w:val="vi"/>
        </w:rPr>
        <w:tab/>
      </w:r>
      <w:r>
        <w:rPr>
          <w:rStyle w:val="YoungMixChar"/>
          <w:b/>
        </w:rPr>
        <w:t xml:space="preserve">C. </w:t>
      </w:r>
      <w:r w:rsidRPr="00B65B53">
        <w:rPr>
          <w:szCs w:val="24"/>
        </w:rPr>
        <w:t>Tham gia vào các sự kiện.</w:t>
      </w:r>
      <w:r>
        <w:rPr>
          <w:rStyle w:val="YoungMixChar"/>
          <w:b/>
        </w:rPr>
        <w:tab/>
        <w:t xml:space="preserve">D. </w:t>
      </w:r>
      <w:r w:rsidRPr="00EE713A">
        <w:rPr>
          <w:szCs w:val="24"/>
        </w:rPr>
        <w:t>Tư liệu lịch sử.</w:t>
      </w:r>
    </w:p>
    <w:p w:rsidR="00BE3A78" w:rsidRPr="00B65B53" w:rsidRDefault="00BE3A78" w:rsidP="000A00DF">
      <w:pPr>
        <w:jc w:val="both"/>
        <w:rPr>
          <w:szCs w:val="24"/>
          <w:lang w:val="vi-VN"/>
        </w:rPr>
      </w:pPr>
      <w:r>
        <w:rPr>
          <w:b/>
        </w:rPr>
        <w:t xml:space="preserve">Câu 2. </w:t>
      </w:r>
      <w:r w:rsidRPr="00B65B53">
        <w:rPr>
          <w:szCs w:val="24"/>
          <w:lang w:val="vi-VN"/>
        </w:rPr>
        <w:t>Người tối cổ xuất hiện cách đây khoảng bao nhiêu năm?</w:t>
      </w:r>
    </w:p>
    <w:p w:rsidR="00BE3A78" w:rsidRPr="00B65B53" w:rsidRDefault="00815C04" w:rsidP="000A00DF">
      <w:pPr>
        <w:jc w:val="both"/>
        <w:rPr>
          <w:szCs w:val="24"/>
          <w:lang w:val="vi-VN"/>
        </w:rPr>
      </w:pPr>
      <w:r>
        <w:rPr>
          <w:b/>
          <w:szCs w:val="24"/>
        </w:rPr>
        <w:t xml:space="preserve">     </w:t>
      </w:r>
      <w:r w:rsidR="00BE3A78" w:rsidRPr="00B65B53">
        <w:rPr>
          <w:b/>
          <w:szCs w:val="24"/>
          <w:lang w:val="vi-VN"/>
        </w:rPr>
        <w:t>A</w:t>
      </w:r>
      <w:r w:rsidR="00BE3A78" w:rsidRPr="00B65B53">
        <w:rPr>
          <w:szCs w:val="24"/>
          <w:lang w:val="vi-VN"/>
        </w:rPr>
        <w:t xml:space="preserve"> . 2 triệu năm trước.                                                     </w:t>
      </w:r>
      <w:r w:rsidR="00BE3A78" w:rsidRPr="00B65B53">
        <w:rPr>
          <w:b/>
          <w:szCs w:val="24"/>
          <w:lang w:val="vi-VN"/>
        </w:rPr>
        <w:t>B.</w:t>
      </w:r>
      <w:r w:rsidR="00BE3A78" w:rsidRPr="00B65B53">
        <w:rPr>
          <w:szCs w:val="24"/>
          <w:lang w:val="vi-VN"/>
        </w:rPr>
        <w:t xml:space="preserve"> 3 triệu năm trước.</w:t>
      </w:r>
    </w:p>
    <w:p w:rsidR="00BE3A78" w:rsidRPr="007734D9" w:rsidRDefault="00815C04" w:rsidP="000A00DF">
      <w:pPr>
        <w:tabs>
          <w:tab w:val="left" w:pos="283"/>
          <w:tab w:val="left" w:pos="5542"/>
        </w:tabs>
        <w:jc w:val="both"/>
        <w:rPr>
          <w:lang w:val="vi-VN"/>
        </w:rPr>
      </w:pPr>
      <w:r>
        <w:rPr>
          <w:rStyle w:val="YoungMixChar"/>
          <w:b/>
          <w:lang w:val="vi-VN"/>
        </w:rPr>
        <w:tab/>
        <w:t>C</w:t>
      </w:r>
      <w:r w:rsidR="00BE3A78" w:rsidRPr="007734D9">
        <w:rPr>
          <w:rStyle w:val="YoungMixChar"/>
          <w:b/>
          <w:lang w:val="vi-VN"/>
        </w:rPr>
        <w:t xml:space="preserve">. </w:t>
      </w:r>
      <w:r w:rsidR="00BE3A78" w:rsidRPr="00B65B53">
        <w:rPr>
          <w:szCs w:val="24"/>
          <w:lang w:val="vi-VN"/>
        </w:rPr>
        <w:t>5 triệu năm trước.</w:t>
      </w:r>
      <w:r w:rsidR="00BE3A78" w:rsidRPr="007734D9">
        <w:rPr>
          <w:rStyle w:val="YoungMixChar"/>
          <w:b/>
          <w:lang w:val="vi-VN"/>
        </w:rPr>
        <w:tab/>
      </w:r>
      <w:r w:rsidRPr="00815C04">
        <w:rPr>
          <w:rStyle w:val="YoungMixChar"/>
          <w:b/>
          <w:lang w:val="vi-VN"/>
        </w:rPr>
        <w:t>D</w:t>
      </w:r>
      <w:r w:rsidR="00BE3A78" w:rsidRPr="007734D9">
        <w:rPr>
          <w:rStyle w:val="YoungMixChar"/>
          <w:b/>
          <w:lang w:val="vi-VN"/>
        </w:rPr>
        <w:t xml:space="preserve">. </w:t>
      </w:r>
      <w:r w:rsidR="00BE3A78" w:rsidRPr="00EE713A">
        <w:rPr>
          <w:szCs w:val="24"/>
          <w:lang w:val="vi-VN"/>
        </w:rPr>
        <w:t>4 triệu năm trước.</w:t>
      </w:r>
    </w:p>
    <w:p w:rsidR="00BE3A78" w:rsidRPr="00B65B53" w:rsidRDefault="00BE3A78" w:rsidP="000A00DF">
      <w:pPr>
        <w:jc w:val="both"/>
        <w:rPr>
          <w:b/>
          <w:szCs w:val="24"/>
          <w:lang w:val="vi-VN"/>
        </w:rPr>
      </w:pPr>
      <w:r w:rsidRPr="007734D9">
        <w:rPr>
          <w:b/>
          <w:lang w:val="vi-VN"/>
        </w:rPr>
        <w:t xml:space="preserve">Câu 3. </w:t>
      </w:r>
      <w:r w:rsidRPr="00B65B53">
        <w:rPr>
          <w:szCs w:val="24"/>
          <w:lang w:val="vi-VN"/>
        </w:rPr>
        <w:t>Nhiều thị tộc, họ hàng sống cạnh nhau đã tạo thành:</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A. </w:t>
      </w:r>
      <w:r w:rsidRPr="00B65B53">
        <w:rPr>
          <w:szCs w:val="24"/>
          <w:lang w:val="vi-VN"/>
        </w:rPr>
        <w:t>Xóm làng</w:t>
      </w:r>
      <w:r w:rsidRPr="007734D9">
        <w:rPr>
          <w:rStyle w:val="YoungMixChar"/>
          <w:b/>
          <w:lang w:val="vi-VN"/>
        </w:rPr>
        <w:tab/>
        <w:t xml:space="preserve">B. </w:t>
      </w:r>
      <w:r w:rsidRPr="00B65B53">
        <w:rPr>
          <w:szCs w:val="24"/>
          <w:lang w:val="vi-VN"/>
        </w:rPr>
        <w:t>Nhà nước</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C. </w:t>
      </w:r>
      <w:r w:rsidRPr="00B65B53">
        <w:rPr>
          <w:szCs w:val="24"/>
          <w:lang w:val="vi-VN"/>
        </w:rPr>
        <w:t>Bầy người nguyên thủy</w:t>
      </w:r>
      <w:r w:rsidRPr="007734D9">
        <w:rPr>
          <w:rStyle w:val="YoungMixChar"/>
          <w:b/>
          <w:lang w:val="vi-VN"/>
        </w:rPr>
        <w:tab/>
        <w:t xml:space="preserve">D. </w:t>
      </w:r>
      <w:r w:rsidRPr="00EE713A">
        <w:rPr>
          <w:szCs w:val="24"/>
          <w:lang w:val="vi-VN"/>
        </w:rPr>
        <w:t>Bộ lạc</w:t>
      </w:r>
    </w:p>
    <w:p w:rsidR="00BE3A78" w:rsidRPr="00B65B53" w:rsidRDefault="00BE3A78" w:rsidP="000A00DF">
      <w:pPr>
        <w:jc w:val="both"/>
        <w:rPr>
          <w:szCs w:val="24"/>
          <w:lang w:val="vi-VN"/>
        </w:rPr>
      </w:pPr>
      <w:r w:rsidRPr="007734D9">
        <w:rPr>
          <w:b/>
          <w:lang w:val="vi-VN"/>
        </w:rPr>
        <w:t xml:space="preserve">Câu 4. </w:t>
      </w:r>
      <w:r w:rsidRPr="00B65B53">
        <w:rPr>
          <w:szCs w:val="24"/>
          <w:lang w:val="vi-VN"/>
        </w:rPr>
        <w:t>Cư dân nào là người đầu tiên biết sử dụng đồng đỏ?</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A. </w:t>
      </w:r>
      <w:r w:rsidRPr="00B65B53">
        <w:rPr>
          <w:szCs w:val="24"/>
          <w:lang w:val="vi-VN"/>
        </w:rPr>
        <w:t>Người Bắc Âu và La Mã.</w:t>
      </w:r>
      <w:r w:rsidRPr="007734D9">
        <w:rPr>
          <w:rStyle w:val="YoungMixChar"/>
          <w:b/>
          <w:lang w:val="vi-VN"/>
        </w:rPr>
        <w:tab/>
        <w:t xml:space="preserve">B. </w:t>
      </w:r>
      <w:r w:rsidRPr="00B65B53">
        <w:rPr>
          <w:szCs w:val="24"/>
          <w:lang w:val="vi-VN"/>
        </w:rPr>
        <w:t>Người Trung Ấn và Lưỡng Hà.</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C. </w:t>
      </w:r>
      <w:r w:rsidRPr="00B65B53">
        <w:rPr>
          <w:szCs w:val="24"/>
          <w:lang w:val="vi-VN"/>
        </w:rPr>
        <w:t>Người Nam Á và Ấn Độ.</w:t>
      </w:r>
      <w:r w:rsidRPr="007734D9">
        <w:rPr>
          <w:rStyle w:val="YoungMixChar"/>
          <w:b/>
          <w:lang w:val="vi-VN"/>
        </w:rPr>
        <w:tab/>
        <w:t xml:space="preserve">D. </w:t>
      </w:r>
      <w:r w:rsidRPr="00EE713A">
        <w:rPr>
          <w:szCs w:val="24"/>
          <w:lang w:val="vi-VN"/>
        </w:rPr>
        <w:t>Người Tây Á và Ai Cập.</w:t>
      </w:r>
    </w:p>
    <w:p w:rsidR="00BE3A78" w:rsidRPr="00B65B53" w:rsidRDefault="00BE3A78" w:rsidP="000A00DF">
      <w:pPr>
        <w:jc w:val="both"/>
        <w:rPr>
          <w:szCs w:val="24"/>
          <w:lang w:val="vi-VN"/>
        </w:rPr>
      </w:pPr>
      <w:r w:rsidRPr="007734D9">
        <w:rPr>
          <w:b/>
          <w:lang w:val="vi-VN"/>
        </w:rPr>
        <w:t xml:space="preserve">Câu 5. </w:t>
      </w:r>
      <w:r w:rsidRPr="00B65B53">
        <w:rPr>
          <w:szCs w:val="24"/>
          <w:lang w:val="vi-VN"/>
        </w:rPr>
        <w:t>Hình thức tổ chức xã hội của Người tối cổ là:</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A. </w:t>
      </w:r>
      <w:r w:rsidRPr="00B65B53">
        <w:rPr>
          <w:szCs w:val="24"/>
          <w:lang w:val="vi-VN"/>
        </w:rPr>
        <w:t>Nhà nước</w:t>
      </w:r>
      <w:r w:rsidRPr="007734D9">
        <w:rPr>
          <w:rStyle w:val="YoungMixChar"/>
          <w:b/>
          <w:lang w:val="vi-VN"/>
        </w:rPr>
        <w:tab/>
        <w:t xml:space="preserve">B. </w:t>
      </w:r>
      <w:r w:rsidRPr="00B65B53">
        <w:rPr>
          <w:szCs w:val="24"/>
          <w:lang w:val="vi-VN"/>
        </w:rPr>
        <w:t>Làng, bản.</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C. </w:t>
      </w:r>
      <w:r w:rsidRPr="00B65B53">
        <w:rPr>
          <w:szCs w:val="24"/>
          <w:lang w:val="vi-VN"/>
        </w:rPr>
        <w:t>Công xã thị tộc</w:t>
      </w:r>
      <w:r w:rsidRPr="007734D9">
        <w:rPr>
          <w:rStyle w:val="YoungMixChar"/>
          <w:b/>
          <w:lang w:val="vi-VN"/>
        </w:rPr>
        <w:tab/>
        <w:t xml:space="preserve">D. </w:t>
      </w:r>
      <w:r w:rsidRPr="00EE713A">
        <w:rPr>
          <w:szCs w:val="24"/>
          <w:lang w:val="vi-VN"/>
        </w:rPr>
        <w:t>Bầy người nguyên thủy</w:t>
      </w:r>
    </w:p>
    <w:p w:rsidR="00BE3A78" w:rsidRPr="00B65B53" w:rsidRDefault="00BE3A78" w:rsidP="000A00DF">
      <w:pPr>
        <w:ind w:left="142" w:hanging="142"/>
        <w:jc w:val="both"/>
        <w:rPr>
          <w:szCs w:val="24"/>
          <w:lang w:val="vi-VN"/>
        </w:rPr>
      </w:pPr>
      <w:r w:rsidRPr="007734D9">
        <w:rPr>
          <w:b/>
          <w:lang w:val="vi-VN"/>
        </w:rPr>
        <w:t xml:space="preserve">Câu 6. </w:t>
      </w:r>
      <w:r w:rsidRPr="00B65B53">
        <w:rPr>
          <w:szCs w:val="24"/>
          <w:lang w:val="vi-VN"/>
        </w:rPr>
        <w:t>Cung đình Huế được xếp vào loại hình tư liệu gì?</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A. </w:t>
      </w:r>
      <w:r w:rsidRPr="00B65B53">
        <w:rPr>
          <w:szCs w:val="24"/>
          <w:lang w:val="vi-VN"/>
        </w:rPr>
        <w:t>Tư liệu chữ viết.</w:t>
      </w:r>
      <w:r w:rsidRPr="007734D9">
        <w:rPr>
          <w:rStyle w:val="YoungMixChar"/>
          <w:b/>
          <w:lang w:val="vi-VN"/>
        </w:rPr>
        <w:tab/>
        <w:t xml:space="preserve">B. </w:t>
      </w:r>
      <w:r w:rsidRPr="00EE713A">
        <w:rPr>
          <w:szCs w:val="24"/>
          <w:lang w:val="vi-VN"/>
        </w:rPr>
        <w:t>Tư liệu hiện vật.</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C. </w:t>
      </w:r>
      <w:r w:rsidRPr="00B65B53">
        <w:rPr>
          <w:szCs w:val="24"/>
          <w:lang w:val="vi-VN"/>
        </w:rPr>
        <w:t>Tư liệu truyền miệng.</w:t>
      </w:r>
      <w:r w:rsidRPr="007734D9">
        <w:rPr>
          <w:rStyle w:val="YoungMixChar"/>
          <w:b/>
          <w:lang w:val="vi-VN"/>
        </w:rPr>
        <w:tab/>
        <w:t xml:space="preserve">D. </w:t>
      </w:r>
      <w:r w:rsidRPr="00B65B53">
        <w:rPr>
          <w:szCs w:val="24"/>
          <w:lang w:val="vi-VN"/>
        </w:rPr>
        <w:t>Tư liệu gốc.</w:t>
      </w:r>
    </w:p>
    <w:p w:rsidR="00BE3A78" w:rsidRPr="00B65B53" w:rsidRDefault="00BE3A78" w:rsidP="000A00DF">
      <w:pPr>
        <w:jc w:val="both"/>
        <w:rPr>
          <w:szCs w:val="24"/>
          <w:lang w:val="vi-VN"/>
        </w:rPr>
      </w:pPr>
      <w:r w:rsidRPr="007734D9">
        <w:rPr>
          <w:b/>
          <w:lang w:val="vi-VN"/>
        </w:rPr>
        <w:t xml:space="preserve">Câu 7. </w:t>
      </w:r>
      <w:r w:rsidRPr="00B65B53">
        <w:rPr>
          <w:szCs w:val="24"/>
          <w:lang w:val="vi-VN"/>
        </w:rPr>
        <w:t>Phân môn Lịch sử là môn học tìm hiểu về nội dung nào?</w:t>
      </w:r>
    </w:p>
    <w:p w:rsidR="00BE3A78" w:rsidRPr="007734D9" w:rsidRDefault="00BE3A78" w:rsidP="000A00DF">
      <w:pPr>
        <w:tabs>
          <w:tab w:val="left" w:pos="283"/>
        </w:tabs>
        <w:jc w:val="both"/>
        <w:rPr>
          <w:lang w:val="vi-VN"/>
        </w:rPr>
      </w:pPr>
      <w:r w:rsidRPr="007734D9">
        <w:rPr>
          <w:b/>
          <w:lang w:val="vi-VN"/>
        </w:rPr>
        <w:tab/>
        <w:t xml:space="preserve">A. </w:t>
      </w:r>
      <w:r w:rsidRPr="00B65B53">
        <w:rPr>
          <w:szCs w:val="24"/>
          <w:lang w:val="vi-VN"/>
        </w:rPr>
        <w:t>những chuyện cổ tích do người xưa kể lại.</w:t>
      </w:r>
    </w:p>
    <w:p w:rsidR="00BE3A78" w:rsidRPr="007734D9" w:rsidRDefault="00BE3A78" w:rsidP="000A00DF">
      <w:pPr>
        <w:tabs>
          <w:tab w:val="left" w:pos="283"/>
        </w:tabs>
        <w:jc w:val="both"/>
        <w:rPr>
          <w:lang w:val="vi-VN"/>
        </w:rPr>
      </w:pPr>
      <w:r w:rsidRPr="007734D9">
        <w:rPr>
          <w:b/>
          <w:lang w:val="vi-VN"/>
        </w:rPr>
        <w:tab/>
        <w:t xml:space="preserve">B. </w:t>
      </w:r>
      <w:r w:rsidRPr="00B65B53">
        <w:rPr>
          <w:szCs w:val="24"/>
          <w:lang w:val="vi-VN"/>
        </w:rPr>
        <w:t>tất cả những gì đã xảy ra trong quá khứ.</w:t>
      </w:r>
    </w:p>
    <w:p w:rsidR="00BE3A78" w:rsidRPr="007734D9" w:rsidRDefault="00BE3A78" w:rsidP="000A00DF">
      <w:pPr>
        <w:tabs>
          <w:tab w:val="left" w:pos="283"/>
        </w:tabs>
        <w:jc w:val="both"/>
        <w:rPr>
          <w:lang w:val="vi-VN"/>
        </w:rPr>
      </w:pPr>
      <w:r w:rsidRPr="007734D9">
        <w:rPr>
          <w:b/>
          <w:lang w:val="vi-VN"/>
        </w:rPr>
        <w:tab/>
        <w:t xml:space="preserve">C. </w:t>
      </w:r>
      <w:r w:rsidRPr="00EE713A">
        <w:rPr>
          <w:szCs w:val="24"/>
          <w:lang w:val="vi-VN"/>
        </w:rPr>
        <w:t>quá trình hình thành và phát triển của xã hội loài người.</w:t>
      </w:r>
    </w:p>
    <w:p w:rsidR="00BE3A78" w:rsidRPr="007734D9" w:rsidRDefault="00BE3A78" w:rsidP="000A00DF">
      <w:pPr>
        <w:tabs>
          <w:tab w:val="left" w:pos="283"/>
        </w:tabs>
        <w:jc w:val="both"/>
        <w:rPr>
          <w:lang w:val="vi-VN"/>
        </w:rPr>
      </w:pPr>
      <w:r w:rsidRPr="007734D9">
        <w:rPr>
          <w:b/>
          <w:lang w:val="vi-VN"/>
        </w:rPr>
        <w:tab/>
        <w:t xml:space="preserve">D. </w:t>
      </w:r>
      <w:r w:rsidRPr="00B65B53">
        <w:rPr>
          <w:szCs w:val="24"/>
          <w:lang w:val="vi-VN"/>
        </w:rPr>
        <w:t>sự biến đổi của khí hậu qua thời gian.</w:t>
      </w:r>
    </w:p>
    <w:p w:rsidR="00BE3A78" w:rsidRPr="00B65B53" w:rsidRDefault="00BE3A78" w:rsidP="000A00DF">
      <w:pPr>
        <w:pStyle w:val="ListParagraph"/>
        <w:spacing w:after="0" w:line="240" w:lineRule="auto"/>
        <w:ind w:left="0"/>
        <w:jc w:val="both"/>
        <w:rPr>
          <w:szCs w:val="24"/>
          <w:lang w:val="vi-VN"/>
        </w:rPr>
      </w:pPr>
      <w:r w:rsidRPr="007734D9">
        <w:rPr>
          <w:b/>
          <w:lang w:val="vi-VN"/>
        </w:rPr>
        <w:t xml:space="preserve">Câu 8. </w:t>
      </w:r>
      <w:r w:rsidRPr="00B65B53">
        <w:rPr>
          <w:szCs w:val="24"/>
          <w:lang w:val="vi-VN"/>
        </w:rPr>
        <w:t>Lịch sử được hiểu là tất cả những gì:</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A. </w:t>
      </w:r>
      <w:r w:rsidRPr="00B65B53">
        <w:rPr>
          <w:szCs w:val="24"/>
          <w:lang w:val="vi-VN"/>
        </w:rPr>
        <w:t>sẽ xảy ra trong tương lai.</w:t>
      </w:r>
      <w:r w:rsidRPr="007734D9">
        <w:rPr>
          <w:rStyle w:val="YoungMixChar"/>
          <w:b/>
          <w:lang w:val="vi-VN"/>
        </w:rPr>
        <w:tab/>
        <w:t xml:space="preserve">B. </w:t>
      </w:r>
      <w:r w:rsidRPr="00B65B53">
        <w:rPr>
          <w:szCs w:val="24"/>
          <w:lang w:val="vi-VN"/>
        </w:rPr>
        <w:t>đang diễn ra ở hiện tại.</w:t>
      </w:r>
    </w:p>
    <w:p w:rsidR="00BE3A78" w:rsidRPr="007734D9" w:rsidRDefault="00BE3A78" w:rsidP="000A00DF">
      <w:pPr>
        <w:tabs>
          <w:tab w:val="left" w:pos="283"/>
          <w:tab w:val="left" w:pos="5542"/>
        </w:tabs>
        <w:jc w:val="both"/>
        <w:rPr>
          <w:lang w:val="vi-VN"/>
        </w:rPr>
      </w:pPr>
      <w:r w:rsidRPr="007734D9">
        <w:rPr>
          <w:rStyle w:val="YoungMixChar"/>
          <w:b/>
          <w:lang w:val="vi-VN"/>
        </w:rPr>
        <w:tab/>
        <w:t xml:space="preserve">C. </w:t>
      </w:r>
      <w:r w:rsidRPr="00B65B53">
        <w:rPr>
          <w:szCs w:val="24"/>
          <w:lang w:val="vi-VN"/>
        </w:rPr>
        <w:t>đã và đang diễn ra trong đời sống.</w:t>
      </w:r>
      <w:r w:rsidRPr="007734D9">
        <w:rPr>
          <w:rStyle w:val="YoungMixChar"/>
          <w:b/>
          <w:lang w:val="vi-VN"/>
        </w:rPr>
        <w:tab/>
        <w:t xml:space="preserve">D. </w:t>
      </w:r>
      <w:r w:rsidRPr="00EE713A">
        <w:rPr>
          <w:szCs w:val="24"/>
          <w:lang w:val="vi-VN"/>
        </w:rPr>
        <w:t>đã xảy ra trong quá khứ.</w:t>
      </w:r>
    </w:p>
    <w:p w:rsidR="00BE3A78" w:rsidRPr="00B65B53" w:rsidRDefault="00BE3A78" w:rsidP="000A00DF">
      <w:pPr>
        <w:jc w:val="both"/>
        <w:rPr>
          <w:szCs w:val="24"/>
          <w:lang w:val="vi-VN"/>
        </w:rPr>
      </w:pPr>
      <w:r w:rsidRPr="007734D9">
        <w:rPr>
          <w:b/>
          <w:lang w:val="vi-VN"/>
        </w:rPr>
        <w:t xml:space="preserve">Câu 9. </w:t>
      </w:r>
      <w:r w:rsidRPr="00B65B53">
        <w:rPr>
          <w:szCs w:val="24"/>
          <w:lang w:val="vi-VN"/>
        </w:rPr>
        <w:t>Tác giả của câu nói nổi tiếng: “Lịch sử là thầy dạy của cuộc sống” là ai?</w:t>
      </w:r>
    </w:p>
    <w:p w:rsidR="00391144" w:rsidRDefault="00391144" w:rsidP="000A00DF">
      <w:pPr>
        <w:tabs>
          <w:tab w:val="left" w:pos="283"/>
          <w:tab w:val="left" w:pos="2913"/>
          <w:tab w:val="left" w:pos="5542"/>
          <w:tab w:val="left" w:pos="8171"/>
        </w:tabs>
        <w:ind w:firstLine="270"/>
        <w:jc w:val="both"/>
        <w:rPr>
          <w:rStyle w:val="YoungMixChar"/>
          <w:b/>
          <w:lang w:val="fr-FR"/>
        </w:rPr>
        <w:sectPr w:rsidR="00391144" w:rsidSect="008A7F35">
          <w:footerReference w:type="default" r:id="rId18"/>
          <w:pgSz w:w="11906" w:h="16838" w:code="9"/>
          <w:pgMar w:top="426" w:right="758" w:bottom="426" w:left="1440" w:header="720" w:footer="720" w:gutter="0"/>
          <w:cols w:space="720"/>
          <w:docGrid w:linePitch="360"/>
        </w:sectPr>
      </w:pPr>
    </w:p>
    <w:p w:rsidR="00391144" w:rsidRDefault="00BE3A78" w:rsidP="000A00DF">
      <w:pPr>
        <w:tabs>
          <w:tab w:val="left" w:pos="283"/>
          <w:tab w:val="left" w:pos="2913"/>
          <w:tab w:val="left" w:pos="5542"/>
          <w:tab w:val="left" w:pos="8171"/>
        </w:tabs>
        <w:ind w:firstLine="270"/>
        <w:jc w:val="both"/>
        <w:rPr>
          <w:rStyle w:val="YoungMixChar"/>
          <w:b/>
          <w:lang w:val="fr-FR"/>
        </w:rPr>
      </w:pPr>
      <w:r w:rsidRPr="00BE3A78">
        <w:rPr>
          <w:rStyle w:val="YoungMixChar"/>
          <w:b/>
          <w:lang w:val="fr-FR"/>
        </w:rPr>
        <w:t xml:space="preserve">A. </w:t>
      </w:r>
      <w:r w:rsidRPr="00B65B53">
        <w:rPr>
          <w:szCs w:val="24"/>
          <w:lang w:val="vi-VN"/>
        </w:rPr>
        <w:t>Đê –mô-crit.</w:t>
      </w:r>
    </w:p>
    <w:p w:rsidR="00391144" w:rsidRDefault="00BE3A78" w:rsidP="000A00DF">
      <w:pPr>
        <w:tabs>
          <w:tab w:val="left" w:pos="283"/>
          <w:tab w:val="left" w:pos="2913"/>
          <w:tab w:val="left" w:pos="5542"/>
          <w:tab w:val="left" w:pos="8171"/>
        </w:tabs>
        <w:ind w:firstLine="270"/>
        <w:jc w:val="both"/>
        <w:rPr>
          <w:rStyle w:val="YoungMixChar"/>
          <w:b/>
          <w:lang w:val="fr-FR"/>
        </w:rPr>
      </w:pPr>
      <w:r w:rsidRPr="00BE3A78">
        <w:rPr>
          <w:rStyle w:val="YoungMixChar"/>
          <w:b/>
          <w:lang w:val="fr-FR"/>
        </w:rPr>
        <w:t xml:space="preserve">B. </w:t>
      </w:r>
      <w:r w:rsidRPr="00EE713A">
        <w:rPr>
          <w:szCs w:val="24"/>
          <w:lang w:val="vi-VN"/>
        </w:rPr>
        <w:t>Xi-xê-rông.</w:t>
      </w:r>
    </w:p>
    <w:p w:rsidR="00391144" w:rsidRDefault="00391144" w:rsidP="000A00DF">
      <w:pPr>
        <w:tabs>
          <w:tab w:val="left" w:pos="283"/>
          <w:tab w:val="left" w:pos="2913"/>
          <w:tab w:val="left" w:pos="5542"/>
          <w:tab w:val="left" w:pos="8171"/>
        </w:tabs>
        <w:ind w:firstLine="270"/>
        <w:jc w:val="both"/>
        <w:rPr>
          <w:rStyle w:val="YoungMixChar"/>
          <w:b/>
          <w:lang w:val="fr-FR"/>
        </w:rPr>
      </w:pPr>
      <w:r>
        <w:rPr>
          <w:rStyle w:val="YoungMixChar"/>
          <w:b/>
          <w:lang w:val="fr-FR"/>
        </w:rPr>
        <w:t xml:space="preserve"> </w:t>
      </w:r>
      <w:r w:rsidR="00BE3A78" w:rsidRPr="00BE3A78">
        <w:rPr>
          <w:rStyle w:val="YoungMixChar"/>
          <w:b/>
          <w:lang w:val="fr-FR"/>
        </w:rPr>
        <w:t xml:space="preserve">C. </w:t>
      </w:r>
      <w:r w:rsidR="00BE3A78" w:rsidRPr="00B65B53">
        <w:rPr>
          <w:szCs w:val="24"/>
          <w:lang w:val="vi-VN"/>
        </w:rPr>
        <w:t>Hê-ra-crit.</w:t>
      </w:r>
    </w:p>
    <w:p w:rsidR="00BE3A78" w:rsidRPr="00BE3A78" w:rsidRDefault="00391144" w:rsidP="000A00DF">
      <w:pPr>
        <w:tabs>
          <w:tab w:val="left" w:pos="283"/>
          <w:tab w:val="left" w:pos="2913"/>
          <w:tab w:val="left" w:pos="5542"/>
          <w:tab w:val="left" w:pos="8171"/>
        </w:tabs>
        <w:ind w:firstLine="270"/>
        <w:jc w:val="both"/>
        <w:rPr>
          <w:lang w:val="fr-FR"/>
        </w:rPr>
      </w:pPr>
      <w:r>
        <w:rPr>
          <w:rStyle w:val="YoungMixChar"/>
          <w:b/>
          <w:lang w:val="fr-FR"/>
        </w:rPr>
        <w:t xml:space="preserve"> </w:t>
      </w:r>
      <w:r w:rsidR="00BE3A78" w:rsidRPr="00BE3A78">
        <w:rPr>
          <w:rStyle w:val="YoungMixChar"/>
          <w:b/>
          <w:lang w:val="fr-FR"/>
        </w:rPr>
        <w:t xml:space="preserve">D. </w:t>
      </w:r>
      <w:r w:rsidR="00BE3A78" w:rsidRPr="00B65B53">
        <w:rPr>
          <w:szCs w:val="24"/>
          <w:lang w:val="vi-VN"/>
        </w:rPr>
        <w:t>Xanh-xi-mông.</w:t>
      </w:r>
    </w:p>
    <w:p w:rsidR="00391144" w:rsidRDefault="00391144" w:rsidP="000A00DF">
      <w:pPr>
        <w:jc w:val="both"/>
        <w:rPr>
          <w:b/>
          <w:lang w:val="fr-FR"/>
        </w:rPr>
        <w:sectPr w:rsidR="00391144" w:rsidSect="00391144">
          <w:type w:val="continuous"/>
          <w:pgSz w:w="11906" w:h="16838" w:code="9"/>
          <w:pgMar w:top="426" w:right="758" w:bottom="426" w:left="1440" w:header="720" w:footer="720" w:gutter="0"/>
          <w:cols w:num="2" w:space="720"/>
          <w:docGrid w:linePitch="360"/>
        </w:sectPr>
      </w:pPr>
    </w:p>
    <w:p w:rsidR="00BE3A78" w:rsidRPr="00B65B53" w:rsidRDefault="00BE3A78" w:rsidP="000A00DF">
      <w:pPr>
        <w:jc w:val="both"/>
        <w:rPr>
          <w:szCs w:val="24"/>
          <w:lang w:val="vi-VN"/>
        </w:rPr>
      </w:pPr>
      <w:r w:rsidRPr="00BE3A78">
        <w:rPr>
          <w:b/>
          <w:lang w:val="fr-FR"/>
        </w:rPr>
        <w:t xml:space="preserve">Câu 10. </w:t>
      </w:r>
      <w:r w:rsidRPr="00B65B53">
        <w:rPr>
          <w:szCs w:val="24"/>
          <w:lang w:val="vi-VN"/>
        </w:rPr>
        <w:t xml:space="preserve">Ý nào sau đây </w:t>
      </w:r>
      <w:r w:rsidRPr="00B65B53">
        <w:rPr>
          <w:b/>
          <w:i/>
          <w:szCs w:val="24"/>
          <w:lang w:val="vi-VN"/>
        </w:rPr>
        <w:t>không phản ánh đúng</w:t>
      </w:r>
      <w:r w:rsidRPr="00B65B53">
        <w:rPr>
          <w:szCs w:val="24"/>
          <w:lang w:val="vi-VN"/>
        </w:rPr>
        <w:t xml:space="preserve"> sự thay đổi trong xã hội nguyên thủy khi tư hữu xuất hiện?</w:t>
      </w:r>
    </w:p>
    <w:p w:rsidR="00BE3A78" w:rsidRPr="00BE3A78" w:rsidRDefault="00BE3A78" w:rsidP="000A00DF">
      <w:pPr>
        <w:tabs>
          <w:tab w:val="left" w:pos="283"/>
        </w:tabs>
        <w:jc w:val="both"/>
        <w:rPr>
          <w:lang w:val="fr-FR"/>
        </w:rPr>
      </w:pPr>
      <w:r w:rsidRPr="00BE3A78">
        <w:rPr>
          <w:b/>
          <w:lang w:val="fr-FR"/>
        </w:rPr>
        <w:tab/>
        <w:t xml:space="preserve">A. </w:t>
      </w:r>
      <w:r w:rsidRPr="00B65B53">
        <w:rPr>
          <w:szCs w:val="24"/>
          <w:lang w:val="vi-VN"/>
        </w:rPr>
        <w:t>Gia đình phụ hệ xuất hiện thay thế cho gia đình mẫu hệ.</w:t>
      </w:r>
    </w:p>
    <w:p w:rsidR="00BE3A78" w:rsidRPr="00BE3A78" w:rsidRDefault="00BE3A78" w:rsidP="000A00DF">
      <w:pPr>
        <w:tabs>
          <w:tab w:val="left" w:pos="283"/>
        </w:tabs>
        <w:jc w:val="both"/>
        <w:rPr>
          <w:lang w:val="fr-FR"/>
        </w:rPr>
      </w:pPr>
      <w:r w:rsidRPr="00BE3A78">
        <w:rPr>
          <w:b/>
          <w:lang w:val="fr-FR"/>
        </w:rPr>
        <w:tab/>
        <w:t xml:space="preserve">B. </w:t>
      </w:r>
      <w:r w:rsidRPr="00B65B53">
        <w:rPr>
          <w:szCs w:val="24"/>
          <w:lang w:val="vi-VN"/>
        </w:rPr>
        <w:t>Quan hệ cộng đồng bị phá vỡ.</w:t>
      </w:r>
    </w:p>
    <w:p w:rsidR="00BE3A78" w:rsidRPr="00BE3A78" w:rsidRDefault="00BE3A78" w:rsidP="000A00DF">
      <w:pPr>
        <w:tabs>
          <w:tab w:val="left" w:pos="283"/>
        </w:tabs>
        <w:jc w:val="both"/>
        <w:rPr>
          <w:lang w:val="fr-FR"/>
        </w:rPr>
      </w:pPr>
      <w:r w:rsidRPr="00BE3A78">
        <w:rPr>
          <w:b/>
          <w:lang w:val="fr-FR"/>
        </w:rPr>
        <w:tab/>
        <w:t xml:space="preserve">C. </w:t>
      </w:r>
      <w:r w:rsidRPr="00B65B53">
        <w:rPr>
          <w:szCs w:val="24"/>
          <w:lang w:val="vi-VN"/>
        </w:rPr>
        <w:t>Xã hội phân hóa kẻ giàu – người nghèo.</w:t>
      </w:r>
    </w:p>
    <w:p w:rsidR="00BE3A78" w:rsidRPr="00BE3A78" w:rsidRDefault="00BE3A78" w:rsidP="000A00DF">
      <w:pPr>
        <w:tabs>
          <w:tab w:val="left" w:pos="283"/>
        </w:tabs>
        <w:jc w:val="both"/>
        <w:rPr>
          <w:lang w:val="fr-FR"/>
        </w:rPr>
      </w:pPr>
      <w:r w:rsidRPr="00BE3A78">
        <w:rPr>
          <w:b/>
          <w:lang w:val="fr-FR"/>
        </w:rPr>
        <w:tab/>
        <w:t xml:space="preserve">D. </w:t>
      </w:r>
      <w:r w:rsidRPr="00EE713A">
        <w:rPr>
          <w:szCs w:val="24"/>
          <w:lang w:val="vi-VN"/>
        </w:rPr>
        <w:t>Xã hội phân chia thành hai giai cấp: thống trị và bị trị.</w:t>
      </w:r>
    </w:p>
    <w:p w:rsidR="00391144" w:rsidRPr="009F450A" w:rsidRDefault="00391144"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600DC6" w:rsidRPr="00B65B53" w:rsidRDefault="00600DC6" w:rsidP="000A00DF">
      <w:pPr>
        <w:spacing w:line="276" w:lineRule="auto"/>
        <w:ind w:left="-142" w:firstLine="142"/>
        <w:jc w:val="both"/>
        <w:rPr>
          <w:szCs w:val="24"/>
          <w:lang w:val="vi-VN"/>
        </w:rPr>
      </w:pPr>
      <w:r w:rsidRPr="00B65B53">
        <w:rPr>
          <w:b/>
          <w:szCs w:val="24"/>
          <w:lang w:val="vi-VN"/>
        </w:rPr>
        <w:t>Câu 1</w:t>
      </w:r>
      <w:r w:rsidRPr="00600DC6">
        <w:rPr>
          <w:b/>
          <w:szCs w:val="24"/>
          <w:lang w:val="vi-VN"/>
        </w:rPr>
        <w:t xml:space="preserve"> (1 điểm)</w:t>
      </w:r>
      <w:r w:rsidRPr="00B65B53">
        <w:rPr>
          <w:b/>
          <w:szCs w:val="24"/>
          <w:lang w:val="vi-VN"/>
        </w:rPr>
        <w:t>.</w:t>
      </w:r>
      <w:r w:rsidRPr="00B65B53">
        <w:rPr>
          <w:szCs w:val="24"/>
          <w:lang w:val="vi-VN"/>
        </w:rPr>
        <w:t xml:space="preserve"> Nêu khái niệm và ý nghĩa của nguồn tư liệu gốc.</w:t>
      </w:r>
    </w:p>
    <w:p w:rsidR="00600DC6" w:rsidRPr="00C44DE0" w:rsidRDefault="00600DC6" w:rsidP="000A00DF">
      <w:pPr>
        <w:spacing w:line="276" w:lineRule="auto"/>
        <w:ind w:left="-142" w:firstLine="142"/>
        <w:jc w:val="both"/>
        <w:rPr>
          <w:b/>
          <w:szCs w:val="24"/>
        </w:rPr>
      </w:pPr>
      <w:r w:rsidRPr="00B65B53">
        <w:rPr>
          <w:b/>
          <w:szCs w:val="24"/>
          <w:lang w:val="vi-VN"/>
        </w:rPr>
        <w:t xml:space="preserve">Câu 2. </w:t>
      </w:r>
      <w:r>
        <w:rPr>
          <w:b/>
          <w:szCs w:val="24"/>
        </w:rPr>
        <w:t>(2,5 điểm)</w:t>
      </w:r>
    </w:p>
    <w:p w:rsidR="00600DC6" w:rsidRPr="00600DC6" w:rsidRDefault="00600DC6" w:rsidP="000A00DF">
      <w:pPr>
        <w:pStyle w:val="ListParagraph"/>
        <w:numPr>
          <w:ilvl w:val="0"/>
          <w:numId w:val="41"/>
        </w:numPr>
        <w:ind w:right="-164" w:firstLine="142"/>
        <w:jc w:val="both"/>
        <w:rPr>
          <w:rFonts w:eastAsia="Times New Roman"/>
          <w:szCs w:val="24"/>
          <w:lang w:val="vi-VN"/>
        </w:rPr>
      </w:pPr>
      <w:r w:rsidRPr="00600DC6">
        <w:rPr>
          <w:rFonts w:eastAsia="Times New Roman"/>
          <w:szCs w:val="24"/>
        </w:rPr>
        <w:t>Trình bày</w:t>
      </w:r>
      <w:r w:rsidRPr="00600DC6">
        <w:rPr>
          <w:rFonts w:eastAsia="Times New Roman"/>
          <w:szCs w:val="24"/>
          <w:lang w:val="vi-VN"/>
        </w:rPr>
        <w:t xml:space="preserve"> vai trò của lao động trong việc làm thay đổi con người và cuộc sống của người nguyên thủy.</w:t>
      </w:r>
    </w:p>
    <w:p w:rsidR="00551029" w:rsidRDefault="00600DC6" w:rsidP="00551029">
      <w:pPr>
        <w:pStyle w:val="ListParagraph"/>
        <w:numPr>
          <w:ilvl w:val="0"/>
          <w:numId w:val="41"/>
        </w:numPr>
        <w:spacing w:line="276" w:lineRule="auto"/>
        <w:ind w:firstLine="142"/>
        <w:jc w:val="both"/>
        <w:rPr>
          <w:color w:val="000000" w:themeColor="text1"/>
          <w:szCs w:val="24"/>
          <w:lang w:val="vi-VN"/>
        </w:rPr>
      </w:pPr>
      <w:r w:rsidRPr="00757DE9">
        <w:rPr>
          <w:rFonts w:cs="Times New Roman"/>
          <w:szCs w:val="24"/>
          <w:lang w:val="vi-VN"/>
        </w:rPr>
        <w:t>Sự xuất hiện của kim loại đã có tác động lớn đến đời sống con người.</w:t>
      </w:r>
      <w:r w:rsidRPr="00757DE9">
        <w:rPr>
          <w:rFonts w:ascii="14" w:hAnsi="14"/>
          <w:sz w:val="28"/>
          <w:szCs w:val="28"/>
          <w:lang w:val="vi-VN"/>
        </w:rPr>
        <w:t xml:space="preserve"> </w:t>
      </w:r>
      <w:r>
        <w:rPr>
          <w:szCs w:val="24"/>
          <w:lang w:val="vi-VN"/>
        </w:rPr>
        <w:t>N</w:t>
      </w:r>
      <w:r w:rsidRPr="00BA70CC">
        <w:rPr>
          <w:szCs w:val="24"/>
          <w:lang w:val="vi-VN"/>
        </w:rPr>
        <w:t>gày nay con người vẫn dùng kim loại bằng đồng trong đời sống</w:t>
      </w:r>
      <w:r w:rsidRPr="00757DE9">
        <w:rPr>
          <w:szCs w:val="24"/>
          <w:lang w:val="vi-VN"/>
        </w:rPr>
        <w:t>.</w:t>
      </w:r>
      <w:r>
        <w:rPr>
          <w:szCs w:val="24"/>
          <w:lang w:val="vi-VN"/>
        </w:rPr>
        <w:t xml:space="preserve"> H</w:t>
      </w:r>
      <w:r w:rsidRPr="00757DE9">
        <w:rPr>
          <w:szCs w:val="24"/>
          <w:lang w:val="vi-VN"/>
        </w:rPr>
        <w:t>ãy kể tên những vật dụng mà em biế</w:t>
      </w:r>
      <w:r>
        <w:rPr>
          <w:szCs w:val="24"/>
          <w:lang w:val="vi-VN"/>
        </w:rPr>
        <w:t>t có</w:t>
      </w:r>
      <w:r w:rsidRPr="00757DE9">
        <w:rPr>
          <w:szCs w:val="24"/>
          <w:lang w:val="vi-VN"/>
        </w:rPr>
        <w:t xml:space="preserve"> sử dụng kim loại</w:t>
      </w:r>
      <w:r>
        <w:rPr>
          <w:szCs w:val="24"/>
          <w:lang w:val="vi-VN"/>
        </w:rPr>
        <w:t xml:space="preserve"> này để chế tạo.</w:t>
      </w:r>
      <w:r w:rsidRPr="0043116A">
        <w:rPr>
          <w:color w:val="000000" w:themeColor="text1"/>
          <w:szCs w:val="24"/>
          <w:lang w:val="vi-VN"/>
        </w:rPr>
        <w:t xml:space="preserve"> </w:t>
      </w:r>
    </w:p>
    <w:p w:rsidR="00551029" w:rsidRPr="00551029" w:rsidRDefault="00551029" w:rsidP="00551029">
      <w:pPr>
        <w:pStyle w:val="ListParagraph"/>
        <w:spacing w:line="276" w:lineRule="auto"/>
        <w:ind w:left="360"/>
        <w:jc w:val="both"/>
        <w:rPr>
          <w:color w:val="000000" w:themeColor="text1"/>
          <w:szCs w:val="24"/>
          <w:lang w:val="vi-VN"/>
        </w:rPr>
      </w:pPr>
    </w:p>
    <w:p w:rsidR="00391144" w:rsidRPr="00391144" w:rsidRDefault="00391144" w:rsidP="000A00DF">
      <w:pPr>
        <w:pStyle w:val="ListParagraph"/>
        <w:spacing w:line="276" w:lineRule="auto"/>
        <w:ind w:left="218"/>
        <w:jc w:val="center"/>
        <w:rPr>
          <w:szCs w:val="24"/>
          <w:lang w:val="vi-VN"/>
        </w:rPr>
      </w:pPr>
      <w:r w:rsidRPr="00391144">
        <w:rPr>
          <w:b/>
          <w:color w:val="000000" w:themeColor="text1"/>
          <w:szCs w:val="24"/>
        </w:rPr>
        <w:t>B. PHÂN MÔN ĐỊA LÍ</w:t>
      </w:r>
    </w:p>
    <w:p w:rsidR="00391144" w:rsidRPr="00391144" w:rsidRDefault="00391144" w:rsidP="000A00DF">
      <w:pPr>
        <w:pStyle w:val="ListParagraph"/>
        <w:spacing w:line="276" w:lineRule="auto"/>
        <w:ind w:left="218" w:hanging="218"/>
        <w:jc w:val="both"/>
        <w:rPr>
          <w:b/>
          <w:color w:val="000000" w:themeColor="text1"/>
          <w:szCs w:val="24"/>
          <w:u w:val="single"/>
          <w:lang w:val="vi"/>
        </w:rPr>
      </w:pPr>
      <w:r w:rsidRPr="00391144">
        <w:rPr>
          <w:b/>
          <w:color w:val="000000" w:themeColor="text1"/>
          <w:szCs w:val="24"/>
          <w:u w:val="single"/>
          <w:lang w:val="vi"/>
        </w:rPr>
        <w:t>I. T</w:t>
      </w:r>
      <w:r w:rsidRPr="00391144">
        <w:rPr>
          <w:b/>
          <w:color w:val="000000" w:themeColor="text1"/>
          <w:szCs w:val="24"/>
          <w:u w:val="single"/>
        </w:rPr>
        <w:t>rắc nghiệm</w:t>
      </w:r>
      <w:r w:rsidRPr="00391144">
        <w:rPr>
          <w:b/>
          <w:color w:val="000000" w:themeColor="text1"/>
          <w:szCs w:val="24"/>
          <w:u w:val="single"/>
          <w:lang w:val="vi"/>
        </w:rPr>
        <w:t xml:space="preserve"> (</w:t>
      </w:r>
      <w:r w:rsidRPr="00391144">
        <w:rPr>
          <w:b/>
          <w:color w:val="000000" w:themeColor="text1"/>
          <w:szCs w:val="24"/>
          <w:u w:val="single"/>
          <w:lang w:val="vi-VN"/>
        </w:rPr>
        <w:t>2.</w:t>
      </w:r>
      <w:r w:rsidRPr="00391144">
        <w:rPr>
          <w:b/>
          <w:color w:val="000000" w:themeColor="text1"/>
          <w:szCs w:val="24"/>
          <w:u w:val="single"/>
          <w:lang w:val="vi"/>
        </w:rPr>
        <w:t xml:space="preserve">5 điểm) </w:t>
      </w:r>
    </w:p>
    <w:p w:rsidR="00391144" w:rsidRPr="00391144" w:rsidRDefault="00391144" w:rsidP="000A00DF">
      <w:pPr>
        <w:pStyle w:val="ListParagraph"/>
        <w:spacing w:after="0" w:line="276" w:lineRule="auto"/>
        <w:ind w:left="218" w:hanging="218"/>
        <w:jc w:val="both"/>
        <w:rPr>
          <w:b/>
          <w:color w:val="000000" w:themeColor="text1"/>
          <w:szCs w:val="24"/>
          <w:u w:val="single"/>
          <w:lang w:val="vi"/>
        </w:rPr>
      </w:pPr>
      <w:r w:rsidRPr="00391144">
        <w:rPr>
          <w:b/>
          <w:color w:val="000000" w:themeColor="text1"/>
          <w:szCs w:val="24"/>
        </w:rPr>
        <w:t>Hãy ghi lại vào bài kiểm tra chữ cái đứng trước đáp án đúng nhất</w:t>
      </w:r>
    </w:p>
    <w:p w:rsidR="00391144" w:rsidRPr="003A5969" w:rsidRDefault="00391144" w:rsidP="000A00DF">
      <w:pPr>
        <w:tabs>
          <w:tab w:val="left" w:pos="810"/>
        </w:tabs>
        <w:jc w:val="both"/>
        <w:rPr>
          <w:sz w:val="26"/>
          <w:szCs w:val="26"/>
          <w:lang w:val="fr-FR"/>
        </w:rPr>
      </w:pPr>
      <w:r>
        <w:rPr>
          <w:b/>
          <w:color w:val="000000"/>
        </w:rPr>
        <w:t xml:space="preserve">Câu 1. </w:t>
      </w:r>
      <w:r w:rsidRPr="003A5969">
        <w:rPr>
          <w:color w:val="000000"/>
          <w:szCs w:val="26"/>
          <w:shd w:val="clear" w:color="auto" w:fill="FFFFFF"/>
        </w:rPr>
        <w:t>Sự chuyển động của Trái Đất quay quanh trục </w:t>
      </w:r>
      <w:r w:rsidRPr="003A5969">
        <w:rPr>
          <w:rStyle w:val="Strong"/>
          <w:i/>
          <w:color w:val="000000"/>
          <w:szCs w:val="26"/>
          <w:u w:val="single"/>
          <w:shd w:val="clear" w:color="auto" w:fill="FFFFFF"/>
        </w:rPr>
        <w:t>không</w:t>
      </w:r>
      <w:r w:rsidRPr="003A5969">
        <w:rPr>
          <w:i/>
          <w:color w:val="000000"/>
          <w:szCs w:val="26"/>
          <w:shd w:val="clear" w:color="auto" w:fill="FFFFFF"/>
        </w:rPr>
        <w:t> </w:t>
      </w:r>
      <w:r w:rsidRPr="003A5969">
        <w:rPr>
          <w:color w:val="000000"/>
          <w:szCs w:val="26"/>
          <w:shd w:val="clear" w:color="auto" w:fill="FFFFFF"/>
        </w:rPr>
        <w:t>tạo ra hiện tượng nào sau đây?</w:t>
      </w:r>
    </w:p>
    <w:p w:rsidR="00391144" w:rsidRPr="00DE4902" w:rsidRDefault="00391144" w:rsidP="000A00DF">
      <w:pPr>
        <w:tabs>
          <w:tab w:val="left" w:pos="283"/>
        </w:tabs>
        <w:jc w:val="both"/>
      </w:pPr>
      <w:r>
        <w:rPr>
          <w:rStyle w:val="YoungMixChar"/>
          <w:b/>
        </w:rPr>
        <w:tab/>
      </w:r>
      <w:r w:rsidRPr="00DE4902">
        <w:rPr>
          <w:rStyle w:val="YoungMixChar"/>
          <w:b/>
        </w:rPr>
        <w:t xml:space="preserve">A. </w:t>
      </w:r>
      <w:r w:rsidRPr="00DE4902">
        <w:rPr>
          <w:color w:val="000000"/>
          <w:szCs w:val="26"/>
        </w:rPr>
        <w:t>Sự lệch hướng chuyển động của các vật thể.</w:t>
      </w:r>
    </w:p>
    <w:p w:rsidR="00391144" w:rsidRPr="00DE4902" w:rsidRDefault="00391144" w:rsidP="000A00DF">
      <w:pPr>
        <w:tabs>
          <w:tab w:val="left" w:pos="283"/>
        </w:tabs>
        <w:jc w:val="both"/>
      </w:pPr>
      <w:r w:rsidRPr="00DE4902">
        <w:rPr>
          <w:rStyle w:val="YoungMixChar"/>
          <w:b/>
        </w:rPr>
        <w:tab/>
        <w:t xml:space="preserve">B. </w:t>
      </w:r>
      <w:r w:rsidRPr="00DE4902">
        <w:rPr>
          <w:color w:val="000000"/>
          <w:szCs w:val="26"/>
        </w:rPr>
        <w:t>Hiện tượng các mùa trong năm.</w:t>
      </w:r>
    </w:p>
    <w:p w:rsidR="00391144" w:rsidRPr="00DE4902" w:rsidRDefault="00391144" w:rsidP="000A00DF">
      <w:pPr>
        <w:tabs>
          <w:tab w:val="left" w:pos="283"/>
        </w:tabs>
        <w:jc w:val="both"/>
      </w:pPr>
      <w:r w:rsidRPr="00DE4902">
        <w:rPr>
          <w:rStyle w:val="YoungMixChar"/>
          <w:b/>
        </w:rPr>
        <w:tab/>
        <w:t xml:space="preserve">C. </w:t>
      </w:r>
      <w:r w:rsidRPr="00DE4902">
        <w:rPr>
          <w:color w:val="000000"/>
          <w:szCs w:val="26"/>
        </w:rPr>
        <w:t>Giờ khác nhau ở các khu vực.</w:t>
      </w:r>
    </w:p>
    <w:p w:rsidR="00391144" w:rsidRPr="00DE4902" w:rsidRDefault="00391144" w:rsidP="000A00DF">
      <w:pPr>
        <w:tabs>
          <w:tab w:val="left" w:pos="283"/>
        </w:tabs>
        <w:jc w:val="both"/>
      </w:pPr>
      <w:r w:rsidRPr="00DE4902">
        <w:rPr>
          <w:rStyle w:val="YoungMixChar"/>
          <w:b/>
        </w:rPr>
        <w:tab/>
        <w:t xml:space="preserve">D. </w:t>
      </w:r>
      <w:r w:rsidRPr="00DE4902">
        <w:rPr>
          <w:color w:val="000000"/>
          <w:szCs w:val="26"/>
        </w:rPr>
        <w:t>Sự luân phiên ngày đêm.</w:t>
      </w:r>
    </w:p>
    <w:p w:rsidR="00391144" w:rsidRPr="00DE4902" w:rsidRDefault="00391144" w:rsidP="000A00DF">
      <w:pPr>
        <w:jc w:val="both"/>
        <w:rPr>
          <w:b/>
          <w:sz w:val="26"/>
          <w:szCs w:val="26"/>
        </w:rPr>
      </w:pPr>
      <w:r w:rsidRPr="00DE4902">
        <w:rPr>
          <w:b/>
          <w:color w:val="000000"/>
        </w:rPr>
        <w:t xml:space="preserve">Câu 2. </w:t>
      </w:r>
      <w:r w:rsidRPr="00DE4902">
        <w:rPr>
          <w:color w:val="000000"/>
          <w:szCs w:val="26"/>
        </w:rPr>
        <w:t>Lược đồ trí nhớ là những thông tin không gian về thế giới được giữ lại trong</w:t>
      </w:r>
    </w:p>
    <w:p w:rsidR="00A60257" w:rsidRPr="00DE4902" w:rsidRDefault="00A60257" w:rsidP="000A00DF">
      <w:pPr>
        <w:tabs>
          <w:tab w:val="left" w:pos="283"/>
          <w:tab w:val="left" w:pos="2829"/>
          <w:tab w:val="left" w:pos="5375"/>
          <w:tab w:val="left" w:pos="7920"/>
        </w:tabs>
        <w:ind w:firstLine="270"/>
        <w:jc w:val="both"/>
        <w:rPr>
          <w:rStyle w:val="YoungMixChar"/>
          <w:b/>
        </w:rPr>
        <w:sectPr w:rsidR="00A60257" w:rsidRPr="00DE4902" w:rsidSect="008C6ABF">
          <w:headerReference w:type="default" r:id="rId19"/>
          <w:footerReference w:type="default" r:id="rId20"/>
          <w:type w:val="continuous"/>
          <w:pgSz w:w="11906" w:h="16838" w:code="9"/>
          <w:pgMar w:top="810" w:right="1440" w:bottom="1440" w:left="1440" w:header="720" w:footer="720" w:gutter="0"/>
          <w:pgNumType w:start="1"/>
          <w:cols w:space="720"/>
          <w:docGrid w:linePitch="360"/>
        </w:sectPr>
      </w:pPr>
    </w:p>
    <w:p w:rsidR="00A60257"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A. </w:t>
      </w:r>
      <w:r w:rsidRPr="00DE4902">
        <w:rPr>
          <w:color w:val="000000"/>
          <w:szCs w:val="26"/>
        </w:rPr>
        <w:t>máy tính, USB.</w:t>
      </w:r>
    </w:p>
    <w:p w:rsidR="00A60257"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B. </w:t>
      </w:r>
      <w:r w:rsidRPr="00DE4902">
        <w:rPr>
          <w:color w:val="000000"/>
          <w:szCs w:val="26"/>
        </w:rPr>
        <w:t>sách giáo khoa.</w:t>
      </w:r>
    </w:p>
    <w:p w:rsidR="00A60257" w:rsidRPr="00DE4902" w:rsidRDefault="00A60257" w:rsidP="000A00DF">
      <w:pPr>
        <w:tabs>
          <w:tab w:val="left" w:pos="283"/>
          <w:tab w:val="left" w:pos="2829"/>
          <w:tab w:val="left" w:pos="5375"/>
          <w:tab w:val="left" w:pos="7920"/>
        </w:tabs>
        <w:ind w:right="-167" w:firstLine="270"/>
        <w:jc w:val="both"/>
        <w:rPr>
          <w:rStyle w:val="YoungMixChar"/>
          <w:b/>
        </w:rPr>
      </w:pPr>
      <w:r w:rsidRPr="00DE4902">
        <w:rPr>
          <w:rStyle w:val="YoungMixChar"/>
          <w:b/>
        </w:rPr>
        <w:t xml:space="preserve">    </w:t>
      </w:r>
      <w:r w:rsidR="00391144" w:rsidRPr="00DE4902">
        <w:rPr>
          <w:rStyle w:val="YoungMixChar"/>
          <w:b/>
        </w:rPr>
        <w:t xml:space="preserve">C. </w:t>
      </w:r>
      <w:r w:rsidR="00391144" w:rsidRPr="00DE4902">
        <w:rPr>
          <w:color w:val="000000"/>
          <w:szCs w:val="26"/>
        </w:rPr>
        <w:t>sách điện tử.</w:t>
      </w:r>
    </w:p>
    <w:p w:rsidR="00391144" w:rsidRPr="00DE4902" w:rsidRDefault="00A60257" w:rsidP="000A00DF">
      <w:pPr>
        <w:tabs>
          <w:tab w:val="left" w:pos="283"/>
          <w:tab w:val="left" w:pos="2829"/>
          <w:tab w:val="left" w:pos="5375"/>
          <w:tab w:val="left" w:pos="7920"/>
        </w:tabs>
        <w:ind w:firstLine="270"/>
        <w:jc w:val="both"/>
      </w:pPr>
      <w:r w:rsidRPr="00DE4902">
        <w:rPr>
          <w:rStyle w:val="YoungMixChar"/>
          <w:b/>
        </w:rPr>
        <w:t xml:space="preserve">    </w:t>
      </w:r>
      <w:r w:rsidR="00391144" w:rsidRPr="00DE4902">
        <w:rPr>
          <w:rStyle w:val="YoungMixChar"/>
          <w:b/>
        </w:rPr>
        <w:t xml:space="preserve">D. </w:t>
      </w:r>
      <w:r w:rsidR="00391144" w:rsidRPr="00DE4902">
        <w:rPr>
          <w:color w:val="000000"/>
          <w:szCs w:val="26"/>
        </w:rPr>
        <w:t>trí óc con người.</w:t>
      </w:r>
    </w:p>
    <w:p w:rsidR="00A60257" w:rsidRPr="00DE4902" w:rsidRDefault="00A60257" w:rsidP="000A00DF">
      <w:pPr>
        <w:jc w:val="both"/>
        <w:rPr>
          <w:b/>
          <w:color w:val="000000"/>
        </w:rPr>
        <w:sectPr w:rsidR="00A60257" w:rsidRPr="00DE4902" w:rsidSect="00A60257">
          <w:type w:val="continuous"/>
          <w:pgSz w:w="11906" w:h="16838" w:code="9"/>
          <w:pgMar w:top="990" w:right="1466" w:bottom="1440" w:left="1440" w:header="720" w:footer="720" w:gutter="0"/>
          <w:pgNumType w:start="1"/>
          <w:cols w:num="2" w:space="720"/>
          <w:docGrid w:linePitch="360"/>
        </w:sectPr>
      </w:pPr>
    </w:p>
    <w:p w:rsidR="00391144" w:rsidRPr="00DE4902" w:rsidRDefault="00391144" w:rsidP="000A00DF">
      <w:pPr>
        <w:jc w:val="both"/>
        <w:rPr>
          <w:b/>
          <w:sz w:val="26"/>
          <w:szCs w:val="26"/>
        </w:rPr>
      </w:pPr>
      <w:r w:rsidRPr="00DE4902">
        <w:rPr>
          <w:b/>
          <w:color w:val="000000"/>
        </w:rPr>
        <w:t xml:space="preserve">Câu 3. </w:t>
      </w:r>
      <w:r w:rsidRPr="00DE4902">
        <w:rPr>
          <w:color w:val="000000"/>
          <w:szCs w:val="26"/>
        </w:rPr>
        <w:t>Kho dữ liệu có cả hình ảnh, video và kiến thức phong phú là</w:t>
      </w:r>
    </w:p>
    <w:p w:rsidR="00391144" w:rsidRPr="00DE4902" w:rsidRDefault="00391144" w:rsidP="000A00DF">
      <w:pPr>
        <w:tabs>
          <w:tab w:val="left" w:pos="283"/>
          <w:tab w:val="left" w:pos="2829"/>
          <w:tab w:val="left" w:pos="5375"/>
          <w:tab w:val="left" w:pos="7920"/>
        </w:tabs>
        <w:jc w:val="both"/>
      </w:pPr>
      <w:r w:rsidRPr="00DE4902">
        <w:rPr>
          <w:rStyle w:val="YoungMixChar"/>
          <w:b/>
        </w:rPr>
        <w:tab/>
        <w:t xml:space="preserve">A. </w:t>
      </w:r>
      <w:r w:rsidRPr="00DE4902">
        <w:rPr>
          <w:color w:val="000000"/>
          <w:szCs w:val="26"/>
        </w:rPr>
        <w:t>GPS.</w:t>
      </w:r>
      <w:r w:rsidRPr="00DE4902">
        <w:rPr>
          <w:rStyle w:val="YoungMixChar"/>
          <w:b/>
        </w:rPr>
        <w:tab/>
        <w:t xml:space="preserve">B. </w:t>
      </w:r>
      <w:r w:rsidRPr="00DE4902">
        <w:rPr>
          <w:color w:val="000000"/>
          <w:szCs w:val="26"/>
        </w:rPr>
        <w:t>bảng, biểu.</w:t>
      </w:r>
      <w:r w:rsidRPr="00DE4902">
        <w:rPr>
          <w:rStyle w:val="YoungMixChar"/>
          <w:b/>
        </w:rPr>
        <w:tab/>
        <w:t xml:space="preserve">C. </w:t>
      </w:r>
      <w:r w:rsidRPr="00DE4902">
        <w:rPr>
          <w:color w:val="000000"/>
          <w:szCs w:val="26"/>
        </w:rPr>
        <w:t>bản đồ.</w:t>
      </w:r>
      <w:r w:rsidRPr="00DE4902">
        <w:rPr>
          <w:rStyle w:val="YoungMixChar"/>
          <w:b/>
        </w:rPr>
        <w:tab/>
        <w:t xml:space="preserve">D. </w:t>
      </w:r>
      <w:r w:rsidRPr="00DE4902">
        <w:rPr>
          <w:color w:val="000000"/>
          <w:szCs w:val="26"/>
        </w:rPr>
        <w:t>internet.</w:t>
      </w:r>
    </w:p>
    <w:p w:rsidR="00391144" w:rsidRPr="00DE4902" w:rsidRDefault="00391144" w:rsidP="000A00DF">
      <w:pPr>
        <w:jc w:val="both"/>
        <w:rPr>
          <w:sz w:val="26"/>
          <w:szCs w:val="26"/>
          <w:lang w:val="fr-FR"/>
        </w:rPr>
      </w:pPr>
      <w:r w:rsidRPr="00DE4902">
        <w:rPr>
          <w:b/>
          <w:color w:val="000000"/>
        </w:rPr>
        <w:t xml:space="preserve">Câu 4. </w:t>
      </w:r>
      <w:r w:rsidRPr="00DE4902">
        <w:rPr>
          <w:color w:val="000000"/>
          <w:szCs w:val="26"/>
          <w:lang w:val="fr-FR"/>
        </w:rPr>
        <w:t>Theo thứ tự xa dần Mặt Trời, Trái Đất nằm ở vị trí thứ</w:t>
      </w:r>
    </w:p>
    <w:p w:rsidR="00391144" w:rsidRPr="00DE4902" w:rsidRDefault="00391144" w:rsidP="000A00DF">
      <w:pPr>
        <w:tabs>
          <w:tab w:val="left" w:pos="283"/>
          <w:tab w:val="left" w:pos="2829"/>
          <w:tab w:val="left" w:pos="5375"/>
          <w:tab w:val="left" w:pos="7920"/>
        </w:tabs>
        <w:jc w:val="both"/>
      </w:pPr>
      <w:r w:rsidRPr="00DE4902">
        <w:rPr>
          <w:rStyle w:val="YoungMixChar"/>
          <w:b/>
        </w:rPr>
        <w:tab/>
        <w:t xml:space="preserve">A. </w:t>
      </w:r>
      <w:r w:rsidR="002C62F1" w:rsidRPr="00DE4902">
        <w:rPr>
          <w:color w:val="000000"/>
          <w:szCs w:val="26"/>
        </w:rPr>
        <w:t>3</w:t>
      </w:r>
      <w:r w:rsidRPr="00DE4902">
        <w:rPr>
          <w:color w:val="000000"/>
          <w:szCs w:val="26"/>
        </w:rPr>
        <w:t>.</w:t>
      </w:r>
      <w:r w:rsidRPr="00DE4902">
        <w:rPr>
          <w:rStyle w:val="YoungMixChar"/>
          <w:b/>
        </w:rPr>
        <w:tab/>
        <w:t xml:space="preserve">B. </w:t>
      </w:r>
      <w:r w:rsidRPr="00DE4902">
        <w:rPr>
          <w:color w:val="000000"/>
          <w:szCs w:val="26"/>
        </w:rPr>
        <w:t>5.</w:t>
      </w:r>
      <w:r w:rsidRPr="00DE4902">
        <w:rPr>
          <w:rStyle w:val="YoungMixChar"/>
          <w:b/>
        </w:rPr>
        <w:tab/>
        <w:t xml:space="preserve">C. </w:t>
      </w:r>
      <w:r w:rsidRPr="00DE4902">
        <w:rPr>
          <w:color w:val="000000"/>
          <w:szCs w:val="26"/>
        </w:rPr>
        <w:t>2.</w:t>
      </w:r>
      <w:r w:rsidRPr="00DE4902">
        <w:rPr>
          <w:rStyle w:val="YoungMixChar"/>
          <w:b/>
        </w:rPr>
        <w:tab/>
        <w:t xml:space="preserve">D. </w:t>
      </w:r>
      <w:r w:rsidR="002C62F1" w:rsidRPr="00DE4902">
        <w:rPr>
          <w:color w:val="000000"/>
          <w:szCs w:val="26"/>
        </w:rPr>
        <w:t>4</w:t>
      </w:r>
      <w:r w:rsidRPr="00DE4902">
        <w:rPr>
          <w:color w:val="000000"/>
          <w:szCs w:val="26"/>
        </w:rPr>
        <w:t>.</w:t>
      </w:r>
    </w:p>
    <w:p w:rsidR="00391144" w:rsidRPr="00DE4902" w:rsidRDefault="00391144" w:rsidP="000A00DF">
      <w:pPr>
        <w:tabs>
          <w:tab w:val="left" w:pos="4438"/>
        </w:tabs>
        <w:jc w:val="both"/>
        <w:rPr>
          <w:i/>
          <w:sz w:val="26"/>
          <w:szCs w:val="26"/>
        </w:rPr>
      </w:pPr>
      <w:r w:rsidRPr="00DE4902">
        <w:rPr>
          <w:b/>
          <w:color w:val="000000"/>
        </w:rPr>
        <w:t xml:space="preserve">Câu 5. </w:t>
      </w:r>
      <w:r w:rsidRPr="00DE4902">
        <w:rPr>
          <w:color w:val="000000"/>
          <w:szCs w:val="26"/>
          <w:lang w:val="fr-FR"/>
        </w:rPr>
        <w:t>Trái Đất có dạng hình</w:t>
      </w:r>
    </w:p>
    <w:p w:rsidR="00391144" w:rsidRPr="00DE4902" w:rsidRDefault="00391144" w:rsidP="000A00DF">
      <w:pPr>
        <w:tabs>
          <w:tab w:val="left" w:pos="283"/>
          <w:tab w:val="left" w:pos="2829"/>
          <w:tab w:val="left" w:pos="5375"/>
          <w:tab w:val="left" w:pos="7920"/>
        </w:tabs>
        <w:jc w:val="both"/>
      </w:pPr>
      <w:r w:rsidRPr="00DE4902">
        <w:rPr>
          <w:rStyle w:val="YoungMixChar"/>
          <w:b/>
        </w:rPr>
        <w:tab/>
        <w:t xml:space="preserve">A. </w:t>
      </w:r>
      <w:r w:rsidRPr="00DE4902">
        <w:rPr>
          <w:color w:val="000000"/>
          <w:szCs w:val="26"/>
        </w:rPr>
        <w:t>vuông.</w:t>
      </w:r>
      <w:r w:rsidRPr="00DE4902">
        <w:rPr>
          <w:rStyle w:val="YoungMixChar"/>
          <w:b/>
        </w:rPr>
        <w:tab/>
        <w:t xml:space="preserve">B. </w:t>
      </w:r>
      <w:r w:rsidRPr="00DE4902">
        <w:rPr>
          <w:color w:val="000000"/>
          <w:szCs w:val="26"/>
          <w:lang w:val="fr-FR"/>
        </w:rPr>
        <w:t>tròn.</w:t>
      </w:r>
      <w:r w:rsidRPr="00DE4902">
        <w:rPr>
          <w:rStyle w:val="YoungMixChar"/>
          <w:b/>
        </w:rPr>
        <w:tab/>
      </w:r>
      <w:r w:rsidR="00A60257" w:rsidRPr="00DE4902">
        <w:rPr>
          <w:rStyle w:val="YoungMixChar"/>
          <w:b/>
        </w:rPr>
        <w:t xml:space="preserve">C. </w:t>
      </w:r>
      <w:r w:rsidR="00A60257" w:rsidRPr="00DE4902">
        <w:rPr>
          <w:color w:val="000000"/>
          <w:szCs w:val="26"/>
          <w:lang w:val="fr-FR"/>
        </w:rPr>
        <w:t>bầu dục.</w:t>
      </w:r>
      <w:r w:rsidR="00A60257" w:rsidRPr="00DE4902">
        <w:t xml:space="preserve">                        </w:t>
      </w:r>
      <w:r w:rsidR="00A60257" w:rsidRPr="00DE4902">
        <w:rPr>
          <w:rStyle w:val="YoungMixChar"/>
          <w:b/>
        </w:rPr>
        <w:t>D</w:t>
      </w:r>
      <w:r w:rsidRPr="00DE4902">
        <w:rPr>
          <w:rStyle w:val="YoungMixChar"/>
          <w:b/>
        </w:rPr>
        <w:t xml:space="preserve">. </w:t>
      </w:r>
      <w:r w:rsidRPr="00DE4902">
        <w:rPr>
          <w:color w:val="000000"/>
          <w:szCs w:val="26"/>
        </w:rPr>
        <w:t>cầu.</w:t>
      </w:r>
    </w:p>
    <w:p w:rsidR="00A60257" w:rsidRPr="00C60973" w:rsidRDefault="00391144" w:rsidP="000A00DF">
      <w:pPr>
        <w:tabs>
          <w:tab w:val="left" w:pos="4438"/>
        </w:tabs>
        <w:jc w:val="both"/>
        <w:rPr>
          <w:color w:val="000000"/>
          <w:szCs w:val="26"/>
          <w:lang w:val="pt-BR"/>
        </w:rPr>
      </w:pPr>
      <w:r>
        <w:rPr>
          <w:b/>
          <w:color w:val="000000"/>
        </w:rPr>
        <w:t xml:space="preserve">Câu 6. </w:t>
      </w:r>
      <w:r w:rsidRPr="003A5969">
        <w:rPr>
          <w:color w:val="000000"/>
          <w:szCs w:val="26"/>
          <w:lang w:val="pt-BR"/>
        </w:rPr>
        <w:t>Hình vẽ dưới đây liên quan đến công cụ nào thường được sử dụng trong môn Địa lí?</w:t>
      </w:r>
    </w:p>
    <w:p w:rsidR="00391144" w:rsidRPr="003A5969" w:rsidRDefault="00391144" w:rsidP="000A00DF">
      <w:pPr>
        <w:tabs>
          <w:tab w:val="left" w:pos="4438"/>
        </w:tabs>
        <w:ind w:left="1890" w:firstLine="180"/>
        <w:jc w:val="both"/>
        <w:rPr>
          <w:i/>
          <w:sz w:val="26"/>
          <w:szCs w:val="26"/>
          <w:lang w:val="pt-BR"/>
        </w:rPr>
      </w:pPr>
      <w:r w:rsidRPr="003A5969">
        <w:rPr>
          <w:noProof/>
          <w:szCs w:val="26"/>
          <w:lang w:eastAsia="en-US"/>
        </w:rPr>
        <w:drawing>
          <wp:inline distT="0" distB="0" distL="0" distR="0" wp14:anchorId="10371CB5" wp14:editId="2D54F38B">
            <wp:extent cx="3208020" cy="2063750"/>
            <wp:effectExtent l="19050" t="19050" r="11430" b="12700"/>
            <wp:docPr id="5" name="Picture 1">
              <a:extLst xmlns:a="http://schemas.openxmlformats.org/drawingml/2006/main">
                <a:ext uri="{FF2B5EF4-FFF2-40B4-BE49-F238E27FC236}">
                  <a16:creationId xmlns:a16="http://schemas.microsoft.com/office/drawing/2014/main" id="{D2CFC116-D4C9-41A9-A56E-C64DD7D7D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1" name="Picture 1">
                      <a:extLst>
                        <a:ext uri="{FF2B5EF4-FFF2-40B4-BE49-F238E27FC236}">
                          <a16:creationId xmlns:a16="http://schemas.microsoft.com/office/drawing/2014/main" id="{D2CFC116-D4C9-41A9-A56E-C64DD7D7D149}"/>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2272" cy="2072918"/>
                    </a:xfrm>
                    <a:prstGeom prst="rect">
                      <a:avLst/>
                    </a:prstGeom>
                    <a:solidFill>
                      <a:schemeClr val="accent2"/>
                    </a:solidFill>
                    <a:ln w="9525">
                      <a:solidFill>
                        <a:srgbClr val="C00000"/>
                      </a:solidFill>
                      <a:miter lim="800000"/>
                      <a:headEnd/>
                      <a:tailEnd/>
                    </a:ln>
                  </pic:spPr>
                </pic:pic>
              </a:graphicData>
            </a:graphic>
          </wp:inline>
        </w:drawing>
      </w:r>
      <w:r w:rsidRPr="003A5969">
        <w:rPr>
          <w:i/>
          <w:color w:val="000000"/>
          <w:szCs w:val="26"/>
          <w:lang w:val="pt-BR"/>
        </w:rPr>
        <w:t xml:space="preserve">             </w:t>
      </w:r>
    </w:p>
    <w:p w:rsidR="00A60257" w:rsidRDefault="00A60257" w:rsidP="000A00DF">
      <w:pPr>
        <w:tabs>
          <w:tab w:val="left" w:pos="283"/>
          <w:tab w:val="left" w:pos="2829"/>
          <w:tab w:val="left" w:pos="5375"/>
          <w:tab w:val="left" w:pos="7920"/>
        </w:tabs>
        <w:ind w:firstLine="270"/>
        <w:jc w:val="both"/>
        <w:rPr>
          <w:rStyle w:val="YoungMixChar"/>
          <w:b/>
        </w:rPr>
        <w:sectPr w:rsidR="00A60257" w:rsidSect="00A60257">
          <w:type w:val="continuous"/>
          <w:pgSz w:w="11906" w:h="16838" w:code="9"/>
          <w:pgMar w:top="990" w:right="1440" w:bottom="1440" w:left="1440" w:header="720" w:footer="720" w:gutter="0"/>
          <w:pgNumType w:start="1"/>
          <w:cols w:space="720"/>
          <w:docGrid w:linePitch="360"/>
        </w:sectPr>
      </w:pPr>
    </w:p>
    <w:p w:rsidR="00A60257"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A. </w:t>
      </w:r>
      <w:r w:rsidRPr="00DE4902">
        <w:rPr>
          <w:color w:val="000000"/>
          <w:szCs w:val="26"/>
          <w:lang w:eastAsia="vi-VN"/>
        </w:rPr>
        <w:t>Bảng số liệu.</w:t>
      </w:r>
    </w:p>
    <w:p w:rsidR="00A60257"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B. </w:t>
      </w:r>
      <w:r w:rsidRPr="00DE4902">
        <w:rPr>
          <w:color w:val="000000"/>
          <w:szCs w:val="26"/>
          <w:lang w:eastAsia="vi-VN"/>
        </w:rPr>
        <w:t>Sơ đồ.</w:t>
      </w:r>
    </w:p>
    <w:p w:rsidR="00A60257" w:rsidRPr="00DE4902" w:rsidRDefault="00A60257" w:rsidP="000A00DF">
      <w:pPr>
        <w:tabs>
          <w:tab w:val="left" w:pos="283"/>
          <w:tab w:val="left" w:pos="2829"/>
          <w:tab w:val="left" w:pos="5375"/>
          <w:tab w:val="left" w:pos="7920"/>
        </w:tabs>
        <w:ind w:firstLine="270"/>
        <w:jc w:val="both"/>
        <w:rPr>
          <w:rStyle w:val="YoungMixChar"/>
          <w:b/>
        </w:rPr>
      </w:pPr>
      <w:r w:rsidRPr="00DE4902">
        <w:rPr>
          <w:rStyle w:val="YoungMixChar"/>
          <w:b/>
        </w:rPr>
        <w:t xml:space="preserve">   </w:t>
      </w:r>
      <w:r w:rsidR="00391144" w:rsidRPr="00DE4902">
        <w:rPr>
          <w:rStyle w:val="YoungMixChar"/>
          <w:b/>
        </w:rPr>
        <w:t xml:space="preserve">C. </w:t>
      </w:r>
      <w:r w:rsidR="00391144" w:rsidRPr="00DE4902">
        <w:rPr>
          <w:color w:val="000000"/>
          <w:szCs w:val="26"/>
          <w:lang w:eastAsia="vi-VN"/>
        </w:rPr>
        <w:t>Bản đồ.</w:t>
      </w:r>
    </w:p>
    <w:p w:rsidR="00391144" w:rsidRPr="00DE4902" w:rsidRDefault="00A60257" w:rsidP="000A00DF">
      <w:pPr>
        <w:tabs>
          <w:tab w:val="left" w:pos="283"/>
          <w:tab w:val="left" w:pos="2829"/>
          <w:tab w:val="left" w:pos="5375"/>
          <w:tab w:val="left" w:pos="7920"/>
        </w:tabs>
        <w:ind w:firstLine="270"/>
        <w:jc w:val="both"/>
      </w:pPr>
      <w:r w:rsidRPr="00DE4902">
        <w:rPr>
          <w:rStyle w:val="YoungMixChar"/>
          <w:b/>
        </w:rPr>
        <w:t xml:space="preserve">   </w:t>
      </w:r>
      <w:r w:rsidR="00391144" w:rsidRPr="00DE4902">
        <w:rPr>
          <w:rStyle w:val="YoungMixChar"/>
          <w:b/>
        </w:rPr>
        <w:t xml:space="preserve">D. </w:t>
      </w:r>
      <w:r w:rsidR="00391144" w:rsidRPr="00DE4902">
        <w:rPr>
          <w:color w:val="000000"/>
          <w:szCs w:val="26"/>
          <w:lang w:eastAsia="vi-VN"/>
        </w:rPr>
        <w:t>Biểu đồ.</w:t>
      </w:r>
    </w:p>
    <w:p w:rsidR="00A60257" w:rsidRPr="00DE4902" w:rsidRDefault="00A60257" w:rsidP="000A00DF">
      <w:pPr>
        <w:jc w:val="both"/>
        <w:rPr>
          <w:b/>
          <w:color w:val="000000"/>
        </w:rPr>
        <w:sectPr w:rsidR="00A60257" w:rsidRPr="00DE4902" w:rsidSect="00A60257">
          <w:type w:val="continuous"/>
          <w:pgSz w:w="11906" w:h="16838" w:code="9"/>
          <w:pgMar w:top="990" w:right="1440" w:bottom="1440" w:left="1440" w:header="720" w:footer="720" w:gutter="0"/>
          <w:pgNumType w:start="1"/>
          <w:cols w:num="2" w:space="720"/>
          <w:docGrid w:linePitch="360"/>
        </w:sectPr>
      </w:pPr>
    </w:p>
    <w:p w:rsidR="00391144" w:rsidRPr="00DE4902" w:rsidRDefault="00391144" w:rsidP="000A00DF">
      <w:pPr>
        <w:jc w:val="both"/>
        <w:rPr>
          <w:b/>
          <w:sz w:val="26"/>
          <w:szCs w:val="26"/>
        </w:rPr>
      </w:pPr>
      <w:r w:rsidRPr="00DE4902">
        <w:rPr>
          <w:b/>
          <w:color w:val="000000"/>
        </w:rPr>
        <w:t xml:space="preserve">Câu 7. </w:t>
      </w:r>
      <w:r w:rsidRPr="00DE4902">
        <w:rPr>
          <w:color w:val="000000"/>
          <w:szCs w:val="26"/>
        </w:rPr>
        <w:t>Kinh độ của một điểm bất kì được tính bằng độ và là</w:t>
      </w:r>
      <w:r w:rsidRPr="00DE4902">
        <w:rPr>
          <w:b/>
          <w:color w:val="000000"/>
          <w:szCs w:val="26"/>
        </w:rPr>
        <w:t> </w:t>
      </w:r>
      <w:r w:rsidRPr="00DE4902">
        <w:rPr>
          <w:color w:val="000000"/>
          <w:szCs w:val="26"/>
        </w:rPr>
        <w:t>khoảng cách từ kinh tuyến đi qua điểm đó cho tới</w:t>
      </w:r>
    </w:p>
    <w:p w:rsidR="00A60257" w:rsidRPr="00DE4902" w:rsidRDefault="00A60257" w:rsidP="000A00DF">
      <w:pPr>
        <w:tabs>
          <w:tab w:val="left" w:pos="283"/>
          <w:tab w:val="left" w:pos="2829"/>
          <w:tab w:val="left" w:pos="5375"/>
          <w:tab w:val="left" w:pos="7920"/>
        </w:tabs>
        <w:ind w:firstLine="270"/>
        <w:jc w:val="both"/>
        <w:rPr>
          <w:rStyle w:val="YoungMixChar"/>
          <w:b/>
        </w:rPr>
        <w:sectPr w:rsidR="00A60257" w:rsidRPr="00DE4902" w:rsidSect="00A60257">
          <w:type w:val="continuous"/>
          <w:pgSz w:w="11906" w:h="16838" w:code="9"/>
          <w:pgMar w:top="990" w:right="1440" w:bottom="1440" w:left="1440" w:header="720" w:footer="720" w:gutter="0"/>
          <w:pgNumType w:start="1"/>
          <w:cols w:space="720"/>
          <w:docGrid w:linePitch="360"/>
        </w:sectPr>
      </w:pPr>
    </w:p>
    <w:p w:rsidR="00A60257"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A. </w:t>
      </w:r>
      <w:r w:rsidRPr="00DE4902">
        <w:rPr>
          <w:color w:val="000000"/>
          <w:szCs w:val="26"/>
        </w:rPr>
        <w:t>vĩ tuyến gốc.</w:t>
      </w:r>
    </w:p>
    <w:p w:rsidR="00A60257"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B. </w:t>
      </w:r>
      <w:r w:rsidRPr="00DE4902">
        <w:rPr>
          <w:color w:val="000000"/>
          <w:szCs w:val="26"/>
        </w:rPr>
        <w:t>kinh tuyến gốc.</w:t>
      </w:r>
    </w:p>
    <w:p w:rsidR="00A60257" w:rsidRPr="00DE4902" w:rsidRDefault="00A60257" w:rsidP="000A00DF">
      <w:pPr>
        <w:tabs>
          <w:tab w:val="left" w:pos="283"/>
          <w:tab w:val="left" w:pos="2829"/>
          <w:tab w:val="left" w:pos="5375"/>
          <w:tab w:val="left" w:pos="7920"/>
        </w:tabs>
        <w:ind w:firstLine="270"/>
        <w:jc w:val="both"/>
        <w:rPr>
          <w:rStyle w:val="YoungMixChar"/>
          <w:b/>
        </w:rPr>
      </w:pPr>
      <w:r w:rsidRPr="00DE4902">
        <w:rPr>
          <w:rStyle w:val="YoungMixChar"/>
          <w:b/>
        </w:rPr>
        <w:t xml:space="preserve">    </w:t>
      </w:r>
      <w:r w:rsidR="00391144" w:rsidRPr="00DE4902">
        <w:rPr>
          <w:rStyle w:val="YoungMixChar"/>
          <w:b/>
        </w:rPr>
        <w:t xml:space="preserve">C. </w:t>
      </w:r>
      <w:r w:rsidR="00391144" w:rsidRPr="00DE4902">
        <w:rPr>
          <w:color w:val="000000"/>
          <w:szCs w:val="26"/>
        </w:rPr>
        <w:t>cực Nam.</w:t>
      </w:r>
    </w:p>
    <w:p w:rsidR="00391144" w:rsidRPr="00DE4902" w:rsidRDefault="00A60257" w:rsidP="000A00DF">
      <w:pPr>
        <w:tabs>
          <w:tab w:val="left" w:pos="283"/>
          <w:tab w:val="left" w:pos="2829"/>
          <w:tab w:val="left" w:pos="5375"/>
          <w:tab w:val="left" w:pos="7920"/>
        </w:tabs>
        <w:ind w:firstLine="270"/>
        <w:jc w:val="both"/>
      </w:pPr>
      <w:r w:rsidRPr="00DE4902">
        <w:rPr>
          <w:rStyle w:val="YoungMixChar"/>
          <w:b/>
        </w:rPr>
        <w:t xml:space="preserve">    </w:t>
      </w:r>
      <w:r w:rsidR="00391144" w:rsidRPr="00DE4902">
        <w:rPr>
          <w:rStyle w:val="YoungMixChar"/>
          <w:b/>
        </w:rPr>
        <w:t xml:space="preserve">D. </w:t>
      </w:r>
      <w:r w:rsidR="00391144" w:rsidRPr="00DE4902">
        <w:rPr>
          <w:color w:val="000000"/>
          <w:szCs w:val="26"/>
        </w:rPr>
        <w:t>cực Bắc.</w:t>
      </w:r>
    </w:p>
    <w:p w:rsidR="00A60257" w:rsidRPr="00DE4902" w:rsidRDefault="00A60257" w:rsidP="000A00DF">
      <w:pPr>
        <w:shd w:val="clear" w:color="auto" w:fill="FFFFFF"/>
        <w:jc w:val="both"/>
        <w:rPr>
          <w:b/>
          <w:color w:val="000000"/>
        </w:rPr>
        <w:sectPr w:rsidR="00A60257" w:rsidRPr="00DE4902" w:rsidSect="00A60257">
          <w:type w:val="continuous"/>
          <w:pgSz w:w="11906" w:h="16838" w:code="9"/>
          <w:pgMar w:top="990" w:right="1440" w:bottom="1440" w:left="1440" w:header="720" w:footer="720" w:gutter="0"/>
          <w:pgNumType w:start="1"/>
          <w:cols w:num="2" w:space="720"/>
          <w:docGrid w:linePitch="360"/>
        </w:sectPr>
      </w:pPr>
    </w:p>
    <w:p w:rsidR="00391144" w:rsidRPr="00DE4902" w:rsidRDefault="00391144" w:rsidP="000A00DF">
      <w:pPr>
        <w:shd w:val="clear" w:color="auto" w:fill="FFFFFF"/>
        <w:jc w:val="both"/>
        <w:rPr>
          <w:rFonts w:eastAsia="Times New Roman"/>
          <w:sz w:val="26"/>
          <w:szCs w:val="26"/>
        </w:rPr>
        <w:sectPr w:rsidR="00391144" w:rsidRPr="00DE4902" w:rsidSect="00A60257">
          <w:type w:val="continuous"/>
          <w:pgSz w:w="11906" w:h="16838" w:code="9"/>
          <w:pgMar w:top="990" w:right="1440" w:bottom="1440" w:left="1440" w:header="720" w:footer="720" w:gutter="0"/>
          <w:pgNumType w:start="1"/>
          <w:cols w:space="720"/>
          <w:docGrid w:linePitch="360"/>
        </w:sectPr>
      </w:pPr>
      <w:r w:rsidRPr="00DE4902">
        <w:rPr>
          <w:b/>
          <w:color w:val="000000"/>
        </w:rPr>
        <w:t xml:space="preserve">Câu 8. </w:t>
      </w:r>
      <w:r w:rsidRPr="00DE4902">
        <w:rPr>
          <w:rFonts w:eastAsia="Times New Roman"/>
          <w:color w:val="000000"/>
          <w:szCs w:val="26"/>
        </w:rPr>
        <w:t>Khi khu vực giờ gốc là 12 giờ thì ở nước ta là bao nhiêu giờ?</w:t>
      </w:r>
    </w:p>
    <w:p w:rsidR="00391144" w:rsidRPr="00DE4902" w:rsidRDefault="00391144" w:rsidP="000A00DF">
      <w:pPr>
        <w:tabs>
          <w:tab w:val="left" w:pos="283"/>
          <w:tab w:val="left" w:pos="2829"/>
          <w:tab w:val="left" w:pos="5375"/>
          <w:tab w:val="left" w:pos="7920"/>
        </w:tabs>
        <w:jc w:val="both"/>
      </w:pPr>
      <w:r w:rsidRPr="00DE4902">
        <w:rPr>
          <w:rStyle w:val="YoungMixChar"/>
          <w:b/>
        </w:rPr>
        <w:tab/>
        <w:t xml:space="preserve">A. </w:t>
      </w:r>
      <w:r w:rsidRPr="00DE4902">
        <w:rPr>
          <w:rFonts w:eastAsia="Times New Roman"/>
          <w:bCs/>
          <w:color w:val="000000"/>
          <w:szCs w:val="26"/>
          <w:bdr w:val="none" w:sz="0" w:space="0" w:color="auto" w:frame="1"/>
        </w:rPr>
        <w:t>19 giờ.</w:t>
      </w:r>
      <w:r w:rsidRPr="00DE4902">
        <w:rPr>
          <w:rStyle w:val="YoungMixChar"/>
          <w:b/>
        </w:rPr>
        <w:tab/>
        <w:t xml:space="preserve">B. </w:t>
      </w:r>
      <w:r w:rsidRPr="00DE4902">
        <w:rPr>
          <w:rFonts w:eastAsia="Times New Roman"/>
          <w:color w:val="000000"/>
          <w:szCs w:val="26"/>
        </w:rPr>
        <w:t>7 giờ.</w:t>
      </w:r>
      <w:r w:rsidRPr="00DE4902">
        <w:rPr>
          <w:rStyle w:val="YoungMixChar"/>
          <w:b/>
        </w:rPr>
        <w:tab/>
        <w:t xml:space="preserve">C. </w:t>
      </w:r>
      <w:r w:rsidRPr="00DE4902">
        <w:rPr>
          <w:rFonts w:eastAsia="Times New Roman"/>
          <w:color w:val="000000"/>
          <w:szCs w:val="26"/>
        </w:rPr>
        <w:t>10 giờ.</w:t>
      </w:r>
      <w:r w:rsidRPr="00DE4902">
        <w:rPr>
          <w:rStyle w:val="YoungMixChar"/>
          <w:b/>
        </w:rPr>
        <w:tab/>
        <w:t xml:space="preserve">D. </w:t>
      </w:r>
      <w:r w:rsidRPr="00DE4902">
        <w:rPr>
          <w:rFonts w:eastAsia="Times New Roman"/>
          <w:color w:val="000000"/>
          <w:szCs w:val="26"/>
        </w:rPr>
        <w:t>12 giờ.</w:t>
      </w:r>
    </w:p>
    <w:p w:rsidR="00391144" w:rsidRPr="00DE4902" w:rsidRDefault="00391144" w:rsidP="000A00DF">
      <w:pPr>
        <w:jc w:val="both"/>
        <w:rPr>
          <w:b/>
          <w:sz w:val="26"/>
          <w:szCs w:val="26"/>
        </w:rPr>
      </w:pPr>
      <w:r w:rsidRPr="00DE4902">
        <w:rPr>
          <w:b/>
          <w:color w:val="000000"/>
        </w:rPr>
        <w:t xml:space="preserve">Câu 9. </w:t>
      </w:r>
      <w:r w:rsidRPr="00DE4902">
        <w:rPr>
          <w:color w:val="000000"/>
          <w:szCs w:val="26"/>
        </w:rPr>
        <w:t>Có mấy dạng lược đồ trí nhớ?</w:t>
      </w:r>
    </w:p>
    <w:p w:rsidR="00391144" w:rsidRPr="00DE4902" w:rsidRDefault="00391144" w:rsidP="000A00DF">
      <w:pPr>
        <w:tabs>
          <w:tab w:val="left" w:pos="283"/>
          <w:tab w:val="left" w:pos="2829"/>
          <w:tab w:val="left" w:pos="5375"/>
          <w:tab w:val="left" w:pos="7920"/>
        </w:tabs>
        <w:jc w:val="both"/>
      </w:pPr>
      <w:r w:rsidRPr="00DE4902">
        <w:rPr>
          <w:rStyle w:val="YoungMixChar"/>
          <w:b/>
        </w:rPr>
        <w:tab/>
        <w:t xml:space="preserve">A. </w:t>
      </w:r>
      <w:r w:rsidRPr="00DE4902">
        <w:rPr>
          <w:color w:val="000000"/>
          <w:szCs w:val="26"/>
        </w:rPr>
        <w:t>4.</w:t>
      </w:r>
      <w:r w:rsidRPr="00DE4902">
        <w:rPr>
          <w:rStyle w:val="YoungMixChar"/>
          <w:b/>
        </w:rPr>
        <w:tab/>
        <w:t xml:space="preserve">B. </w:t>
      </w:r>
      <w:r w:rsidRPr="00DE4902">
        <w:rPr>
          <w:color w:val="000000"/>
          <w:szCs w:val="26"/>
        </w:rPr>
        <w:t>1.</w:t>
      </w:r>
      <w:r w:rsidRPr="00DE4902">
        <w:rPr>
          <w:rStyle w:val="YoungMixChar"/>
          <w:b/>
        </w:rPr>
        <w:tab/>
        <w:t xml:space="preserve">C. </w:t>
      </w:r>
      <w:r w:rsidR="002C62F1" w:rsidRPr="00DE4902">
        <w:rPr>
          <w:color w:val="000000"/>
          <w:szCs w:val="26"/>
        </w:rPr>
        <w:t>2</w:t>
      </w:r>
      <w:r w:rsidRPr="00DE4902">
        <w:rPr>
          <w:color w:val="000000"/>
          <w:szCs w:val="26"/>
        </w:rPr>
        <w:t>.</w:t>
      </w:r>
      <w:r w:rsidRPr="00DE4902">
        <w:rPr>
          <w:rStyle w:val="YoungMixChar"/>
          <w:b/>
        </w:rPr>
        <w:tab/>
        <w:t xml:space="preserve">D. </w:t>
      </w:r>
      <w:r w:rsidR="002C62F1" w:rsidRPr="00DE4902">
        <w:rPr>
          <w:color w:val="000000"/>
          <w:szCs w:val="26"/>
        </w:rPr>
        <w:t>3</w:t>
      </w:r>
      <w:r w:rsidRPr="00DE4902">
        <w:rPr>
          <w:color w:val="000000"/>
          <w:szCs w:val="26"/>
        </w:rPr>
        <w:t>.</w:t>
      </w:r>
    </w:p>
    <w:p w:rsidR="00391144" w:rsidRPr="00DE4902" w:rsidRDefault="00391144" w:rsidP="000A00DF">
      <w:pPr>
        <w:ind w:right="438"/>
        <w:jc w:val="both"/>
        <w:rPr>
          <w:b/>
          <w:sz w:val="26"/>
          <w:szCs w:val="26"/>
        </w:rPr>
      </w:pPr>
      <w:r w:rsidRPr="00DE4902">
        <w:rPr>
          <w:b/>
          <w:color w:val="000000"/>
        </w:rPr>
        <w:t xml:space="preserve">Câu 10. </w:t>
      </w:r>
      <w:r w:rsidRPr="00DE4902">
        <w:rPr>
          <w:color w:val="000000"/>
          <w:szCs w:val="26"/>
        </w:rPr>
        <w:t>Các đường nối liền hai điểm cực Bắc và cực Nam trên bề mặt quả Địa Cầu là những đường</w:t>
      </w:r>
    </w:p>
    <w:p w:rsidR="00C60973" w:rsidRPr="00DE4902" w:rsidRDefault="00C60973" w:rsidP="000A00DF">
      <w:pPr>
        <w:tabs>
          <w:tab w:val="left" w:pos="283"/>
          <w:tab w:val="left" w:pos="2829"/>
          <w:tab w:val="left" w:pos="5375"/>
          <w:tab w:val="left" w:pos="7920"/>
        </w:tabs>
        <w:ind w:firstLine="270"/>
        <w:jc w:val="both"/>
        <w:rPr>
          <w:rStyle w:val="YoungMixChar"/>
          <w:b/>
        </w:rPr>
        <w:sectPr w:rsidR="00C60973" w:rsidRPr="00DE4902" w:rsidSect="00A60257">
          <w:type w:val="continuous"/>
          <w:pgSz w:w="11906" w:h="16838" w:code="9"/>
          <w:pgMar w:top="900" w:right="1016" w:bottom="426" w:left="1440" w:header="720" w:footer="720" w:gutter="0"/>
          <w:cols w:space="720"/>
          <w:docGrid w:linePitch="360"/>
        </w:sectPr>
      </w:pPr>
    </w:p>
    <w:p w:rsidR="00C60973"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A. </w:t>
      </w:r>
      <w:r w:rsidRPr="00DE4902">
        <w:rPr>
          <w:color w:val="000000"/>
          <w:szCs w:val="26"/>
        </w:rPr>
        <w:t>kinh tuyến.</w:t>
      </w:r>
    </w:p>
    <w:p w:rsidR="00C60973"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B. </w:t>
      </w:r>
      <w:r w:rsidRPr="00DE4902">
        <w:rPr>
          <w:color w:val="000000"/>
          <w:szCs w:val="26"/>
        </w:rPr>
        <w:t>kinh tuyến gốc.</w:t>
      </w:r>
    </w:p>
    <w:p w:rsidR="00C60973" w:rsidRPr="00DE4902" w:rsidRDefault="00391144" w:rsidP="000A00DF">
      <w:pPr>
        <w:tabs>
          <w:tab w:val="left" w:pos="283"/>
          <w:tab w:val="left" w:pos="2829"/>
          <w:tab w:val="left" w:pos="5375"/>
          <w:tab w:val="left" w:pos="7920"/>
        </w:tabs>
        <w:ind w:firstLine="270"/>
        <w:jc w:val="both"/>
        <w:rPr>
          <w:rStyle w:val="YoungMixChar"/>
          <w:b/>
        </w:rPr>
      </w:pPr>
      <w:r w:rsidRPr="00DE4902">
        <w:rPr>
          <w:rStyle w:val="YoungMixChar"/>
          <w:b/>
        </w:rPr>
        <w:t xml:space="preserve">C. </w:t>
      </w:r>
      <w:r w:rsidRPr="00DE4902">
        <w:rPr>
          <w:color w:val="000000"/>
          <w:szCs w:val="26"/>
        </w:rPr>
        <w:t>vĩ tuyến gốc.</w:t>
      </w:r>
    </w:p>
    <w:p w:rsidR="00391144" w:rsidRPr="00DE4902" w:rsidRDefault="00391144" w:rsidP="000A00DF">
      <w:pPr>
        <w:tabs>
          <w:tab w:val="left" w:pos="283"/>
          <w:tab w:val="left" w:pos="2829"/>
          <w:tab w:val="left" w:pos="5375"/>
          <w:tab w:val="left" w:pos="7920"/>
        </w:tabs>
        <w:ind w:firstLine="270"/>
        <w:jc w:val="both"/>
      </w:pPr>
      <w:r w:rsidRPr="00DE4902">
        <w:rPr>
          <w:rStyle w:val="YoungMixChar"/>
          <w:b/>
        </w:rPr>
        <w:t xml:space="preserve">D. </w:t>
      </w:r>
      <w:r w:rsidRPr="00DE4902">
        <w:rPr>
          <w:color w:val="000000"/>
          <w:szCs w:val="26"/>
        </w:rPr>
        <w:t>vĩ tuyến.</w:t>
      </w:r>
    </w:p>
    <w:p w:rsidR="00C60973" w:rsidRDefault="00C60973" w:rsidP="000A00DF">
      <w:pPr>
        <w:spacing w:line="264" w:lineRule="auto"/>
        <w:jc w:val="both"/>
        <w:rPr>
          <w:b/>
          <w:spacing w:val="-10"/>
          <w:szCs w:val="24"/>
          <w:u w:val="single"/>
          <w:lang w:val="it-IT"/>
        </w:rPr>
        <w:sectPr w:rsidR="00C60973" w:rsidSect="00C60973">
          <w:type w:val="continuous"/>
          <w:pgSz w:w="11906" w:h="16838" w:code="9"/>
          <w:pgMar w:top="900" w:right="1016" w:bottom="426" w:left="1440" w:header="720" w:footer="720" w:gutter="0"/>
          <w:cols w:num="2" w:space="720"/>
          <w:docGrid w:linePitch="360"/>
        </w:sectPr>
      </w:pPr>
    </w:p>
    <w:p w:rsidR="00A60257" w:rsidRPr="005307C6" w:rsidRDefault="00A60257"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A60257" w:rsidRPr="005307C6" w:rsidRDefault="00A60257" w:rsidP="000A00DF">
      <w:pPr>
        <w:spacing w:line="264" w:lineRule="auto"/>
        <w:jc w:val="both"/>
        <w:rPr>
          <w:szCs w:val="24"/>
        </w:rPr>
      </w:pPr>
      <w:r w:rsidRPr="005307C6">
        <w:rPr>
          <w:b/>
          <w:bCs/>
          <w:szCs w:val="24"/>
        </w:rPr>
        <w:t>Câu 1</w:t>
      </w:r>
      <w:r w:rsidRPr="005307C6">
        <w:rPr>
          <w:bCs/>
          <w:i/>
          <w:szCs w:val="24"/>
        </w:rPr>
        <w:t xml:space="preserve"> </w:t>
      </w:r>
      <w:r w:rsidRPr="005307C6">
        <w:rPr>
          <w:bCs/>
          <w:szCs w:val="24"/>
        </w:rPr>
        <w:t>(</w:t>
      </w:r>
      <w:r w:rsidRPr="005307C6">
        <w:rPr>
          <w:szCs w:val="24"/>
          <w:lang w:val="fr-FR"/>
        </w:rPr>
        <w:t>1,0 điểm):</w:t>
      </w:r>
      <w:r w:rsidRPr="005307C6">
        <w:rPr>
          <w:i/>
          <w:szCs w:val="24"/>
          <w:lang w:val="fr-FR"/>
        </w:rPr>
        <w:t xml:space="preserve"> </w:t>
      </w:r>
      <w:r w:rsidRPr="005307C6">
        <w:rPr>
          <w:rFonts w:eastAsia="Times New Roman"/>
          <w:szCs w:val="24"/>
          <w:highlight w:val="white"/>
        </w:rPr>
        <w:t xml:space="preserve">Em hãy giải thích tại sao có hiện tượng ngày </w:t>
      </w:r>
      <w:r w:rsidR="00C60973">
        <w:rPr>
          <w:rFonts w:eastAsia="Times New Roman"/>
          <w:szCs w:val="24"/>
          <w:highlight w:val="white"/>
        </w:rPr>
        <w:t xml:space="preserve">và </w:t>
      </w:r>
      <w:r w:rsidRPr="005307C6">
        <w:rPr>
          <w:rFonts w:eastAsia="Times New Roman"/>
          <w:szCs w:val="24"/>
          <w:highlight w:val="white"/>
        </w:rPr>
        <w:t>đêm luân phiên nhau trên Trái Đất</w:t>
      </w:r>
      <w:r w:rsidRPr="005307C6">
        <w:rPr>
          <w:rFonts w:eastAsia="Times New Roman"/>
          <w:szCs w:val="24"/>
        </w:rPr>
        <w:t>?</w:t>
      </w:r>
    </w:p>
    <w:p w:rsidR="00C60973" w:rsidRPr="00C60973" w:rsidRDefault="00A60257" w:rsidP="000A00DF">
      <w:pPr>
        <w:spacing w:line="264" w:lineRule="auto"/>
        <w:jc w:val="both"/>
        <w:rPr>
          <w:szCs w:val="24"/>
          <w:shd w:val="clear" w:color="auto" w:fill="FFFFFF"/>
        </w:rPr>
      </w:pPr>
      <w:r w:rsidRPr="005307C6">
        <w:rPr>
          <w:b/>
          <w:bCs/>
          <w:szCs w:val="24"/>
        </w:rPr>
        <w:t>Câu 2</w:t>
      </w:r>
      <w:r w:rsidRPr="005307C6">
        <w:rPr>
          <w:bCs/>
          <w:szCs w:val="24"/>
          <w:lang w:val="fr-FR"/>
        </w:rPr>
        <w:t xml:space="preserve"> </w:t>
      </w:r>
      <w:r w:rsidRPr="005307C6">
        <w:rPr>
          <w:bCs/>
          <w:szCs w:val="24"/>
        </w:rPr>
        <w:t>(0,5 điểm):</w:t>
      </w:r>
      <w:r w:rsidRPr="005307C6">
        <w:rPr>
          <w:bCs/>
          <w:i/>
          <w:szCs w:val="24"/>
        </w:rPr>
        <w:t xml:space="preserve"> </w:t>
      </w:r>
      <w:r w:rsidRPr="005307C6">
        <w:rPr>
          <w:szCs w:val="24"/>
          <w:shd w:val="clear" w:color="auto" w:fill="FFFFFF"/>
        </w:rPr>
        <w:t>Trên bản đồ hành chính có tỉ lệ 1 : 7 500 000, khoảng cách đo được giữa thành phố Nha Trang và thành phố Đà Lạt là 3 cm, vậy trên thực tế thành phố Nha Trang cách thành phố Đà Lạt bao nhiêu ki-lô-mét?</w:t>
      </w:r>
    </w:p>
    <w:p w:rsidR="00A60257" w:rsidRPr="005307C6" w:rsidRDefault="00A60257" w:rsidP="00A60257">
      <w:pPr>
        <w:spacing w:line="264" w:lineRule="auto"/>
        <w:jc w:val="both"/>
        <w:rPr>
          <w:rFonts w:eastAsia="Times New Roman"/>
          <w:szCs w:val="24"/>
        </w:rPr>
      </w:pPr>
      <w:r w:rsidRPr="005307C6">
        <w:rPr>
          <w:b/>
          <w:bCs/>
          <w:szCs w:val="24"/>
        </w:rPr>
        <w:lastRenderedPageBreak/>
        <w:t xml:space="preserve">Câu 3 </w:t>
      </w:r>
      <w:r w:rsidRPr="005307C6">
        <w:rPr>
          <w:bCs/>
          <w:szCs w:val="24"/>
        </w:rPr>
        <w:t>(1,0 điểm):</w:t>
      </w:r>
      <w:r w:rsidRPr="005307C6">
        <w:rPr>
          <w:bCs/>
          <w:i/>
          <w:szCs w:val="24"/>
        </w:rPr>
        <w:t xml:space="preserve"> </w:t>
      </w:r>
      <w:r w:rsidRPr="005307C6">
        <w:rPr>
          <w:rFonts w:eastAsia="Times New Roman"/>
          <w:szCs w:val="24"/>
          <w:highlight w:val="white"/>
        </w:rPr>
        <w:t>Quan sát hình dưới đây</w:t>
      </w:r>
      <w:r w:rsidRPr="005307C6">
        <w:rPr>
          <w:rFonts w:eastAsia="Times New Roman"/>
          <w:b/>
          <w:szCs w:val="24"/>
          <w:highlight w:val="white"/>
        </w:rPr>
        <w:t xml:space="preserve"> </w:t>
      </w:r>
      <w:r w:rsidRPr="005307C6">
        <w:rPr>
          <w:rFonts w:eastAsia="Times New Roman"/>
          <w:szCs w:val="24"/>
          <w:highlight w:val="white"/>
        </w:rPr>
        <w:t>và</w:t>
      </w:r>
      <w:r w:rsidRPr="005307C6">
        <w:rPr>
          <w:rFonts w:eastAsia="Times New Roman"/>
          <w:b/>
          <w:szCs w:val="24"/>
          <w:highlight w:val="white"/>
        </w:rPr>
        <w:t xml:space="preserve"> </w:t>
      </w:r>
      <w:r w:rsidRPr="005307C6">
        <w:rPr>
          <w:rFonts w:eastAsia="Times New Roman"/>
          <w:szCs w:val="24"/>
          <w:highlight w:val="white"/>
        </w:rPr>
        <w:t>ghi tọa độ địa lí của các điểm A, B, C, D.</w:t>
      </w:r>
    </w:p>
    <w:p w:rsidR="00A60257" w:rsidRPr="003A5969" w:rsidRDefault="00A60257" w:rsidP="00A60257">
      <w:pPr>
        <w:spacing w:line="264" w:lineRule="auto"/>
        <w:ind w:left="1890"/>
        <w:jc w:val="both"/>
        <w:rPr>
          <w:b/>
          <w:bCs/>
          <w:sz w:val="26"/>
          <w:szCs w:val="26"/>
        </w:rPr>
      </w:pPr>
      <w:r w:rsidRPr="003A5969">
        <w:rPr>
          <w:b/>
          <w:bCs/>
          <w:sz w:val="26"/>
          <w:szCs w:val="26"/>
        </w:rPr>
        <w:t xml:space="preserve">                                                            </w:t>
      </w:r>
      <w:r w:rsidRPr="003A5969">
        <w:rPr>
          <w:rFonts w:eastAsia="Times New Roman"/>
          <w:noProof/>
          <w:sz w:val="26"/>
          <w:szCs w:val="26"/>
          <w:highlight w:val="white"/>
          <w:lang w:eastAsia="en-US"/>
        </w:rPr>
        <w:drawing>
          <wp:inline distT="0" distB="0" distL="0" distR="0" wp14:anchorId="1D526884" wp14:editId="7D8055B5">
            <wp:extent cx="3371429" cy="2390476"/>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371429" cy="2390476"/>
                    </a:xfrm>
                    <a:prstGeom prst="rect">
                      <a:avLst/>
                    </a:prstGeom>
                    <a:ln/>
                  </pic:spPr>
                </pic:pic>
              </a:graphicData>
            </a:graphic>
          </wp:inline>
        </w:drawing>
      </w:r>
    </w:p>
    <w:p w:rsidR="00A60257" w:rsidRDefault="00A60257" w:rsidP="00A60257"/>
    <w:p w:rsidR="00A60257" w:rsidRDefault="00A60257" w:rsidP="00A60257">
      <w:pPr>
        <w:jc w:val="center"/>
      </w:pPr>
      <w:r>
        <w:rPr>
          <w:rStyle w:val="YoungMixChar"/>
          <w:b/>
          <w:i/>
        </w:rPr>
        <w:t>------ HẾT ------</w:t>
      </w:r>
    </w:p>
    <w:p w:rsidR="00391144" w:rsidRDefault="00391144">
      <w:pPr>
        <w:widowControl/>
        <w:spacing w:after="160" w:line="259" w:lineRule="auto"/>
        <w:rPr>
          <w:rFonts w:eastAsiaTheme="minorHAnsi" w:cstheme="minorBidi"/>
          <w:color w:val="000000" w:themeColor="text1"/>
          <w:kern w:val="0"/>
          <w:szCs w:val="24"/>
          <w:lang w:val="vi-VN" w:eastAsia="en-US"/>
        </w:rPr>
      </w:pPr>
    </w:p>
    <w:p w:rsidR="00600DC6" w:rsidRPr="0043116A" w:rsidRDefault="00600DC6" w:rsidP="00391144">
      <w:pPr>
        <w:pStyle w:val="ListParagraph"/>
        <w:spacing w:line="276" w:lineRule="auto"/>
        <w:ind w:left="360"/>
        <w:jc w:val="both"/>
        <w:rPr>
          <w:color w:val="000000" w:themeColor="text1"/>
          <w:szCs w:val="24"/>
          <w:lang w:val="vi-VN"/>
        </w:rPr>
      </w:pPr>
    </w:p>
    <w:p w:rsidR="00D415F6" w:rsidRPr="00B65B53" w:rsidRDefault="00D415F6" w:rsidP="00D415F6">
      <w:pPr>
        <w:widowControl/>
        <w:spacing w:after="160" w:line="259" w:lineRule="auto"/>
        <w:rPr>
          <w:b/>
          <w:color w:val="000000" w:themeColor="text1"/>
          <w:szCs w:val="24"/>
          <w:lang w:val="vi-VN"/>
        </w:rPr>
      </w:pPr>
    </w:p>
    <w:p w:rsidR="0027112C" w:rsidRPr="00D74432" w:rsidRDefault="0027112C" w:rsidP="00D415F6">
      <w:pPr>
        <w:spacing w:line="276" w:lineRule="auto"/>
        <w:rPr>
          <w:b/>
          <w:color w:val="000000" w:themeColor="text1"/>
          <w:szCs w:val="24"/>
          <w:lang w:val="vi-VN"/>
        </w:rPr>
      </w:pPr>
    </w:p>
    <w:p w:rsidR="00C60973" w:rsidRDefault="00C60973">
      <w:r>
        <w:br w:type="page"/>
      </w:r>
    </w:p>
    <w:p w:rsidR="00DE4902" w:rsidRDefault="00DE4902" w:rsidP="00452DF1">
      <w:pPr>
        <w:jc w:val="center"/>
        <w:rPr>
          <w:b/>
          <w:sz w:val="26"/>
          <w:szCs w:val="26"/>
        </w:rPr>
        <w:sectPr w:rsidR="00DE4902" w:rsidSect="008C6ABF">
          <w:headerReference w:type="default" r:id="rId21"/>
          <w:footerReference w:type="default" r:id="rId22"/>
          <w:type w:val="continuous"/>
          <w:pgSz w:w="11906" w:h="16838" w:code="9"/>
          <w:pgMar w:top="990" w:right="1376" w:bottom="426" w:left="1440" w:header="720" w:footer="630" w:gutter="0"/>
          <w:cols w:space="720"/>
          <w:docGrid w:linePitch="360"/>
        </w:sectPr>
      </w:pPr>
    </w:p>
    <w:p w:rsidR="008A7597" w:rsidRDefault="008A7597" w:rsidP="00452DF1">
      <w:pPr>
        <w:jc w:val="center"/>
        <w:rPr>
          <w:b/>
          <w:sz w:val="26"/>
          <w:szCs w:val="26"/>
        </w:rPr>
        <w:sectPr w:rsidR="008A7597" w:rsidSect="00DE4902">
          <w:headerReference w:type="default" r:id="rId23"/>
          <w:footerReference w:type="default" r:id="rId24"/>
          <w:pgSz w:w="11906" w:h="16838" w:code="9"/>
          <w:pgMar w:top="990" w:right="1376" w:bottom="426" w:left="1440" w:header="720" w:footer="630" w:gutter="0"/>
          <w:cols w:space="720"/>
          <w:docGrid w:linePitch="360"/>
        </w:sectPr>
      </w:pPr>
    </w:p>
    <w:tbl>
      <w:tblPr>
        <w:tblpPr w:leftFromText="180" w:rightFromText="180" w:vertAnchor="page" w:horzAnchor="margin" w:tblpX="-450" w:tblpY="901"/>
        <w:tblW w:w="9937" w:type="dxa"/>
        <w:tblLook w:val="04A0" w:firstRow="1" w:lastRow="0" w:firstColumn="1" w:lastColumn="0" w:noHBand="0" w:noVBand="1"/>
      </w:tblPr>
      <w:tblGrid>
        <w:gridCol w:w="4772"/>
        <w:gridCol w:w="5165"/>
      </w:tblGrid>
      <w:tr w:rsidR="00C60973" w:rsidRPr="00F0397C" w:rsidTr="00452DF1">
        <w:trPr>
          <w:trHeight w:val="1440"/>
        </w:trPr>
        <w:tc>
          <w:tcPr>
            <w:tcW w:w="4772" w:type="dxa"/>
          </w:tcPr>
          <w:p w:rsidR="00C60973" w:rsidRPr="00F0397C" w:rsidRDefault="00C60973" w:rsidP="00452DF1">
            <w:pPr>
              <w:jc w:val="center"/>
              <w:rPr>
                <w:b/>
                <w:sz w:val="26"/>
                <w:szCs w:val="26"/>
              </w:rPr>
            </w:pPr>
            <w:r w:rsidRPr="00F0397C">
              <w:rPr>
                <w:b/>
                <w:sz w:val="26"/>
                <w:szCs w:val="26"/>
              </w:rPr>
              <w:lastRenderedPageBreak/>
              <w:t>TRƯỜNG THCS THƯỢNG THANH</w:t>
            </w:r>
          </w:p>
          <w:p w:rsidR="00C60973" w:rsidRPr="00F0397C" w:rsidRDefault="00C60973" w:rsidP="00452DF1">
            <w:pPr>
              <w:jc w:val="center"/>
              <w:rPr>
                <w:b/>
                <w:sz w:val="26"/>
                <w:szCs w:val="26"/>
                <w:lang w:val="vi-VN"/>
              </w:rPr>
            </w:pPr>
            <w:r w:rsidRPr="00F0397C">
              <w:rPr>
                <w:b/>
                <w:sz w:val="26"/>
                <w:szCs w:val="26"/>
                <w:lang w:val="vi-VN"/>
              </w:rPr>
              <w:t>Năm học 2022 – 2023</w:t>
            </w:r>
          </w:p>
          <w:p w:rsidR="00C60973" w:rsidRPr="00F0397C" w:rsidRDefault="00C60973" w:rsidP="00452DF1">
            <w:pPr>
              <w:jc w:val="center"/>
              <w:rPr>
                <w:b/>
                <w:sz w:val="26"/>
                <w:szCs w:val="26"/>
              </w:rPr>
            </w:pPr>
            <w:r w:rsidRPr="00F0397C">
              <w:rPr>
                <w:b/>
                <w:sz w:val="26"/>
                <w:szCs w:val="26"/>
                <w:bdr w:val="single" w:sz="4" w:space="0" w:color="auto"/>
              </w:rPr>
              <w:t>Mã đề</w:t>
            </w:r>
            <w:r>
              <w:rPr>
                <w:b/>
                <w:sz w:val="26"/>
                <w:szCs w:val="26"/>
                <w:bdr w:val="single" w:sz="4" w:space="0" w:color="auto"/>
              </w:rPr>
              <w:t>: LS&amp;ĐL604</w:t>
            </w:r>
          </w:p>
        </w:tc>
        <w:tc>
          <w:tcPr>
            <w:tcW w:w="5165" w:type="dxa"/>
          </w:tcPr>
          <w:p w:rsidR="00C60973" w:rsidRPr="00F0397C" w:rsidRDefault="00C60973" w:rsidP="00452DF1">
            <w:pPr>
              <w:ind w:left="720"/>
              <w:jc w:val="center"/>
              <w:rPr>
                <w:b/>
                <w:sz w:val="26"/>
                <w:szCs w:val="26"/>
              </w:rPr>
            </w:pPr>
            <w:r w:rsidRPr="00F0397C">
              <w:rPr>
                <w:b/>
                <w:sz w:val="26"/>
                <w:szCs w:val="26"/>
              </w:rPr>
              <w:t>ĐỀ KIỂM TRA</w:t>
            </w:r>
            <w:r w:rsidRPr="00F0397C">
              <w:rPr>
                <w:b/>
                <w:sz w:val="26"/>
                <w:szCs w:val="26"/>
                <w:lang w:val="vi-VN"/>
              </w:rPr>
              <w:t xml:space="preserve"> </w:t>
            </w:r>
            <w:r w:rsidRPr="00F0397C">
              <w:rPr>
                <w:b/>
                <w:sz w:val="26"/>
                <w:szCs w:val="26"/>
              </w:rPr>
              <w:t>GIỮA HỌC KÌ I</w:t>
            </w:r>
          </w:p>
          <w:p w:rsidR="00C60973" w:rsidRPr="00F0397C" w:rsidRDefault="00C60973" w:rsidP="00452DF1">
            <w:pPr>
              <w:ind w:left="720"/>
              <w:jc w:val="center"/>
              <w:rPr>
                <w:b/>
                <w:sz w:val="26"/>
                <w:szCs w:val="26"/>
                <w:lang w:val="vi-VN"/>
              </w:rPr>
            </w:pPr>
            <w:r w:rsidRPr="00F0397C">
              <w:rPr>
                <w:b/>
                <w:sz w:val="26"/>
                <w:szCs w:val="26"/>
              </w:rPr>
              <w:t>MÔN</w:t>
            </w:r>
            <w:r w:rsidRPr="00F0397C">
              <w:rPr>
                <w:b/>
                <w:sz w:val="26"/>
                <w:szCs w:val="26"/>
                <w:lang w:val="vi-VN"/>
              </w:rPr>
              <w:t xml:space="preserve">: </w:t>
            </w:r>
            <w:r w:rsidRPr="00F0397C">
              <w:rPr>
                <w:b/>
                <w:bCs/>
                <w:sz w:val="26"/>
                <w:szCs w:val="26"/>
              </w:rPr>
              <w:t>LỊCH SỬ VÀ ĐỊA LÍ 6</w:t>
            </w:r>
          </w:p>
          <w:p w:rsidR="00C60973" w:rsidRPr="00F0397C" w:rsidRDefault="00C60973" w:rsidP="00452DF1">
            <w:pPr>
              <w:ind w:left="720"/>
              <w:jc w:val="center"/>
              <w:rPr>
                <w:b/>
                <w:sz w:val="26"/>
                <w:szCs w:val="26"/>
                <w:lang w:val="vi-VN"/>
              </w:rPr>
            </w:pPr>
            <w:r w:rsidRPr="00F0397C">
              <w:rPr>
                <w:b/>
                <w:sz w:val="26"/>
                <w:szCs w:val="26"/>
                <w:lang w:val="vi-VN"/>
              </w:rPr>
              <w:t>Thời gian làm bài: 60 phút</w:t>
            </w:r>
          </w:p>
          <w:p w:rsidR="00C60973" w:rsidRPr="00F0397C" w:rsidRDefault="00C60973" w:rsidP="00452DF1">
            <w:pPr>
              <w:ind w:left="720"/>
              <w:jc w:val="center"/>
              <w:rPr>
                <w:b/>
                <w:sz w:val="26"/>
                <w:szCs w:val="26"/>
                <w:lang w:val="vi-VN"/>
              </w:rPr>
            </w:pPr>
            <w:r w:rsidRPr="00F0397C">
              <w:rPr>
                <w:b/>
                <w:sz w:val="26"/>
                <w:szCs w:val="26"/>
              </w:rPr>
              <w:t>Ngày kiểm tra: …./…./2022</w:t>
            </w:r>
          </w:p>
        </w:tc>
      </w:tr>
    </w:tbl>
    <w:p w:rsidR="00C60973" w:rsidRPr="005307C6" w:rsidRDefault="00C60973" w:rsidP="00C60973">
      <w:pPr>
        <w:spacing w:line="276" w:lineRule="auto"/>
        <w:jc w:val="center"/>
        <w:rPr>
          <w:b/>
          <w:szCs w:val="24"/>
        </w:rPr>
      </w:pPr>
      <w:r w:rsidRPr="005307C6">
        <w:rPr>
          <w:b/>
          <w:szCs w:val="24"/>
        </w:rPr>
        <w:t>A. PHÂN MÔN LỊCH SỬ</w:t>
      </w:r>
    </w:p>
    <w:p w:rsidR="00C60973" w:rsidRPr="008A7F35" w:rsidRDefault="00C60973" w:rsidP="000A00DF">
      <w:pPr>
        <w:spacing w:line="276" w:lineRule="auto"/>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 xml:space="preserve">5 điểm) </w:t>
      </w:r>
    </w:p>
    <w:p w:rsidR="00C60973" w:rsidRPr="008A7F35" w:rsidRDefault="00C60973" w:rsidP="000A00DF">
      <w:pPr>
        <w:spacing w:line="276" w:lineRule="auto"/>
        <w:jc w:val="both"/>
        <w:rPr>
          <w:b/>
          <w:color w:val="000000" w:themeColor="text1"/>
          <w:szCs w:val="24"/>
        </w:rPr>
      </w:pPr>
      <w:r>
        <w:rPr>
          <w:b/>
          <w:color w:val="000000" w:themeColor="text1"/>
          <w:szCs w:val="24"/>
        </w:rPr>
        <w:t>Hãy ghi lại vào bài kiểm tra chữ cái đứng trước đáp án đúng nhất</w:t>
      </w:r>
    </w:p>
    <w:p w:rsidR="00BE3A78" w:rsidRPr="00B65B53" w:rsidRDefault="00BE3A78" w:rsidP="000A00DF">
      <w:pPr>
        <w:jc w:val="both"/>
        <w:rPr>
          <w:szCs w:val="24"/>
          <w:lang w:val="vi-VN"/>
        </w:rPr>
      </w:pPr>
      <w:r w:rsidRPr="00BE3A78">
        <w:rPr>
          <w:b/>
          <w:lang w:val="vi"/>
        </w:rPr>
        <w:t xml:space="preserve">Câu 1. </w:t>
      </w:r>
      <w:r w:rsidRPr="00B65B53">
        <w:rPr>
          <w:szCs w:val="24"/>
          <w:lang w:val="vi-VN"/>
        </w:rPr>
        <w:t>Để dựng lại lịch sử, các nhà sử học cần có yếu tố nào?</w:t>
      </w:r>
    </w:p>
    <w:p w:rsidR="00BE3A78" w:rsidRPr="00BE3A78" w:rsidRDefault="00BE3A78" w:rsidP="000A00DF">
      <w:pPr>
        <w:tabs>
          <w:tab w:val="left" w:pos="283"/>
          <w:tab w:val="left" w:pos="5542"/>
        </w:tabs>
        <w:jc w:val="both"/>
        <w:rPr>
          <w:lang w:val="vi"/>
        </w:rPr>
      </w:pPr>
      <w:r w:rsidRPr="00BE3A78">
        <w:rPr>
          <w:rStyle w:val="YoungMixChar"/>
          <w:b/>
          <w:lang w:val="vi"/>
        </w:rPr>
        <w:tab/>
        <w:t xml:space="preserve">A. </w:t>
      </w:r>
      <w:r w:rsidRPr="00BE3A78">
        <w:rPr>
          <w:szCs w:val="24"/>
          <w:lang w:val="vi"/>
        </w:rPr>
        <w:t>Nghiên cứu theo cảm quan cá nhân.</w:t>
      </w:r>
      <w:r w:rsidRPr="00BE3A78">
        <w:rPr>
          <w:rStyle w:val="YoungMixChar"/>
          <w:b/>
          <w:lang w:val="vi"/>
        </w:rPr>
        <w:tab/>
        <w:t xml:space="preserve">B. </w:t>
      </w:r>
      <w:r w:rsidRPr="00BE3A78">
        <w:rPr>
          <w:szCs w:val="24"/>
          <w:lang w:val="vi"/>
        </w:rPr>
        <w:t>Tư liệu lịch sử.</w:t>
      </w:r>
    </w:p>
    <w:p w:rsidR="00BE3A78" w:rsidRDefault="00BE3A78" w:rsidP="000A00DF">
      <w:pPr>
        <w:tabs>
          <w:tab w:val="left" w:pos="283"/>
          <w:tab w:val="left" w:pos="5542"/>
        </w:tabs>
        <w:jc w:val="both"/>
      </w:pPr>
      <w:r w:rsidRPr="00BE3A78">
        <w:rPr>
          <w:rStyle w:val="YoungMixChar"/>
          <w:b/>
          <w:lang w:val="vi"/>
        </w:rPr>
        <w:tab/>
      </w:r>
      <w:r>
        <w:rPr>
          <w:rStyle w:val="YoungMixChar"/>
          <w:b/>
        </w:rPr>
        <w:t xml:space="preserve">C. </w:t>
      </w:r>
      <w:r w:rsidRPr="00B65B53">
        <w:rPr>
          <w:szCs w:val="24"/>
        </w:rPr>
        <w:t>Tham gia vào các sự kiện.</w:t>
      </w:r>
      <w:r>
        <w:rPr>
          <w:rStyle w:val="YoungMixChar"/>
          <w:b/>
        </w:rPr>
        <w:tab/>
        <w:t xml:space="preserve">D. </w:t>
      </w:r>
      <w:r w:rsidRPr="00B65B53">
        <w:rPr>
          <w:szCs w:val="24"/>
        </w:rPr>
        <w:t>Có phòng thí nghiệm.</w:t>
      </w:r>
    </w:p>
    <w:p w:rsidR="00BE3A78" w:rsidRPr="00B65B53" w:rsidRDefault="00BE3A78" w:rsidP="000A00DF">
      <w:pPr>
        <w:jc w:val="both"/>
        <w:rPr>
          <w:szCs w:val="24"/>
          <w:lang w:val="vi-VN"/>
        </w:rPr>
      </w:pPr>
      <w:r>
        <w:rPr>
          <w:b/>
        </w:rPr>
        <w:t xml:space="preserve">Câu 2. </w:t>
      </w:r>
      <w:r w:rsidRPr="00B65B53">
        <w:rPr>
          <w:szCs w:val="24"/>
          <w:lang w:val="vi-VN"/>
        </w:rPr>
        <w:t>Người tối cổ xuất hiện cách đây khoảng bao nhiêu năm?</w:t>
      </w:r>
    </w:p>
    <w:p w:rsidR="00BE3A78" w:rsidRPr="00B65B53" w:rsidRDefault="00815C04" w:rsidP="000A00DF">
      <w:pPr>
        <w:jc w:val="both"/>
        <w:rPr>
          <w:szCs w:val="24"/>
          <w:lang w:val="vi-VN"/>
        </w:rPr>
      </w:pPr>
      <w:r>
        <w:rPr>
          <w:b/>
          <w:szCs w:val="24"/>
        </w:rPr>
        <w:t xml:space="preserve">     </w:t>
      </w:r>
      <w:r w:rsidR="00BE3A78" w:rsidRPr="00B65B53">
        <w:rPr>
          <w:b/>
          <w:szCs w:val="24"/>
          <w:lang w:val="vi-VN"/>
        </w:rPr>
        <w:t>A</w:t>
      </w:r>
      <w:r w:rsidR="00BE3A78" w:rsidRPr="00B65B53">
        <w:rPr>
          <w:szCs w:val="24"/>
          <w:lang w:val="vi-VN"/>
        </w:rPr>
        <w:t xml:space="preserve"> . 2 triệu năm trước.                                                     </w:t>
      </w:r>
      <w:r w:rsidR="00BE3A78" w:rsidRPr="00B65B53">
        <w:rPr>
          <w:b/>
          <w:szCs w:val="24"/>
          <w:lang w:val="vi-VN"/>
        </w:rPr>
        <w:t>B.</w:t>
      </w:r>
      <w:r w:rsidR="00BE3A78" w:rsidRPr="00B65B53">
        <w:rPr>
          <w:szCs w:val="24"/>
          <w:lang w:val="vi-VN"/>
        </w:rPr>
        <w:t xml:space="preserve"> 3 triệu năm trước.</w:t>
      </w:r>
    </w:p>
    <w:p w:rsidR="00BE3A78" w:rsidRPr="00592DAE" w:rsidRDefault="00815C04" w:rsidP="000A00DF">
      <w:pPr>
        <w:tabs>
          <w:tab w:val="left" w:pos="283"/>
          <w:tab w:val="left" w:pos="5542"/>
        </w:tabs>
        <w:jc w:val="both"/>
        <w:rPr>
          <w:lang w:val="vi-VN"/>
        </w:rPr>
      </w:pPr>
      <w:r>
        <w:rPr>
          <w:rStyle w:val="YoungMixChar"/>
          <w:b/>
          <w:lang w:val="vi-VN"/>
        </w:rPr>
        <w:tab/>
        <w:t>C</w:t>
      </w:r>
      <w:r w:rsidR="00BE3A78" w:rsidRPr="00592DAE">
        <w:rPr>
          <w:rStyle w:val="YoungMixChar"/>
          <w:b/>
          <w:lang w:val="vi-VN"/>
        </w:rPr>
        <w:t xml:space="preserve">. </w:t>
      </w:r>
      <w:r w:rsidR="00BE3A78" w:rsidRPr="00EE713A">
        <w:rPr>
          <w:szCs w:val="24"/>
          <w:lang w:val="vi-VN"/>
        </w:rPr>
        <w:t>4 triệu năm trước.</w:t>
      </w:r>
      <w:r>
        <w:rPr>
          <w:rStyle w:val="YoungMixChar"/>
          <w:b/>
          <w:lang w:val="vi-VN"/>
        </w:rPr>
        <w:tab/>
        <w:t>D</w:t>
      </w:r>
      <w:r w:rsidR="00BE3A78" w:rsidRPr="00592DAE">
        <w:rPr>
          <w:rStyle w:val="YoungMixChar"/>
          <w:b/>
          <w:lang w:val="vi-VN"/>
        </w:rPr>
        <w:t xml:space="preserve">. </w:t>
      </w:r>
      <w:r w:rsidR="00BE3A78" w:rsidRPr="00B65B53">
        <w:rPr>
          <w:szCs w:val="24"/>
          <w:lang w:val="vi-VN"/>
        </w:rPr>
        <w:t>5 triệu năm trước.</w:t>
      </w:r>
    </w:p>
    <w:p w:rsidR="00BE3A78" w:rsidRPr="00B65B53" w:rsidRDefault="00BE3A78" w:rsidP="000A00DF">
      <w:pPr>
        <w:ind w:left="142" w:hanging="142"/>
        <w:jc w:val="both"/>
        <w:rPr>
          <w:szCs w:val="24"/>
          <w:lang w:val="vi-VN"/>
        </w:rPr>
      </w:pPr>
      <w:r w:rsidRPr="00592DAE">
        <w:rPr>
          <w:b/>
          <w:lang w:val="vi-VN"/>
        </w:rPr>
        <w:t xml:space="preserve">Câu 3. </w:t>
      </w:r>
      <w:r w:rsidRPr="00B65B53">
        <w:rPr>
          <w:szCs w:val="24"/>
          <w:lang w:val="vi-VN"/>
        </w:rPr>
        <w:t>Cung đình Huế được xếp vào loại hình tư liệu gì?</w:t>
      </w:r>
    </w:p>
    <w:p w:rsidR="00BE3A78" w:rsidRPr="00592DAE" w:rsidRDefault="00BE3A78" w:rsidP="000A00DF">
      <w:pPr>
        <w:tabs>
          <w:tab w:val="left" w:pos="283"/>
          <w:tab w:val="left" w:pos="5542"/>
        </w:tabs>
        <w:jc w:val="both"/>
        <w:rPr>
          <w:lang w:val="vi-VN"/>
        </w:rPr>
      </w:pPr>
      <w:r w:rsidRPr="00592DAE">
        <w:rPr>
          <w:rStyle w:val="YoungMixChar"/>
          <w:b/>
          <w:lang w:val="vi-VN"/>
        </w:rPr>
        <w:tab/>
        <w:t xml:space="preserve">A. </w:t>
      </w:r>
      <w:r w:rsidRPr="00B65B53">
        <w:rPr>
          <w:szCs w:val="24"/>
          <w:lang w:val="vi-VN"/>
        </w:rPr>
        <w:t>Tư liệu truyền miệng.</w:t>
      </w:r>
      <w:r w:rsidRPr="00592DAE">
        <w:rPr>
          <w:rStyle w:val="YoungMixChar"/>
          <w:b/>
          <w:lang w:val="vi-VN"/>
        </w:rPr>
        <w:tab/>
        <w:t xml:space="preserve">B. </w:t>
      </w:r>
      <w:r w:rsidRPr="00EE713A">
        <w:rPr>
          <w:szCs w:val="24"/>
          <w:lang w:val="vi-VN"/>
        </w:rPr>
        <w:t>Tư liệu hiện vật.</w:t>
      </w:r>
    </w:p>
    <w:p w:rsidR="00BE3A78" w:rsidRPr="00592DAE" w:rsidRDefault="00BE3A78" w:rsidP="000A00DF">
      <w:pPr>
        <w:tabs>
          <w:tab w:val="left" w:pos="283"/>
          <w:tab w:val="left" w:pos="5542"/>
        </w:tabs>
        <w:jc w:val="both"/>
        <w:rPr>
          <w:lang w:val="vi-VN"/>
        </w:rPr>
      </w:pPr>
      <w:r w:rsidRPr="00592DAE">
        <w:rPr>
          <w:rStyle w:val="YoungMixChar"/>
          <w:b/>
          <w:lang w:val="vi-VN"/>
        </w:rPr>
        <w:tab/>
        <w:t xml:space="preserve">C. </w:t>
      </w:r>
      <w:r w:rsidRPr="00B65B53">
        <w:rPr>
          <w:szCs w:val="24"/>
          <w:lang w:val="vi-VN"/>
        </w:rPr>
        <w:t>Tư liệu chữ viết.</w:t>
      </w:r>
      <w:r w:rsidRPr="00592DAE">
        <w:rPr>
          <w:rStyle w:val="YoungMixChar"/>
          <w:b/>
          <w:lang w:val="vi-VN"/>
        </w:rPr>
        <w:tab/>
        <w:t xml:space="preserve">D. </w:t>
      </w:r>
      <w:r w:rsidRPr="00B65B53">
        <w:rPr>
          <w:szCs w:val="24"/>
          <w:lang w:val="vi-VN"/>
        </w:rPr>
        <w:t>Tư liệu gốc.</w:t>
      </w:r>
    </w:p>
    <w:p w:rsidR="00BE3A78" w:rsidRPr="00B65B53" w:rsidRDefault="00BE3A78" w:rsidP="000A00DF">
      <w:pPr>
        <w:jc w:val="both"/>
        <w:rPr>
          <w:b/>
          <w:szCs w:val="24"/>
          <w:lang w:val="vi-VN"/>
        </w:rPr>
      </w:pPr>
      <w:r w:rsidRPr="00592DAE">
        <w:rPr>
          <w:b/>
          <w:lang w:val="vi-VN"/>
        </w:rPr>
        <w:t xml:space="preserve">Câu 4. </w:t>
      </w:r>
      <w:r w:rsidRPr="00B65B53">
        <w:rPr>
          <w:szCs w:val="24"/>
          <w:lang w:val="vi-VN"/>
        </w:rPr>
        <w:t>Nhiều thị tộc, họ hàng sống cạnh nhau đã tạo thành:</w:t>
      </w:r>
    </w:p>
    <w:p w:rsidR="00BE3A78" w:rsidRPr="00592DAE" w:rsidRDefault="00BE3A78" w:rsidP="000A00DF">
      <w:pPr>
        <w:tabs>
          <w:tab w:val="left" w:pos="283"/>
          <w:tab w:val="left" w:pos="5542"/>
        </w:tabs>
        <w:jc w:val="both"/>
        <w:rPr>
          <w:lang w:val="vi-VN"/>
        </w:rPr>
      </w:pPr>
      <w:r w:rsidRPr="00592DAE">
        <w:rPr>
          <w:rStyle w:val="YoungMixChar"/>
          <w:b/>
          <w:lang w:val="vi-VN"/>
        </w:rPr>
        <w:tab/>
        <w:t xml:space="preserve">A. </w:t>
      </w:r>
      <w:r w:rsidRPr="00B65B53">
        <w:rPr>
          <w:szCs w:val="24"/>
          <w:lang w:val="vi-VN"/>
        </w:rPr>
        <w:t>Bầy người nguyên thủy</w:t>
      </w:r>
      <w:r w:rsidRPr="00592DAE">
        <w:rPr>
          <w:rStyle w:val="YoungMixChar"/>
          <w:b/>
          <w:lang w:val="vi-VN"/>
        </w:rPr>
        <w:tab/>
        <w:t xml:space="preserve">B. </w:t>
      </w:r>
      <w:r w:rsidRPr="00EE713A">
        <w:rPr>
          <w:szCs w:val="24"/>
          <w:lang w:val="vi-VN"/>
        </w:rPr>
        <w:t>Bộ lạc</w:t>
      </w:r>
    </w:p>
    <w:p w:rsidR="00BE3A78" w:rsidRPr="00592DAE" w:rsidRDefault="00BE3A78" w:rsidP="000A00DF">
      <w:pPr>
        <w:tabs>
          <w:tab w:val="left" w:pos="283"/>
          <w:tab w:val="left" w:pos="5542"/>
        </w:tabs>
        <w:jc w:val="both"/>
        <w:rPr>
          <w:lang w:val="vi-VN"/>
        </w:rPr>
      </w:pPr>
      <w:r w:rsidRPr="00592DAE">
        <w:rPr>
          <w:rStyle w:val="YoungMixChar"/>
          <w:b/>
          <w:lang w:val="vi-VN"/>
        </w:rPr>
        <w:tab/>
        <w:t xml:space="preserve">C. </w:t>
      </w:r>
      <w:r w:rsidRPr="00B65B53">
        <w:rPr>
          <w:szCs w:val="24"/>
          <w:lang w:val="vi-VN"/>
        </w:rPr>
        <w:t>Xóm làng</w:t>
      </w:r>
      <w:r w:rsidRPr="00592DAE">
        <w:rPr>
          <w:rStyle w:val="YoungMixChar"/>
          <w:b/>
          <w:lang w:val="vi-VN"/>
        </w:rPr>
        <w:tab/>
        <w:t xml:space="preserve">D. </w:t>
      </w:r>
      <w:r w:rsidRPr="00B65B53">
        <w:rPr>
          <w:szCs w:val="24"/>
          <w:lang w:val="vi-VN"/>
        </w:rPr>
        <w:t>Nhà nước</w:t>
      </w:r>
    </w:p>
    <w:p w:rsidR="00BE3A78" w:rsidRPr="00B65B53" w:rsidRDefault="00BE3A78" w:rsidP="000A00DF">
      <w:pPr>
        <w:jc w:val="both"/>
        <w:rPr>
          <w:szCs w:val="24"/>
          <w:lang w:val="vi-VN"/>
        </w:rPr>
      </w:pPr>
      <w:r w:rsidRPr="00592DAE">
        <w:rPr>
          <w:b/>
          <w:lang w:val="vi-VN"/>
        </w:rPr>
        <w:t xml:space="preserve">Câu 5. </w:t>
      </w:r>
      <w:r w:rsidRPr="00B65B53">
        <w:rPr>
          <w:szCs w:val="24"/>
          <w:lang w:val="vi-VN"/>
        </w:rPr>
        <w:t>Phân môn Lịch sử là môn học tìm hiểu về nội dung nào?</w:t>
      </w:r>
    </w:p>
    <w:p w:rsidR="00BE3A78" w:rsidRPr="00592DAE" w:rsidRDefault="00BE3A78" w:rsidP="000A00DF">
      <w:pPr>
        <w:tabs>
          <w:tab w:val="left" w:pos="283"/>
        </w:tabs>
        <w:jc w:val="both"/>
        <w:rPr>
          <w:lang w:val="vi-VN"/>
        </w:rPr>
      </w:pPr>
      <w:r w:rsidRPr="00592DAE">
        <w:rPr>
          <w:b/>
          <w:lang w:val="vi-VN"/>
        </w:rPr>
        <w:tab/>
        <w:t xml:space="preserve">A. </w:t>
      </w:r>
      <w:r w:rsidRPr="00EE713A">
        <w:rPr>
          <w:szCs w:val="24"/>
          <w:lang w:val="vi-VN"/>
        </w:rPr>
        <w:t>quá trình hình thành và phát triển của xã hội loài người.</w:t>
      </w:r>
    </w:p>
    <w:p w:rsidR="00BE3A78" w:rsidRPr="00592DAE" w:rsidRDefault="00BE3A78" w:rsidP="000A00DF">
      <w:pPr>
        <w:tabs>
          <w:tab w:val="left" w:pos="283"/>
        </w:tabs>
        <w:jc w:val="both"/>
        <w:rPr>
          <w:lang w:val="vi-VN"/>
        </w:rPr>
      </w:pPr>
      <w:r w:rsidRPr="00592DAE">
        <w:rPr>
          <w:b/>
          <w:lang w:val="vi-VN"/>
        </w:rPr>
        <w:tab/>
        <w:t xml:space="preserve">B. </w:t>
      </w:r>
      <w:r w:rsidRPr="00B65B53">
        <w:rPr>
          <w:szCs w:val="24"/>
          <w:lang w:val="vi-VN"/>
        </w:rPr>
        <w:t>tất cả những gì đã xảy ra trong quá khứ.</w:t>
      </w:r>
    </w:p>
    <w:p w:rsidR="00BE3A78" w:rsidRPr="00592DAE" w:rsidRDefault="00BE3A78" w:rsidP="000A00DF">
      <w:pPr>
        <w:tabs>
          <w:tab w:val="left" w:pos="283"/>
        </w:tabs>
        <w:jc w:val="both"/>
        <w:rPr>
          <w:lang w:val="vi-VN"/>
        </w:rPr>
      </w:pPr>
      <w:r w:rsidRPr="00592DAE">
        <w:rPr>
          <w:b/>
          <w:lang w:val="vi-VN"/>
        </w:rPr>
        <w:tab/>
        <w:t xml:space="preserve">C. </w:t>
      </w:r>
      <w:r w:rsidRPr="00B65B53">
        <w:rPr>
          <w:szCs w:val="24"/>
          <w:lang w:val="vi-VN"/>
        </w:rPr>
        <w:t>những chuyện cổ tích do người xưa kể lại.</w:t>
      </w:r>
    </w:p>
    <w:p w:rsidR="00BE3A78" w:rsidRPr="00592DAE" w:rsidRDefault="00BE3A78" w:rsidP="000A00DF">
      <w:pPr>
        <w:tabs>
          <w:tab w:val="left" w:pos="283"/>
        </w:tabs>
        <w:jc w:val="both"/>
        <w:rPr>
          <w:lang w:val="vi-VN"/>
        </w:rPr>
      </w:pPr>
      <w:r w:rsidRPr="00592DAE">
        <w:rPr>
          <w:b/>
          <w:lang w:val="vi-VN"/>
        </w:rPr>
        <w:tab/>
        <w:t xml:space="preserve">D. </w:t>
      </w:r>
      <w:r w:rsidRPr="00B65B53">
        <w:rPr>
          <w:szCs w:val="24"/>
          <w:lang w:val="vi-VN"/>
        </w:rPr>
        <w:t>sự biến đổi của khí hậu qua thời gian.</w:t>
      </w:r>
    </w:p>
    <w:p w:rsidR="00BE3A78" w:rsidRPr="00B65B53" w:rsidRDefault="00BE3A78" w:rsidP="000A00DF">
      <w:pPr>
        <w:jc w:val="both"/>
        <w:rPr>
          <w:szCs w:val="24"/>
          <w:lang w:val="vi-VN"/>
        </w:rPr>
      </w:pPr>
      <w:r w:rsidRPr="00592DAE">
        <w:rPr>
          <w:b/>
          <w:lang w:val="vi-VN"/>
        </w:rPr>
        <w:t xml:space="preserve">Câu 6. </w:t>
      </w:r>
      <w:r w:rsidRPr="00B65B53">
        <w:rPr>
          <w:szCs w:val="24"/>
          <w:lang w:val="vi-VN"/>
        </w:rPr>
        <w:t xml:space="preserve">Ý nào sau đây </w:t>
      </w:r>
      <w:r w:rsidRPr="00B65B53">
        <w:rPr>
          <w:b/>
          <w:i/>
          <w:szCs w:val="24"/>
          <w:lang w:val="vi-VN"/>
        </w:rPr>
        <w:t>không phản ánh đúng</w:t>
      </w:r>
      <w:r w:rsidRPr="00B65B53">
        <w:rPr>
          <w:szCs w:val="24"/>
          <w:lang w:val="vi-VN"/>
        </w:rPr>
        <w:t xml:space="preserve"> sự thay đổi trong xã hội nguyên thủy khi tư hữu xuất hiện?</w:t>
      </w:r>
    </w:p>
    <w:p w:rsidR="00BE3A78" w:rsidRPr="00592DAE" w:rsidRDefault="00BE3A78" w:rsidP="000A00DF">
      <w:pPr>
        <w:tabs>
          <w:tab w:val="left" w:pos="283"/>
        </w:tabs>
        <w:jc w:val="both"/>
        <w:rPr>
          <w:lang w:val="vi-VN"/>
        </w:rPr>
      </w:pPr>
      <w:r w:rsidRPr="00592DAE">
        <w:rPr>
          <w:b/>
          <w:lang w:val="vi-VN"/>
        </w:rPr>
        <w:tab/>
        <w:t xml:space="preserve">A. </w:t>
      </w:r>
      <w:r w:rsidRPr="00B65B53">
        <w:rPr>
          <w:szCs w:val="24"/>
          <w:lang w:val="vi-VN"/>
        </w:rPr>
        <w:t>Gia đình phụ hệ xuất hiện thay thế cho gia đình mẫu hệ.</w:t>
      </w:r>
    </w:p>
    <w:p w:rsidR="00BE3A78" w:rsidRPr="00592DAE" w:rsidRDefault="00BE3A78" w:rsidP="000A00DF">
      <w:pPr>
        <w:tabs>
          <w:tab w:val="left" w:pos="283"/>
        </w:tabs>
        <w:jc w:val="both"/>
        <w:rPr>
          <w:lang w:val="vi-VN"/>
        </w:rPr>
      </w:pPr>
      <w:r w:rsidRPr="00592DAE">
        <w:rPr>
          <w:b/>
          <w:lang w:val="vi-VN"/>
        </w:rPr>
        <w:tab/>
        <w:t xml:space="preserve">B. </w:t>
      </w:r>
      <w:r w:rsidRPr="00B65B53">
        <w:rPr>
          <w:szCs w:val="24"/>
          <w:lang w:val="vi-VN"/>
        </w:rPr>
        <w:t>Quan hệ cộng đồng bị phá vỡ.</w:t>
      </w:r>
    </w:p>
    <w:p w:rsidR="00BE3A78" w:rsidRPr="00592DAE" w:rsidRDefault="00BE3A78" w:rsidP="000A00DF">
      <w:pPr>
        <w:tabs>
          <w:tab w:val="left" w:pos="283"/>
        </w:tabs>
        <w:jc w:val="both"/>
        <w:rPr>
          <w:lang w:val="vi-VN"/>
        </w:rPr>
      </w:pPr>
      <w:r w:rsidRPr="00592DAE">
        <w:rPr>
          <w:b/>
          <w:lang w:val="vi-VN"/>
        </w:rPr>
        <w:tab/>
        <w:t xml:space="preserve">C. </w:t>
      </w:r>
      <w:r w:rsidRPr="00EE713A">
        <w:rPr>
          <w:szCs w:val="24"/>
          <w:lang w:val="vi-VN"/>
        </w:rPr>
        <w:t>Xã hội phân chia thành hai giai cấp: thống trị và bị trị.</w:t>
      </w:r>
    </w:p>
    <w:p w:rsidR="00BE3A78" w:rsidRPr="00592DAE" w:rsidRDefault="00BE3A78" w:rsidP="000A00DF">
      <w:pPr>
        <w:tabs>
          <w:tab w:val="left" w:pos="283"/>
        </w:tabs>
        <w:jc w:val="both"/>
        <w:rPr>
          <w:lang w:val="vi-VN"/>
        </w:rPr>
      </w:pPr>
      <w:r w:rsidRPr="00592DAE">
        <w:rPr>
          <w:b/>
          <w:lang w:val="vi-VN"/>
        </w:rPr>
        <w:tab/>
        <w:t xml:space="preserve">D. </w:t>
      </w:r>
      <w:r w:rsidRPr="00B65B53">
        <w:rPr>
          <w:szCs w:val="24"/>
          <w:lang w:val="vi-VN"/>
        </w:rPr>
        <w:t>Xã hội phân hóa kẻ giàu – người nghèo.</w:t>
      </w:r>
    </w:p>
    <w:p w:rsidR="00BE3A78" w:rsidRPr="00B65B53" w:rsidRDefault="00BE3A78" w:rsidP="000A00DF">
      <w:pPr>
        <w:jc w:val="both"/>
        <w:rPr>
          <w:szCs w:val="24"/>
          <w:lang w:val="vi-VN"/>
        </w:rPr>
      </w:pPr>
      <w:r w:rsidRPr="00592DAE">
        <w:rPr>
          <w:b/>
          <w:lang w:val="vi-VN"/>
        </w:rPr>
        <w:t xml:space="preserve">Câu 7. </w:t>
      </w:r>
      <w:r w:rsidRPr="00B65B53">
        <w:rPr>
          <w:szCs w:val="24"/>
          <w:lang w:val="vi-VN"/>
        </w:rPr>
        <w:t>Hình thức tổ chức xã hội của Người tối cổ là:</w:t>
      </w:r>
    </w:p>
    <w:p w:rsidR="00BE3A78" w:rsidRPr="00592DAE" w:rsidRDefault="00BE3A78" w:rsidP="000A00DF">
      <w:pPr>
        <w:tabs>
          <w:tab w:val="left" w:pos="283"/>
          <w:tab w:val="left" w:pos="5542"/>
        </w:tabs>
        <w:jc w:val="both"/>
        <w:rPr>
          <w:lang w:val="vi-VN"/>
        </w:rPr>
      </w:pPr>
      <w:r w:rsidRPr="00592DAE">
        <w:rPr>
          <w:rStyle w:val="YoungMixChar"/>
          <w:b/>
          <w:lang w:val="vi-VN"/>
        </w:rPr>
        <w:tab/>
        <w:t xml:space="preserve">A. </w:t>
      </w:r>
      <w:r w:rsidRPr="00B65B53">
        <w:rPr>
          <w:szCs w:val="24"/>
          <w:lang w:val="vi-VN"/>
        </w:rPr>
        <w:t>Làng, bản.</w:t>
      </w:r>
      <w:r w:rsidRPr="00592DAE">
        <w:rPr>
          <w:rStyle w:val="YoungMixChar"/>
          <w:b/>
          <w:lang w:val="vi-VN"/>
        </w:rPr>
        <w:tab/>
        <w:t xml:space="preserve">B. </w:t>
      </w:r>
      <w:r w:rsidRPr="00EE713A">
        <w:rPr>
          <w:szCs w:val="24"/>
          <w:lang w:val="vi-VN"/>
        </w:rPr>
        <w:t>Bầy người nguyên thủy</w:t>
      </w:r>
    </w:p>
    <w:p w:rsidR="00BE3A78" w:rsidRPr="00592DAE" w:rsidRDefault="00BE3A78" w:rsidP="000A00DF">
      <w:pPr>
        <w:tabs>
          <w:tab w:val="left" w:pos="283"/>
          <w:tab w:val="left" w:pos="5542"/>
        </w:tabs>
        <w:jc w:val="both"/>
        <w:rPr>
          <w:lang w:val="vi-VN"/>
        </w:rPr>
      </w:pPr>
      <w:r w:rsidRPr="00592DAE">
        <w:rPr>
          <w:rStyle w:val="YoungMixChar"/>
          <w:b/>
          <w:lang w:val="vi-VN"/>
        </w:rPr>
        <w:tab/>
        <w:t xml:space="preserve">C. </w:t>
      </w:r>
      <w:r w:rsidRPr="00B65B53">
        <w:rPr>
          <w:szCs w:val="24"/>
          <w:lang w:val="vi-VN"/>
        </w:rPr>
        <w:t>Nhà nước</w:t>
      </w:r>
      <w:r w:rsidRPr="00592DAE">
        <w:rPr>
          <w:rStyle w:val="YoungMixChar"/>
          <w:b/>
          <w:lang w:val="vi-VN"/>
        </w:rPr>
        <w:tab/>
        <w:t xml:space="preserve">D. </w:t>
      </w:r>
      <w:r w:rsidRPr="00B65B53">
        <w:rPr>
          <w:szCs w:val="24"/>
          <w:lang w:val="vi-VN"/>
        </w:rPr>
        <w:t>Công xã thị tộc</w:t>
      </w:r>
    </w:p>
    <w:p w:rsidR="00BE3A78" w:rsidRPr="00B65B53" w:rsidRDefault="00BE3A78" w:rsidP="000A00DF">
      <w:pPr>
        <w:jc w:val="both"/>
        <w:rPr>
          <w:szCs w:val="24"/>
          <w:lang w:val="vi-VN"/>
        </w:rPr>
      </w:pPr>
      <w:r w:rsidRPr="00592DAE">
        <w:rPr>
          <w:b/>
          <w:lang w:val="vi-VN"/>
        </w:rPr>
        <w:t xml:space="preserve">Câu 8. </w:t>
      </w:r>
      <w:r w:rsidRPr="00B65B53">
        <w:rPr>
          <w:szCs w:val="24"/>
          <w:lang w:val="vi-VN"/>
        </w:rPr>
        <w:t>Tác giả của câu nói nổi tiếng: “Lịch sử là thầy dạy của cuộc sống” là ai?</w:t>
      </w:r>
    </w:p>
    <w:p w:rsidR="00C60973" w:rsidRDefault="00C60973" w:rsidP="000A00DF">
      <w:pPr>
        <w:tabs>
          <w:tab w:val="left" w:pos="283"/>
          <w:tab w:val="left" w:pos="2913"/>
          <w:tab w:val="left" w:pos="5542"/>
          <w:tab w:val="left" w:pos="8171"/>
        </w:tabs>
        <w:ind w:firstLine="270"/>
        <w:jc w:val="both"/>
        <w:rPr>
          <w:rStyle w:val="YoungMixChar"/>
          <w:b/>
          <w:lang w:val="vi-VN"/>
        </w:rPr>
        <w:sectPr w:rsidR="00C60973" w:rsidSect="00DE4902">
          <w:headerReference w:type="default" r:id="rId25"/>
          <w:footerReference w:type="default" r:id="rId26"/>
          <w:pgSz w:w="11906" w:h="16838" w:code="9"/>
          <w:pgMar w:top="990" w:right="1376" w:bottom="426" w:left="1440" w:header="720" w:footer="630" w:gutter="0"/>
          <w:cols w:space="720"/>
          <w:docGrid w:linePitch="360"/>
        </w:sectPr>
      </w:pPr>
    </w:p>
    <w:p w:rsidR="00C60973" w:rsidRDefault="00BE3A78" w:rsidP="000A00DF">
      <w:pPr>
        <w:tabs>
          <w:tab w:val="left" w:pos="283"/>
          <w:tab w:val="left" w:pos="2913"/>
          <w:tab w:val="left" w:pos="5542"/>
          <w:tab w:val="left" w:pos="8171"/>
        </w:tabs>
        <w:ind w:firstLine="270"/>
        <w:jc w:val="both"/>
        <w:rPr>
          <w:rStyle w:val="YoungMixChar"/>
          <w:b/>
          <w:lang w:val="vi-VN"/>
        </w:rPr>
      </w:pPr>
      <w:r w:rsidRPr="00592DAE">
        <w:rPr>
          <w:rStyle w:val="YoungMixChar"/>
          <w:b/>
          <w:lang w:val="vi-VN"/>
        </w:rPr>
        <w:t xml:space="preserve">A. </w:t>
      </w:r>
      <w:r w:rsidRPr="00B65B53">
        <w:rPr>
          <w:szCs w:val="24"/>
          <w:lang w:val="vi-VN"/>
        </w:rPr>
        <w:t>Xanh-xi-mông.</w:t>
      </w:r>
    </w:p>
    <w:p w:rsidR="00C60973" w:rsidRDefault="00BE3A78" w:rsidP="000A00DF">
      <w:pPr>
        <w:tabs>
          <w:tab w:val="left" w:pos="283"/>
          <w:tab w:val="left" w:pos="2913"/>
          <w:tab w:val="left" w:pos="5542"/>
          <w:tab w:val="left" w:pos="8171"/>
        </w:tabs>
        <w:ind w:firstLine="270"/>
        <w:jc w:val="both"/>
        <w:rPr>
          <w:rStyle w:val="YoungMixChar"/>
          <w:b/>
          <w:lang w:val="vi-VN"/>
        </w:rPr>
      </w:pPr>
      <w:r w:rsidRPr="00592DAE">
        <w:rPr>
          <w:rStyle w:val="YoungMixChar"/>
          <w:b/>
          <w:lang w:val="vi-VN"/>
        </w:rPr>
        <w:t xml:space="preserve">B. </w:t>
      </w:r>
      <w:r w:rsidRPr="00B65B53">
        <w:rPr>
          <w:szCs w:val="24"/>
          <w:lang w:val="vi-VN"/>
        </w:rPr>
        <w:t>Đê –mô-crit.</w:t>
      </w:r>
    </w:p>
    <w:p w:rsidR="00C60973" w:rsidRDefault="00C60973" w:rsidP="000A00DF">
      <w:pPr>
        <w:tabs>
          <w:tab w:val="left" w:pos="283"/>
          <w:tab w:val="left" w:pos="2913"/>
          <w:tab w:val="left" w:pos="5542"/>
          <w:tab w:val="left" w:pos="8171"/>
        </w:tabs>
        <w:ind w:firstLine="270"/>
        <w:jc w:val="both"/>
        <w:rPr>
          <w:rStyle w:val="YoungMixChar"/>
          <w:b/>
          <w:lang w:val="fr-FR"/>
        </w:rPr>
      </w:pPr>
      <w:r>
        <w:rPr>
          <w:rStyle w:val="YoungMixChar"/>
          <w:b/>
          <w:lang w:val="fr-FR"/>
        </w:rPr>
        <w:t xml:space="preserve">      </w:t>
      </w:r>
      <w:r w:rsidR="00BE3A78" w:rsidRPr="00BE3A78">
        <w:rPr>
          <w:rStyle w:val="YoungMixChar"/>
          <w:b/>
          <w:lang w:val="fr-FR"/>
        </w:rPr>
        <w:t xml:space="preserve">C. </w:t>
      </w:r>
      <w:r w:rsidR="00BE3A78" w:rsidRPr="00B65B53">
        <w:rPr>
          <w:szCs w:val="24"/>
          <w:lang w:val="vi-VN"/>
        </w:rPr>
        <w:t>Hê-ra-crit.</w:t>
      </w:r>
    </w:p>
    <w:p w:rsidR="00BE3A78" w:rsidRPr="00BE3A78" w:rsidRDefault="00C60973" w:rsidP="000A00DF">
      <w:pPr>
        <w:tabs>
          <w:tab w:val="left" w:pos="283"/>
          <w:tab w:val="left" w:pos="2913"/>
          <w:tab w:val="left" w:pos="5542"/>
          <w:tab w:val="left" w:pos="8171"/>
        </w:tabs>
        <w:ind w:firstLine="270"/>
        <w:jc w:val="both"/>
        <w:rPr>
          <w:lang w:val="fr-FR"/>
        </w:rPr>
      </w:pPr>
      <w:r>
        <w:rPr>
          <w:rStyle w:val="YoungMixChar"/>
          <w:b/>
          <w:lang w:val="fr-FR"/>
        </w:rPr>
        <w:t xml:space="preserve">      </w:t>
      </w:r>
      <w:r w:rsidR="00BE3A78" w:rsidRPr="00BE3A78">
        <w:rPr>
          <w:rStyle w:val="YoungMixChar"/>
          <w:b/>
          <w:lang w:val="fr-FR"/>
        </w:rPr>
        <w:t xml:space="preserve">D. </w:t>
      </w:r>
      <w:r w:rsidR="00BE3A78" w:rsidRPr="00EE713A">
        <w:rPr>
          <w:szCs w:val="24"/>
          <w:lang w:val="vi-VN"/>
        </w:rPr>
        <w:t>Xi-xê-rông.</w:t>
      </w:r>
    </w:p>
    <w:p w:rsidR="00C60973" w:rsidRDefault="00C60973" w:rsidP="000A00DF">
      <w:pPr>
        <w:pStyle w:val="ListParagraph"/>
        <w:spacing w:after="0" w:line="240" w:lineRule="auto"/>
        <w:ind w:left="0"/>
        <w:jc w:val="both"/>
        <w:rPr>
          <w:b/>
          <w:lang w:val="fr-FR"/>
        </w:rPr>
        <w:sectPr w:rsidR="00C60973" w:rsidSect="00C60973">
          <w:type w:val="continuous"/>
          <w:pgSz w:w="11906" w:h="16838" w:code="9"/>
          <w:pgMar w:top="990" w:right="1376" w:bottom="426" w:left="1440" w:header="720" w:footer="720" w:gutter="0"/>
          <w:cols w:num="2" w:space="720"/>
          <w:docGrid w:linePitch="360"/>
        </w:sectPr>
      </w:pPr>
    </w:p>
    <w:p w:rsidR="00BE3A78" w:rsidRPr="00B65B53" w:rsidRDefault="00BE3A78" w:rsidP="000A00DF">
      <w:pPr>
        <w:pStyle w:val="ListParagraph"/>
        <w:spacing w:after="0" w:line="240" w:lineRule="auto"/>
        <w:ind w:left="0"/>
        <w:jc w:val="both"/>
        <w:rPr>
          <w:szCs w:val="24"/>
          <w:lang w:val="vi-VN"/>
        </w:rPr>
      </w:pPr>
      <w:r w:rsidRPr="00BE3A78">
        <w:rPr>
          <w:b/>
          <w:lang w:val="fr-FR"/>
        </w:rPr>
        <w:t xml:space="preserve">Câu 9. </w:t>
      </w:r>
      <w:r w:rsidRPr="00B65B53">
        <w:rPr>
          <w:szCs w:val="24"/>
          <w:lang w:val="vi-VN"/>
        </w:rPr>
        <w:t>Lịch sử được hiểu là tất cả những gì:</w:t>
      </w:r>
    </w:p>
    <w:p w:rsidR="00BE3A78" w:rsidRPr="00BE3A78" w:rsidRDefault="00BE3A78" w:rsidP="000A00DF">
      <w:pPr>
        <w:tabs>
          <w:tab w:val="left" w:pos="283"/>
          <w:tab w:val="left" w:pos="5542"/>
        </w:tabs>
        <w:jc w:val="both"/>
        <w:rPr>
          <w:lang w:val="fr-FR"/>
        </w:rPr>
      </w:pPr>
      <w:r w:rsidRPr="00BE3A78">
        <w:rPr>
          <w:rStyle w:val="YoungMixChar"/>
          <w:b/>
          <w:lang w:val="fr-FR"/>
        </w:rPr>
        <w:tab/>
        <w:t xml:space="preserve">A. </w:t>
      </w:r>
      <w:r w:rsidRPr="00EE713A">
        <w:rPr>
          <w:szCs w:val="24"/>
          <w:lang w:val="vi-VN"/>
        </w:rPr>
        <w:t>đã xảy ra trong quá khứ.</w:t>
      </w:r>
      <w:r w:rsidRPr="00BE3A78">
        <w:rPr>
          <w:rStyle w:val="YoungMixChar"/>
          <w:b/>
          <w:lang w:val="fr-FR"/>
        </w:rPr>
        <w:tab/>
        <w:t xml:space="preserve">B. </w:t>
      </w:r>
      <w:r w:rsidRPr="00B65B53">
        <w:rPr>
          <w:szCs w:val="24"/>
          <w:lang w:val="vi-VN"/>
        </w:rPr>
        <w:t>đang diễn ra ở hiện tại.</w:t>
      </w:r>
    </w:p>
    <w:p w:rsidR="00BE3A78" w:rsidRPr="00BE3A78" w:rsidRDefault="00BE3A78" w:rsidP="000A00DF">
      <w:pPr>
        <w:tabs>
          <w:tab w:val="left" w:pos="283"/>
          <w:tab w:val="left" w:pos="5542"/>
        </w:tabs>
        <w:jc w:val="both"/>
        <w:rPr>
          <w:lang w:val="fr-FR"/>
        </w:rPr>
      </w:pPr>
      <w:r w:rsidRPr="00BE3A78">
        <w:rPr>
          <w:rStyle w:val="YoungMixChar"/>
          <w:b/>
          <w:lang w:val="fr-FR"/>
        </w:rPr>
        <w:tab/>
        <w:t xml:space="preserve">C. </w:t>
      </w:r>
      <w:r w:rsidRPr="00B65B53">
        <w:rPr>
          <w:szCs w:val="24"/>
          <w:lang w:val="vi-VN"/>
        </w:rPr>
        <w:t>đã và đang diễn ra trong đời sống.</w:t>
      </w:r>
      <w:r w:rsidRPr="00BE3A78">
        <w:rPr>
          <w:rStyle w:val="YoungMixChar"/>
          <w:b/>
          <w:lang w:val="fr-FR"/>
        </w:rPr>
        <w:tab/>
        <w:t xml:space="preserve">D. </w:t>
      </w:r>
      <w:r w:rsidRPr="00B65B53">
        <w:rPr>
          <w:szCs w:val="24"/>
          <w:lang w:val="vi-VN"/>
        </w:rPr>
        <w:t>sẽ xảy ra trong tương lai.</w:t>
      </w:r>
    </w:p>
    <w:p w:rsidR="00BE3A78" w:rsidRPr="00B65B53" w:rsidRDefault="00BE3A78" w:rsidP="000A00DF">
      <w:pPr>
        <w:jc w:val="both"/>
        <w:rPr>
          <w:szCs w:val="24"/>
          <w:lang w:val="vi-VN"/>
        </w:rPr>
      </w:pPr>
      <w:r w:rsidRPr="00BE3A78">
        <w:rPr>
          <w:b/>
          <w:lang w:val="fr-FR"/>
        </w:rPr>
        <w:t xml:space="preserve">Câu 10. </w:t>
      </w:r>
      <w:r w:rsidRPr="00B65B53">
        <w:rPr>
          <w:szCs w:val="24"/>
          <w:lang w:val="vi-VN"/>
        </w:rPr>
        <w:t>Cư dân nào là người đầu tiên biết sử dụng đồng đỏ?</w:t>
      </w:r>
    </w:p>
    <w:p w:rsidR="00BE3A78" w:rsidRPr="00BE3A78" w:rsidRDefault="00BE3A78" w:rsidP="000A00DF">
      <w:pPr>
        <w:tabs>
          <w:tab w:val="left" w:pos="283"/>
          <w:tab w:val="left" w:pos="5542"/>
        </w:tabs>
        <w:jc w:val="both"/>
        <w:rPr>
          <w:lang w:val="fr-FR"/>
        </w:rPr>
      </w:pPr>
      <w:r w:rsidRPr="00BE3A78">
        <w:rPr>
          <w:rStyle w:val="YoungMixChar"/>
          <w:b/>
          <w:lang w:val="fr-FR"/>
        </w:rPr>
        <w:tab/>
        <w:t xml:space="preserve">A. </w:t>
      </w:r>
      <w:r w:rsidRPr="00EE713A">
        <w:rPr>
          <w:szCs w:val="24"/>
          <w:lang w:val="vi-VN"/>
        </w:rPr>
        <w:t>Người Tây Á và Ai Cập.</w:t>
      </w:r>
      <w:r w:rsidRPr="00BE3A78">
        <w:rPr>
          <w:rStyle w:val="YoungMixChar"/>
          <w:b/>
          <w:lang w:val="fr-FR"/>
        </w:rPr>
        <w:tab/>
        <w:t xml:space="preserve">B. </w:t>
      </w:r>
      <w:r w:rsidRPr="00B65B53">
        <w:rPr>
          <w:szCs w:val="24"/>
          <w:lang w:val="vi-VN"/>
        </w:rPr>
        <w:t>Người Trung Ấn và Lưỡng Hà.</w:t>
      </w:r>
    </w:p>
    <w:p w:rsidR="00D415F6" w:rsidRPr="00BE3A78" w:rsidRDefault="00BE3A78" w:rsidP="000A00DF">
      <w:pPr>
        <w:tabs>
          <w:tab w:val="left" w:pos="283"/>
          <w:tab w:val="left" w:pos="5542"/>
        </w:tabs>
        <w:jc w:val="both"/>
        <w:rPr>
          <w:lang w:val="fr-FR"/>
        </w:rPr>
      </w:pPr>
      <w:r w:rsidRPr="00BE3A78">
        <w:rPr>
          <w:rStyle w:val="YoungMixChar"/>
          <w:b/>
          <w:lang w:val="fr-FR"/>
        </w:rPr>
        <w:tab/>
        <w:t xml:space="preserve">C. </w:t>
      </w:r>
      <w:r w:rsidRPr="00B65B53">
        <w:rPr>
          <w:szCs w:val="24"/>
          <w:lang w:val="vi-VN"/>
        </w:rPr>
        <w:t>Người Bắc Âu và La Mã.</w:t>
      </w:r>
      <w:r w:rsidRPr="00BE3A78">
        <w:rPr>
          <w:rStyle w:val="YoungMixChar"/>
          <w:b/>
          <w:lang w:val="fr-FR"/>
        </w:rPr>
        <w:tab/>
        <w:t xml:space="preserve">D. </w:t>
      </w:r>
      <w:r w:rsidRPr="00B65B53">
        <w:rPr>
          <w:szCs w:val="24"/>
          <w:lang w:val="vi-VN"/>
        </w:rPr>
        <w:t>Người Nam Á và Ấn Độ.</w:t>
      </w:r>
    </w:p>
    <w:p w:rsidR="00C60973" w:rsidRPr="005307C6" w:rsidRDefault="00C60973"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600DC6" w:rsidRPr="00B65B53" w:rsidRDefault="00600DC6" w:rsidP="000A00DF">
      <w:pPr>
        <w:spacing w:line="276" w:lineRule="auto"/>
        <w:ind w:left="-142"/>
        <w:jc w:val="both"/>
        <w:rPr>
          <w:szCs w:val="24"/>
          <w:lang w:val="vi-VN"/>
        </w:rPr>
      </w:pPr>
      <w:r w:rsidRPr="00B65B53">
        <w:rPr>
          <w:b/>
          <w:szCs w:val="24"/>
          <w:lang w:val="vi-VN"/>
        </w:rPr>
        <w:t>Câu 1</w:t>
      </w:r>
      <w:r w:rsidRPr="00600DC6">
        <w:rPr>
          <w:b/>
          <w:szCs w:val="24"/>
          <w:lang w:val="vi-VN"/>
        </w:rPr>
        <w:t xml:space="preserve"> (1 điểm)</w:t>
      </w:r>
      <w:r w:rsidRPr="00B65B53">
        <w:rPr>
          <w:b/>
          <w:szCs w:val="24"/>
          <w:lang w:val="vi-VN"/>
        </w:rPr>
        <w:t>.</w:t>
      </w:r>
      <w:r w:rsidRPr="00B65B53">
        <w:rPr>
          <w:szCs w:val="24"/>
          <w:lang w:val="vi-VN"/>
        </w:rPr>
        <w:t xml:space="preserve"> Nêu khái niệm và ý nghĩa của nguồn tư liệu gốc.</w:t>
      </w:r>
    </w:p>
    <w:p w:rsidR="00600DC6" w:rsidRPr="00C44DE0" w:rsidRDefault="00600DC6" w:rsidP="000A00DF">
      <w:pPr>
        <w:spacing w:line="276" w:lineRule="auto"/>
        <w:ind w:left="-142"/>
        <w:jc w:val="both"/>
        <w:rPr>
          <w:b/>
          <w:szCs w:val="24"/>
        </w:rPr>
      </w:pPr>
      <w:r w:rsidRPr="00B65B53">
        <w:rPr>
          <w:b/>
          <w:szCs w:val="24"/>
          <w:lang w:val="vi-VN"/>
        </w:rPr>
        <w:t xml:space="preserve">Câu 2. </w:t>
      </w:r>
      <w:r>
        <w:rPr>
          <w:b/>
          <w:szCs w:val="24"/>
        </w:rPr>
        <w:t>(2,5 điểm)</w:t>
      </w:r>
    </w:p>
    <w:p w:rsidR="00600DC6" w:rsidRPr="00600DC6" w:rsidRDefault="00600DC6" w:rsidP="000A00DF">
      <w:pPr>
        <w:pStyle w:val="ListParagraph"/>
        <w:numPr>
          <w:ilvl w:val="0"/>
          <w:numId w:val="42"/>
        </w:numPr>
        <w:ind w:right="-164"/>
        <w:jc w:val="both"/>
        <w:rPr>
          <w:rFonts w:eastAsia="Times New Roman"/>
          <w:szCs w:val="24"/>
          <w:lang w:val="vi-VN"/>
        </w:rPr>
      </w:pPr>
      <w:r w:rsidRPr="00600DC6">
        <w:rPr>
          <w:rFonts w:eastAsia="Times New Roman"/>
          <w:szCs w:val="24"/>
        </w:rPr>
        <w:t>Trình bày</w:t>
      </w:r>
      <w:r w:rsidRPr="00600DC6">
        <w:rPr>
          <w:rFonts w:eastAsia="Times New Roman"/>
          <w:szCs w:val="24"/>
          <w:lang w:val="vi-VN"/>
        </w:rPr>
        <w:t xml:space="preserve"> vai trò của lao động trong việc làm thay đổi con người và cuộc sống của người nguyên thủy.</w:t>
      </w:r>
    </w:p>
    <w:p w:rsidR="00600DC6" w:rsidRPr="0043116A" w:rsidRDefault="00600DC6" w:rsidP="000A00DF">
      <w:pPr>
        <w:pStyle w:val="ListParagraph"/>
        <w:numPr>
          <w:ilvl w:val="0"/>
          <w:numId w:val="42"/>
        </w:numPr>
        <w:spacing w:line="276" w:lineRule="auto"/>
        <w:jc w:val="both"/>
        <w:rPr>
          <w:color w:val="000000" w:themeColor="text1"/>
          <w:szCs w:val="24"/>
          <w:lang w:val="vi-VN"/>
        </w:rPr>
      </w:pPr>
      <w:r w:rsidRPr="00757DE9">
        <w:rPr>
          <w:rFonts w:cs="Times New Roman"/>
          <w:szCs w:val="24"/>
          <w:lang w:val="vi-VN"/>
        </w:rPr>
        <w:t>Sự xuất hiện của kim loại đã có tác động lớn đến đời sống con người.</w:t>
      </w:r>
      <w:r w:rsidRPr="00757DE9">
        <w:rPr>
          <w:rFonts w:ascii="14" w:hAnsi="14"/>
          <w:sz w:val="28"/>
          <w:szCs w:val="28"/>
          <w:lang w:val="vi-VN"/>
        </w:rPr>
        <w:t xml:space="preserve"> </w:t>
      </w:r>
      <w:r>
        <w:rPr>
          <w:szCs w:val="24"/>
          <w:lang w:val="vi-VN"/>
        </w:rPr>
        <w:t>N</w:t>
      </w:r>
      <w:r w:rsidRPr="00BA70CC">
        <w:rPr>
          <w:szCs w:val="24"/>
          <w:lang w:val="vi-VN"/>
        </w:rPr>
        <w:t>gày nay con người vẫn dùng kim loại bằng đồng trong đời sống</w:t>
      </w:r>
      <w:r w:rsidRPr="00757DE9">
        <w:rPr>
          <w:szCs w:val="24"/>
          <w:lang w:val="vi-VN"/>
        </w:rPr>
        <w:t>.</w:t>
      </w:r>
      <w:r>
        <w:rPr>
          <w:szCs w:val="24"/>
          <w:lang w:val="vi-VN"/>
        </w:rPr>
        <w:t xml:space="preserve"> H</w:t>
      </w:r>
      <w:r w:rsidRPr="00757DE9">
        <w:rPr>
          <w:szCs w:val="24"/>
          <w:lang w:val="vi-VN"/>
        </w:rPr>
        <w:t>ãy kể tên những vật dụng mà em biế</w:t>
      </w:r>
      <w:r>
        <w:rPr>
          <w:szCs w:val="24"/>
          <w:lang w:val="vi-VN"/>
        </w:rPr>
        <w:t>t có</w:t>
      </w:r>
      <w:r w:rsidRPr="00757DE9">
        <w:rPr>
          <w:szCs w:val="24"/>
          <w:lang w:val="vi-VN"/>
        </w:rPr>
        <w:t xml:space="preserve"> sử dụng kim loại</w:t>
      </w:r>
      <w:r>
        <w:rPr>
          <w:szCs w:val="24"/>
          <w:lang w:val="vi-VN"/>
        </w:rPr>
        <w:t xml:space="preserve"> này để chế tạo.</w:t>
      </w:r>
      <w:r w:rsidRPr="0043116A">
        <w:rPr>
          <w:color w:val="000000" w:themeColor="text1"/>
          <w:szCs w:val="24"/>
          <w:lang w:val="vi-VN"/>
        </w:rPr>
        <w:t xml:space="preserve"> </w:t>
      </w:r>
    </w:p>
    <w:p w:rsidR="00C60973" w:rsidRPr="00391144" w:rsidRDefault="00D415F6" w:rsidP="000A00DF">
      <w:pPr>
        <w:pStyle w:val="ListParagraph"/>
        <w:spacing w:line="276" w:lineRule="auto"/>
        <w:ind w:left="218"/>
        <w:jc w:val="center"/>
        <w:rPr>
          <w:szCs w:val="24"/>
          <w:lang w:val="vi-VN"/>
        </w:rPr>
      </w:pPr>
      <w:r w:rsidRPr="0043116A">
        <w:rPr>
          <w:color w:val="000000" w:themeColor="text1"/>
          <w:szCs w:val="24"/>
          <w:lang w:val="vi-VN"/>
        </w:rPr>
        <w:br w:type="page"/>
      </w:r>
      <w:r w:rsidR="00C60973" w:rsidRPr="00391144">
        <w:rPr>
          <w:b/>
          <w:color w:val="000000" w:themeColor="text1"/>
          <w:szCs w:val="24"/>
        </w:rPr>
        <w:lastRenderedPageBreak/>
        <w:t>B. PHÂN MÔN ĐỊA LÍ</w:t>
      </w:r>
    </w:p>
    <w:p w:rsidR="00C60973" w:rsidRPr="00391144" w:rsidRDefault="00C60973" w:rsidP="000A00DF">
      <w:pPr>
        <w:pStyle w:val="ListParagraph"/>
        <w:spacing w:line="276" w:lineRule="auto"/>
        <w:ind w:left="218" w:hanging="218"/>
        <w:jc w:val="both"/>
        <w:rPr>
          <w:b/>
          <w:color w:val="000000" w:themeColor="text1"/>
          <w:szCs w:val="24"/>
          <w:u w:val="single"/>
          <w:lang w:val="vi"/>
        </w:rPr>
      </w:pPr>
      <w:r w:rsidRPr="00391144">
        <w:rPr>
          <w:b/>
          <w:color w:val="000000" w:themeColor="text1"/>
          <w:szCs w:val="24"/>
          <w:u w:val="single"/>
          <w:lang w:val="vi"/>
        </w:rPr>
        <w:t>I. T</w:t>
      </w:r>
      <w:r w:rsidRPr="00391144">
        <w:rPr>
          <w:b/>
          <w:color w:val="000000" w:themeColor="text1"/>
          <w:szCs w:val="24"/>
          <w:u w:val="single"/>
        </w:rPr>
        <w:t>rắc nghiệm</w:t>
      </w:r>
      <w:r w:rsidRPr="00391144">
        <w:rPr>
          <w:b/>
          <w:color w:val="000000" w:themeColor="text1"/>
          <w:szCs w:val="24"/>
          <w:u w:val="single"/>
          <w:lang w:val="vi"/>
        </w:rPr>
        <w:t xml:space="preserve"> (</w:t>
      </w:r>
      <w:r w:rsidRPr="00391144">
        <w:rPr>
          <w:b/>
          <w:color w:val="000000" w:themeColor="text1"/>
          <w:szCs w:val="24"/>
          <w:u w:val="single"/>
          <w:lang w:val="vi-VN"/>
        </w:rPr>
        <w:t>2.</w:t>
      </w:r>
      <w:r w:rsidRPr="00391144">
        <w:rPr>
          <w:b/>
          <w:color w:val="000000" w:themeColor="text1"/>
          <w:szCs w:val="24"/>
          <w:u w:val="single"/>
          <w:lang w:val="vi"/>
        </w:rPr>
        <w:t xml:space="preserve">5 điểm) </w:t>
      </w:r>
    </w:p>
    <w:p w:rsidR="00C60973" w:rsidRPr="00391144" w:rsidRDefault="00C60973" w:rsidP="000A00DF">
      <w:pPr>
        <w:pStyle w:val="ListParagraph"/>
        <w:spacing w:after="0" w:line="276" w:lineRule="auto"/>
        <w:ind w:left="218" w:hanging="218"/>
        <w:jc w:val="both"/>
        <w:rPr>
          <w:b/>
          <w:color w:val="000000" w:themeColor="text1"/>
          <w:szCs w:val="24"/>
          <w:u w:val="single"/>
          <w:lang w:val="vi"/>
        </w:rPr>
      </w:pPr>
      <w:r w:rsidRPr="00391144">
        <w:rPr>
          <w:b/>
          <w:color w:val="000000" w:themeColor="text1"/>
          <w:szCs w:val="24"/>
        </w:rPr>
        <w:t>Hãy ghi lại vào bài kiểm tra chữ cái đứng trước đáp án đúng nhất</w:t>
      </w:r>
    </w:p>
    <w:p w:rsidR="00C60973" w:rsidRPr="003A5969" w:rsidRDefault="00C60973" w:rsidP="000A00DF">
      <w:pPr>
        <w:tabs>
          <w:tab w:val="left" w:pos="810"/>
        </w:tabs>
        <w:jc w:val="both"/>
        <w:rPr>
          <w:sz w:val="26"/>
          <w:szCs w:val="26"/>
          <w:lang w:val="fr-FR"/>
        </w:rPr>
      </w:pPr>
      <w:r>
        <w:rPr>
          <w:b/>
          <w:color w:val="000000"/>
        </w:rPr>
        <w:t xml:space="preserve">Câu 1. </w:t>
      </w:r>
      <w:r w:rsidRPr="003A5969">
        <w:rPr>
          <w:color w:val="000000"/>
          <w:szCs w:val="26"/>
          <w:shd w:val="clear" w:color="auto" w:fill="FFFFFF"/>
        </w:rPr>
        <w:t>Sự chuyển động của Trái Đất quay quanh trục </w:t>
      </w:r>
      <w:r w:rsidRPr="003A5969">
        <w:rPr>
          <w:rStyle w:val="Strong"/>
          <w:i/>
          <w:color w:val="000000"/>
          <w:szCs w:val="26"/>
          <w:u w:val="single"/>
          <w:shd w:val="clear" w:color="auto" w:fill="FFFFFF"/>
        </w:rPr>
        <w:t>không</w:t>
      </w:r>
      <w:r w:rsidRPr="003A5969">
        <w:rPr>
          <w:i/>
          <w:color w:val="000000"/>
          <w:szCs w:val="26"/>
          <w:shd w:val="clear" w:color="auto" w:fill="FFFFFF"/>
        </w:rPr>
        <w:t> </w:t>
      </w:r>
      <w:r w:rsidRPr="003A5969">
        <w:rPr>
          <w:color w:val="000000"/>
          <w:szCs w:val="26"/>
          <w:shd w:val="clear" w:color="auto" w:fill="FFFFFF"/>
        </w:rPr>
        <w:t>tạo ra hiện tượng nào sau đây?</w:t>
      </w:r>
    </w:p>
    <w:p w:rsidR="00C60973" w:rsidRPr="008A7597" w:rsidRDefault="00C60973" w:rsidP="000A00DF">
      <w:pPr>
        <w:tabs>
          <w:tab w:val="left" w:pos="283"/>
        </w:tabs>
        <w:jc w:val="both"/>
      </w:pPr>
      <w:r w:rsidRPr="008A7597">
        <w:rPr>
          <w:rStyle w:val="YoungMixChar"/>
          <w:b/>
        </w:rPr>
        <w:tab/>
        <w:t xml:space="preserve">A. </w:t>
      </w:r>
      <w:r w:rsidRPr="008A7597">
        <w:rPr>
          <w:color w:val="000000"/>
          <w:szCs w:val="26"/>
        </w:rPr>
        <w:t>Giờ khác nhau ở các khu vực.</w:t>
      </w:r>
    </w:p>
    <w:p w:rsidR="00C60973" w:rsidRPr="008A7597" w:rsidRDefault="00C60973" w:rsidP="000A00DF">
      <w:pPr>
        <w:tabs>
          <w:tab w:val="left" w:pos="283"/>
        </w:tabs>
        <w:jc w:val="both"/>
      </w:pPr>
      <w:r w:rsidRPr="008A7597">
        <w:rPr>
          <w:rStyle w:val="YoungMixChar"/>
          <w:b/>
        </w:rPr>
        <w:tab/>
        <w:t xml:space="preserve">B. </w:t>
      </w:r>
      <w:r w:rsidRPr="008A7597">
        <w:rPr>
          <w:color w:val="000000"/>
          <w:szCs w:val="26"/>
        </w:rPr>
        <w:t>Hiện tượng các mùa trong năm.</w:t>
      </w:r>
    </w:p>
    <w:p w:rsidR="00C60973" w:rsidRPr="008A7597" w:rsidRDefault="00C60973" w:rsidP="000A00DF">
      <w:pPr>
        <w:tabs>
          <w:tab w:val="left" w:pos="283"/>
        </w:tabs>
        <w:jc w:val="both"/>
      </w:pPr>
      <w:r w:rsidRPr="008A7597">
        <w:rPr>
          <w:rStyle w:val="YoungMixChar"/>
          <w:b/>
        </w:rPr>
        <w:tab/>
        <w:t xml:space="preserve">C. </w:t>
      </w:r>
      <w:r w:rsidRPr="008A7597">
        <w:rPr>
          <w:color w:val="000000"/>
          <w:szCs w:val="26"/>
        </w:rPr>
        <w:t>Sự luân phiên ngày đêm.</w:t>
      </w:r>
    </w:p>
    <w:p w:rsidR="00C60973" w:rsidRPr="008A7597" w:rsidRDefault="00C60973" w:rsidP="000A00DF">
      <w:pPr>
        <w:tabs>
          <w:tab w:val="left" w:pos="283"/>
        </w:tabs>
        <w:jc w:val="both"/>
      </w:pPr>
      <w:r w:rsidRPr="008A7597">
        <w:rPr>
          <w:rStyle w:val="YoungMixChar"/>
          <w:b/>
        </w:rPr>
        <w:tab/>
        <w:t xml:space="preserve">D. </w:t>
      </w:r>
      <w:r w:rsidRPr="008A7597">
        <w:rPr>
          <w:color w:val="000000"/>
          <w:szCs w:val="26"/>
        </w:rPr>
        <w:t>Sự lệch hướng chuyển động của các vật thể.</w:t>
      </w:r>
    </w:p>
    <w:p w:rsidR="006A504B" w:rsidRPr="008A7597" w:rsidRDefault="00C60973" w:rsidP="000A00DF">
      <w:pPr>
        <w:tabs>
          <w:tab w:val="left" w:pos="4438"/>
        </w:tabs>
        <w:jc w:val="both"/>
        <w:rPr>
          <w:color w:val="000000"/>
          <w:szCs w:val="26"/>
          <w:lang w:val="pt-BR"/>
        </w:rPr>
      </w:pPr>
      <w:r w:rsidRPr="008A7597">
        <w:rPr>
          <w:b/>
          <w:color w:val="000000"/>
        </w:rPr>
        <w:t xml:space="preserve">Câu 2. </w:t>
      </w:r>
      <w:r w:rsidRPr="008A7597">
        <w:rPr>
          <w:color w:val="000000"/>
          <w:szCs w:val="26"/>
          <w:lang w:val="pt-BR"/>
        </w:rPr>
        <w:t>Hình vẽ dưới đây liên quan đến công cụ nào thường được sử dụng trong môn Địa lí?</w:t>
      </w:r>
    </w:p>
    <w:p w:rsidR="006A504B" w:rsidRPr="008A7597" w:rsidRDefault="006A504B" w:rsidP="000A00DF">
      <w:pPr>
        <w:tabs>
          <w:tab w:val="left" w:pos="4438"/>
        </w:tabs>
        <w:jc w:val="both"/>
        <w:rPr>
          <w:color w:val="000000"/>
          <w:szCs w:val="26"/>
          <w:lang w:val="pt-BR"/>
        </w:rPr>
      </w:pPr>
    </w:p>
    <w:p w:rsidR="00C60973" w:rsidRPr="008A7597" w:rsidRDefault="00C60973" w:rsidP="000A00DF">
      <w:pPr>
        <w:tabs>
          <w:tab w:val="left" w:pos="4438"/>
        </w:tabs>
        <w:ind w:firstLine="1530"/>
        <w:jc w:val="both"/>
        <w:rPr>
          <w:i/>
          <w:sz w:val="26"/>
          <w:szCs w:val="26"/>
          <w:lang w:val="pt-BR"/>
        </w:rPr>
      </w:pPr>
      <w:r w:rsidRPr="008A7597">
        <w:rPr>
          <w:noProof/>
          <w:szCs w:val="26"/>
          <w:lang w:eastAsia="en-US"/>
        </w:rPr>
        <w:drawing>
          <wp:inline distT="0" distB="0" distL="0" distR="0" wp14:anchorId="5EC5ED45" wp14:editId="6A2C4781">
            <wp:extent cx="3207484" cy="1995777"/>
            <wp:effectExtent l="19050" t="19050" r="12065" b="24130"/>
            <wp:docPr id="8" name="Picture 1">
              <a:extLst xmlns:a="http://schemas.openxmlformats.org/drawingml/2006/main">
                <a:ext uri="{FF2B5EF4-FFF2-40B4-BE49-F238E27FC236}">
                  <a16:creationId xmlns:a16="http://schemas.microsoft.com/office/drawing/2014/main" id="{D2CFC116-D4C9-41A9-A56E-C64DD7D7D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1" name="Picture 1">
                      <a:extLst>
                        <a:ext uri="{FF2B5EF4-FFF2-40B4-BE49-F238E27FC236}">
                          <a16:creationId xmlns:a16="http://schemas.microsoft.com/office/drawing/2014/main" id="{D2CFC116-D4C9-41A9-A56E-C64DD7D7D149}"/>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6826" cy="2014035"/>
                    </a:xfrm>
                    <a:prstGeom prst="rect">
                      <a:avLst/>
                    </a:prstGeom>
                    <a:solidFill>
                      <a:schemeClr val="accent2"/>
                    </a:solidFill>
                    <a:ln w="9525">
                      <a:solidFill>
                        <a:srgbClr val="C00000"/>
                      </a:solidFill>
                      <a:miter lim="800000"/>
                      <a:headEnd/>
                      <a:tailEnd/>
                    </a:ln>
                  </pic:spPr>
                </pic:pic>
              </a:graphicData>
            </a:graphic>
          </wp:inline>
        </w:drawing>
      </w:r>
      <w:r w:rsidRPr="008A7597">
        <w:rPr>
          <w:i/>
          <w:color w:val="000000"/>
          <w:szCs w:val="26"/>
          <w:lang w:val="pt-BR"/>
        </w:rPr>
        <w:t xml:space="preserve">             </w:t>
      </w:r>
    </w:p>
    <w:p w:rsidR="00C60973" w:rsidRPr="008A7597" w:rsidRDefault="00C60973" w:rsidP="000A00DF">
      <w:pPr>
        <w:tabs>
          <w:tab w:val="left" w:pos="283"/>
          <w:tab w:val="left" w:pos="2829"/>
          <w:tab w:val="left" w:pos="5375"/>
          <w:tab w:val="left" w:pos="7920"/>
        </w:tabs>
        <w:ind w:firstLine="270"/>
        <w:jc w:val="both"/>
        <w:rPr>
          <w:rStyle w:val="YoungMixChar"/>
          <w:b/>
        </w:rPr>
        <w:sectPr w:rsidR="00C60973" w:rsidRPr="008A7597" w:rsidSect="00DE4902">
          <w:headerReference w:type="default" r:id="rId27"/>
          <w:footerReference w:type="default" r:id="rId28"/>
          <w:type w:val="continuous"/>
          <w:pgSz w:w="11906" w:h="16838" w:code="9"/>
          <w:pgMar w:top="900" w:right="1440" w:bottom="1440" w:left="1440" w:header="720" w:footer="720" w:gutter="0"/>
          <w:pgNumType w:start="1"/>
          <w:cols w:space="720"/>
          <w:docGrid w:linePitch="360"/>
        </w:sectPr>
      </w:pPr>
    </w:p>
    <w:p w:rsidR="00C60973" w:rsidRPr="008A7597" w:rsidRDefault="00C60973" w:rsidP="000A00DF">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lang w:eastAsia="vi-VN"/>
        </w:rPr>
        <w:t>Biểu đồ.</w:t>
      </w:r>
    </w:p>
    <w:p w:rsidR="00C60973" w:rsidRPr="008A7597" w:rsidRDefault="00C60973" w:rsidP="000A00DF">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lang w:eastAsia="vi-VN"/>
        </w:rPr>
        <w:t>Bảng số liệu.</w:t>
      </w:r>
    </w:p>
    <w:p w:rsidR="00C60973" w:rsidRPr="008A7597" w:rsidRDefault="00C60973" w:rsidP="000A00DF">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lang w:eastAsia="vi-VN"/>
        </w:rPr>
        <w:t>Bản đồ.</w:t>
      </w:r>
    </w:p>
    <w:p w:rsidR="00C60973" w:rsidRPr="008A7597" w:rsidRDefault="00C60973" w:rsidP="000A00DF">
      <w:pPr>
        <w:tabs>
          <w:tab w:val="left" w:pos="283"/>
          <w:tab w:val="left" w:pos="2829"/>
          <w:tab w:val="left" w:pos="5375"/>
          <w:tab w:val="left" w:pos="7920"/>
        </w:tabs>
        <w:ind w:firstLine="270"/>
        <w:jc w:val="both"/>
        <w:rPr>
          <w:color w:val="000000"/>
          <w:szCs w:val="26"/>
          <w:lang w:eastAsia="vi-VN"/>
        </w:rPr>
        <w:sectPr w:rsidR="00C60973" w:rsidRPr="008A7597" w:rsidSect="00C60973">
          <w:type w:val="continuous"/>
          <w:pgSz w:w="11906" w:h="16838" w:code="9"/>
          <w:pgMar w:top="1440" w:right="1440" w:bottom="1440" w:left="1440" w:header="720" w:footer="720" w:gutter="0"/>
          <w:pgNumType w:start="1"/>
          <w:cols w:num="2" w:space="720"/>
          <w:docGrid w:linePitch="360"/>
        </w:sectPr>
      </w:pPr>
      <w:r w:rsidRPr="008A7597">
        <w:rPr>
          <w:rStyle w:val="YoungMixChar"/>
          <w:b/>
        </w:rPr>
        <w:t xml:space="preserve">    D. </w:t>
      </w:r>
      <w:r w:rsidRPr="008A7597">
        <w:rPr>
          <w:color w:val="000000"/>
          <w:szCs w:val="26"/>
          <w:lang w:eastAsia="vi-VN"/>
        </w:rPr>
        <w:t>Sơ đồ</w:t>
      </w:r>
      <w:r w:rsidR="006A504B" w:rsidRPr="008A7597">
        <w:rPr>
          <w:color w:val="000000"/>
          <w:szCs w:val="26"/>
          <w:lang w:eastAsia="vi-VN"/>
        </w:rPr>
        <w:t>.</w:t>
      </w:r>
    </w:p>
    <w:p w:rsidR="00C60973" w:rsidRPr="008A7597" w:rsidRDefault="00C60973" w:rsidP="000A00DF">
      <w:pPr>
        <w:jc w:val="both"/>
        <w:rPr>
          <w:b/>
          <w:sz w:val="26"/>
          <w:szCs w:val="26"/>
        </w:rPr>
      </w:pPr>
      <w:r w:rsidRPr="008A7597">
        <w:rPr>
          <w:b/>
          <w:color w:val="000000"/>
        </w:rPr>
        <w:t xml:space="preserve">Câu 3. </w:t>
      </w:r>
      <w:r w:rsidRPr="008A7597">
        <w:rPr>
          <w:color w:val="000000"/>
          <w:szCs w:val="26"/>
        </w:rPr>
        <w:t>Có mấy dạng lược đồ trí nhớ?</w:t>
      </w:r>
    </w:p>
    <w:p w:rsidR="00C60973" w:rsidRPr="008A7597" w:rsidRDefault="00C60973"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3.</w:t>
      </w:r>
      <w:r w:rsidRPr="008A7597">
        <w:rPr>
          <w:rStyle w:val="YoungMixChar"/>
          <w:b/>
        </w:rPr>
        <w:tab/>
        <w:t xml:space="preserve">B. </w:t>
      </w:r>
      <w:r w:rsidRPr="008A7597">
        <w:rPr>
          <w:color w:val="000000"/>
          <w:szCs w:val="26"/>
        </w:rPr>
        <w:t>1.</w:t>
      </w:r>
      <w:r w:rsidRPr="008A7597">
        <w:rPr>
          <w:rStyle w:val="YoungMixChar"/>
          <w:b/>
        </w:rPr>
        <w:tab/>
        <w:t xml:space="preserve">C. </w:t>
      </w:r>
      <w:r w:rsidRPr="008A7597">
        <w:rPr>
          <w:color w:val="000000"/>
          <w:szCs w:val="26"/>
        </w:rPr>
        <w:t>4.</w:t>
      </w:r>
      <w:r w:rsidRPr="008A7597">
        <w:rPr>
          <w:rStyle w:val="YoungMixChar"/>
          <w:b/>
        </w:rPr>
        <w:tab/>
        <w:t xml:space="preserve">D. </w:t>
      </w:r>
      <w:r w:rsidRPr="008A7597">
        <w:rPr>
          <w:color w:val="000000"/>
          <w:szCs w:val="26"/>
        </w:rPr>
        <w:t>2.</w:t>
      </w:r>
    </w:p>
    <w:p w:rsidR="00C60973" w:rsidRPr="008A7597" w:rsidRDefault="00C60973" w:rsidP="000A00DF">
      <w:pPr>
        <w:shd w:val="clear" w:color="auto" w:fill="FFFFFF"/>
        <w:jc w:val="both"/>
        <w:rPr>
          <w:rFonts w:eastAsia="Times New Roman"/>
          <w:sz w:val="26"/>
          <w:szCs w:val="26"/>
        </w:rPr>
        <w:sectPr w:rsidR="00C60973" w:rsidRPr="008A7597" w:rsidSect="00452DF1">
          <w:type w:val="continuous"/>
          <w:pgSz w:w="11906" w:h="16838" w:code="9"/>
          <w:pgMar w:top="1440" w:right="1440" w:bottom="1440" w:left="1440" w:header="720" w:footer="720" w:gutter="0"/>
          <w:pgNumType w:start="1"/>
          <w:cols w:space="720"/>
          <w:docGrid w:linePitch="360"/>
        </w:sectPr>
      </w:pPr>
      <w:r w:rsidRPr="008A7597">
        <w:rPr>
          <w:b/>
          <w:color w:val="000000"/>
        </w:rPr>
        <w:t xml:space="preserve">Câu 4. </w:t>
      </w:r>
      <w:r w:rsidRPr="008A7597">
        <w:rPr>
          <w:rFonts w:eastAsia="Times New Roman"/>
          <w:color w:val="000000"/>
          <w:szCs w:val="26"/>
        </w:rPr>
        <w:t>Khi khu vực giờ gốc là 12 giờ thì ở nước ta là bao nhiêu giờ?</w:t>
      </w:r>
    </w:p>
    <w:p w:rsidR="00C60973" w:rsidRPr="008A7597" w:rsidRDefault="00C60973" w:rsidP="000A00DF">
      <w:pPr>
        <w:tabs>
          <w:tab w:val="left" w:pos="283"/>
          <w:tab w:val="left" w:pos="2829"/>
          <w:tab w:val="left" w:pos="5375"/>
          <w:tab w:val="left" w:pos="7920"/>
        </w:tabs>
        <w:jc w:val="both"/>
      </w:pPr>
      <w:r w:rsidRPr="008A7597">
        <w:rPr>
          <w:rStyle w:val="YoungMixChar"/>
          <w:b/>
        </w:rPr>
        <w:tab/>
        <w:t xml:space="preserve">A. </w:t>
      </w:r>
      <w:r w:rsidRPr="008A7597">
        <w:rPr>
          <w:rFonts w:eastAsia="Times New Roman"/>
          <w:bCs/>
          <w:color w:val="000000"/>
          <w:szCs w:val="26"/>
          <w:bdr w:val="none" w:sz="0" w:space="0" w:color="auto" w:frame="1"/>
        </w:rPr>
        <w:t>19 giờ.</w:t>
      </w:r>
      <w:r w:rsidRPr="008A7597">
        <w:rPr>
          <w:rStyle w:val="YoungMixChar"/>
          <w:b/>
        </w:rPr>
        <w:tab/>
        <w:t xml:space="preserve">B. </w:t>
      </w:r>
      <w:r w:rsidRPr="008A7597">
        <w:rPr>
          <w:rFonts w:eastAsia="Times New Roman"/>
          <w:color w:val="000000"/>
          <w:szCs w:val="26"/>
        </w:rPr>
        <w:t>10 giờ.</w:t>
      </w:r>
      <w:r w:rsidRPr="008A7597">
        <w:rPr>
          <w:rStyle w:val="YoungMixChar"/>
          <w:b/>
        </w:rPr>
        <w:tab/>
        <w:t xml:space="preserve">C. </w:t>
      </w:r>
      <w:r w:rsidRPr="008A7597">
        <w:rPr>
          <w:rFonts w:eastAsia="Times New Roman"/>
          <w:color w:val="000000"/>
          <w:szCs w:val="26"/>
        </w:rPr>
        <w:t>12 giờ.</w:t>
      </w:r>
      <w:r w:rsidRPr="008A7597">
        <w:rPr>
          <w:rStyle w:val="YoungMixChar"/>
          <w:b/>
        </w:rPr>
        <w:tab/>
        <w:t xml:space="preserve">D. </w:t>
      </w:r>
      <w:r w:rsidRPr="008A7597">
        <w:rPr>
          <w:rFonts w:eastAsia="Times New Roman"/>
          <w:color w:val="000000"/>
          <w:szCs w:val="26"/>
        </w:rPr>
        <w:t>7 giờ.</w:t>
      </w:r>
    </w:p>
    <w:p w:rsidR="00DC70CC" w:rsidRPr="008A7597" w:rsidRDefault="00DC70CC" w:rsidP="00DC70CC">
      <w:pPr>
        <w:jc w:val="both"/>
        <w:rPr>
          <w:rStyle w:val="YoungMixChar"/>
          <w:b/>
        </w:rPr>
        <w:sectPr w:rsidR="00DC70CC" w:rsidRPr="008A7597" w:rsidSect="00A60257">
          <w:type w:val="continuous"/>
          <w:pgSz w:w="11906" w:h="16838" w:code="9"/>
          <w:pgMar w:top="1440" w:right="1286" w:bottom="1440" w:left="1440" w:header="720" w:footer="720" w:gutter="0"/>
          <w:pgNumType w:start="1"/>
          <w:cols w:space="720"/>
          <w:docGrid w:linePitch="360"/>
        </w:sectPr>
      </w:pPr>
      <w:r w:rsidRPr="008A7597">
        <w:rPr>
          <w:b/>
          <w:color w:val="000000"/>
        </w:rPr>
        <w:t xml:space="preserve">Câu 5. </w:t>
      </w:r>
      <w:r w:rsidRPr="008A7597">
        <w:rPr>
          <w:rFonts w:eastAsia="Times New Roman"/>
          <w:sz w:val="26"/>
          <w:szCs w:val="26"/>
        </w:rPr>
        <w:t>Vĩ tuyến gốc chính là</w:t>
      </w:r>
    </w:p>
    <w:p w:rsidR="00DC70CC" w:rsidRPr="008A7597" w:rsidRDefault="00DC70CC" w:rsidP="00DC70CC">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rPr>
        <w:t>chí tuyến Bắc.</w:t>
      </w:r>
    </w:p>
    <w:p w:rsidR="00DC70CC" w:rsidRPr="008A7597" w:rsidRDefault="00DC70CC" w:rsidP="00DC70CC">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rPr>
        <w:t>xích đạo.</w:t>
      </w:r>
    </w:p>
    <w:p w:rsidR="00DC70CC" w:rsidRPr="008A7597" w:rsidRDefault="00DC70CC" w:rsidP="00DC70CC">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rPr>
        <w:t>chí tuyến Nam.</w:t>
      </w:r>
    </w:p>
    <w:p w:rsidR="006A504B" w:rsidRPr="008A7597" w:rsidRDefault="00DC70CC" w:rsidP="00DC70CC">
      <w:pPr>
        <w:tabs>
          <w:tab w:val="left" w:pos="283"/>
          <w:tab w:val="left" w:pos="2829"/>
          <w:tab w:val="left" w:pos="5375"/>
          <w:tab w:val="left" w:pos="7920"/>
        </w:tabs>
        <w:ind w:firstLine="270"/>
        <w:jc w:val="both"/>
        <w:rPr>
          <w:b/>
          <w:color w:val="000000"/>
        </w:rPr>
        <w:sectPr w:rsidR="006A504B" w:rsidRPr="008A7597" w:rsidSect="006A504B">
          <w:type w:val="continuous"/>
          <w:pgSz w:w="11906" w:h="16838" w:code="9"/>
          <w:pgMar w:top="990" w:right="1376" w:bottom="426" w:left="1440" w:header="720" w:footer="720" w:gutter="0"/>
          <w:cols w:num="2" w:space="720"/>
          <w:docGrid w:linePitch="360"/>
        </w:sectPr>
      </w:pPr>
      <w:r w:rsidRPr="008A7597">
        <w:rPr>
          <w:rStyle w:val="YoungMixChar"/>
          <w:b/>
        </w:rPr>
        <w:t xml:space="preserve">   D. </w:t>
      </w:r>
      <w:r w:rsidRPr="008A7597">
        <w:rPr>
          <w:color w:val="000000"/>
          <w:szCs w:val="26"/>
        </w:rPr>
        <w:t>hai vòng cực.</w:t>
      </w:r>
      <w:r w:rsidRPr="008A7597">
        <w:rPr>
          <w:b/>
          <w:color w:val="000000"/>
        </w:rPr>
        <w:t xml:space="preserve"> </w:t>
      </w:r>
    </w:p>
    <w:p w:rsidR="0090035D" w:rsidRPr="008A7597" w:rsidRDefault="00DC70CC" w:rsidP="0090035D">
      <w:pPr>
        <w:jc w:val="both"/>
        <w:rPr>
          <w:b/>
          <w:sz w:val="26"/>
          <w:szCs w:val="26"/>
        </w:rPr>
      </w:pPr>
      <w:r w:rsidRPr="008A7597">
        <w:rPr>
          <w:b/>
          <w:color w:val="000000"/>
        </w:rPr>
        <w:t>Câu 6</w:t>
      </w:r>
      <w:r w:rsidR="0090035D" w:rsidRPr="008A7597">
        <w:rPr>
          <w:b/>
          <w:color w:val="000000"/>
        </w:rPr>
        <w:t xml:space="preserve">. </w:t>
      </w:r>
      <w:r w:rsidR="0090035D" w:rsidRPr="008A7597">
        <w:rPr>
          <w:sz w:val="26"/>
          <w:szCs w:val="26"/>
        </w:rPr>
        <w:t>Lược đồ trí nhớ phản ánh sự cảm nhận của con người về không gian sống và ý nghĩa của không gian ấy đối với</w:t>
      </w:r>
    </w:p>
    <w:p w:rsidR="0090035D" w:rsidRPr="008A7597" w:rsidRDefault="0090035D" w:rsidP="0090035D">
      <w:pPr>
        <w:tabs>
          <w:tab w:val="left" w:pos="283"/>
          <w:tab w:val="left" w:pos="2829"/>
          <w:tab w:val="left" w:pos="5375"/>
          <w:tab w:val="left" w:pos="7920"/>
        </w:tabs>
        <w:ind w:firstLine="270"/>
        <w:jc w:val="both"/>
        <w:rPr>
          <w:rStyle w:val="YoungMixChar"/>
          <w:b/>
        </w:rPr>
        <w:sectPr w:rsidR="0090035D" w:rsidRPr="008A7597" w:rsidSect="00A60257">
          <w:type w:val="continuous"/>
          <w:pgSz w:w="11906" w:h="16838" w:code="9"/>
          <w:pgMar w:top="1440" w:right="1286" w:bottom="1440" w:left="1440" w:header="720" w:footer="720" w:gutter="0"/>
          <w:pgNumType w:start="1"/>
          <w:cols w:space="720"/>
          <w:docGrid w:linePitch="360"/>
        </w:sectPr>
      </w:pPr>
    </w:p>
    <w:p w:rsidR="0090035D" w:rsidRPr="008A7597" w:rsidRDefault="0090035D" w:rsidP="0090035D">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rPr>
        <w:t>tập thể.</w:t>
      </w:r>
    </w:p>
    <w:p w:rsidR="0090035D" w:rsidRPr="008A7597" w:rsidRDefault="0090035D" w:rsidP="0090035D">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rPr>
        <w:t>cá nhân.</w:t>
      </w:r>
    </w:p>
    <w:p w:rsidR="0090035D" w:rsidRPr="008A7597" w:rsidRDefault="0090035D" w:rsidP="0090035D">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rPr>
        <w:t>tổ chức.</w:t>
      </w:r>
    </w:p>
    <w:p w:rsidR="006A504B" w:rsidRPr="008A7597" w:rsidRDefault="0090035D" w:rsidP="0090035D">
      <w:pPr>
        <w:tabs>
          <w:tab w:val="left" w:pos="283"/>
          <w:tab w:val="left" w:pos="2829"/>
          <w:tab w:val="left" w:pos="5375"/>
          <w:tab w:val="left" w:pos="7920"/>
        </w:tabs>
        <w:ind w:firstLine="270"/>
        <w:jc w:val="both"/>
        <w:rPr>
          <w:b/>
          <w:color w:val="000000"/>
        </w:rPr>
        <w:sectPr w:rsidR="006A504B" w:rsidRPr="008A7597" w:rsidSect="006A504B">
          <w:type w:val="continuous"/>
          <w:pgSz w:w="11906" w:h="16838" w:code="9"/>
          <w:pgMar w:top="990" w:right="1376" w:bottom="426" w:left="1440" w:header="720" w:footer="720" w:gutter="0"/>
          <w:cols w:num="2" w:space="720"/>
          <w:docGrid w:linePitch="360"/>
        </w:sectPr>
      </w:pPr>
      <w:r w:rsidRPr="008A7597">
        <w:rPr>
          <w:rStyle w:val="YoungMixChar"/>
          <w:b/>
        </w:rPr>
        <w:t xml:space="preserve">    D. </w:t>
      </w:r>
      <w:r w:rsidRPr="008A7597">
        <w:rPr>
          <w:color w:val="000000"/>
          <w:szCs w:val="26"/>
        </w:rPr>
        <w:t>quốc gia.</w:t>
      </w:r>
      <w:r w:rsidRPr="008A7597">
        <w:rPr>
          <w:b/>
          <w:color w:val="000000"/>
        </w:rPr>
        <w:t xml:space="preserve"> </w:t>
      </w:r>
    </w:p>
    <w:p w:rsidR="00C60973" w:rsidRPr="008A7597" w:rsidRDefault="00C60973" w:rsidP="0090035D">
      <w:pPr>
        <w:jc w:val="both"/>
        <w:rPr>
          <w:b/>
          <w:sz w:val="26"/>
          <w:szCs w:val="26"/>
        </w:rPr>
      </w:pPr>
      <w:r w:rsidRPr="008A7597">
        <w:rPr>
          <w:b/>
          <w:color w:val="000000"/>
        </w:rPr>
        <w:t xml:space="preserve">Câu 7. </w:t>
      </w:r>
      <w:r w:rsidRPr="008A7597">
        <w:rPr>
          <w:color w:val="000000"/>
          <w:szCs w:val="26"/>
        </w:rPr>
        <w:t>Kho dữ liệu có cả hình ảnh, video và kiến thức phong phú là</w:t>
      </w:r>
    </w:p>
    <w:p w:rsidR="00C60973" w:rsidRPr="008A7597" w:rsidRDefault="00C60973"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bảng, biểu.</w:t>
      </w:r>
      <w:r w:rsidRPr="008A7597">
        <w:rPr>
          <w:rStyle w:val="YoungMixChar"/>
          <w:b/>
        </w:rPr>
        <w:tab/>
        <w:t xml:space="preserve">B. </w:t>
      </w:r>
      <w:r w:rsidRPr="008A7597">
        <w:rPr>
          <w:color w:val="000000"/>
          <w:szCs w:val="26"/>
        </w:rPr>
        <w:t>bản đồ.</w:t>
      </w:r>
      <w:r w:rsidRPr="008A7597">
        <w:rPr>
          <w:rStyle w:val="YoungMixChar"/>
          <w:b/>
        </w:rPr>
        <w:tab/>
        <w:t xml:space="preserve">C. </w:t>
      </w:r>
      <w:r w:rsidRPr="008A7597">
        <w:rPr>
          <w:color w:val="000000"/>
          <w:szCs w:val="26"/>
        </w:rPr>
        <w:t>internet.</w:t>
      </w:r>
      <w:r w:rsidRPr="008A7597">
        <w:rPr>
          <w:rStyle w:val="YoungMixChar"/>
          <w:b/>
        </w:rPr>
        <w:tab/>
        <w:t xml:space="preserve">D. </w:t>
      </w:r>
      <w:r w:rsidRPr="008A7597">
        <w:rPr>
          <w:color w:val="000000"/>
          <w:szCs w:val="26"/>
        </w:rPr>
        <w:t>GPS.</w:t>
      </w:r>
    </w:p>
    <w:p w:rsidR="00C60973" w:rsidRPr="008A7597" w:rsidRDefault="00C60973" w:rsidP="000A00DF">
      <w:pPr>
        <w:tabs>
          <w:tab w:val="left" w:pos="4438"/>
        </w:tabs>
        <w:jc w:val="both"/>
        <w:rPr>
          <w:i/>
          <w:sz w:val="26"/>
          <w:szCs w:val="26"/>
        </w:rPr>
      </w:pPr>
      <w:r w:rsidRPr="008A7597">
        <w:rPr>
          <w:b/>
          <w:color w:val="000000"/>
        </w:rPr>
        <w:t xml:space="preserve">Câu 8. </w:t>
      </w:r>
      <w:r w:rsidRPr="008A7597">
        <w:rPr>
          <w:color w:val="000000"/>
          <w:szCs w:val="26"/>
          <w:lang w:val="fr-FR"/>
        </w:rPr>
        <w:t>Trái Đất có dạng hình</w:t>
      </w:r>
    </w:p>
    <w:p w:rsidR="00C60973" w:rsidRPr="008A7597" w:rsidRDefault="00C60973"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lang w:val="fr-FR"/>
        </w:rPr>
        <w:t>tròn.</w:t>
      </w:r>
      <w:r w:rsidRPr="008A7597">
        <w:rPr>
          <w:rStyle w:val="YoungMixChar"/>
          <w:b/>
        </w:rPr>
        <w:tab/>
        <w:t xml:space="preserve">B. </w:t>
      </w:r>
      <w:r w:rsidRPr="008A7597">
        <w:rPr>
          <w:color w:val="000000"/>
          <w:szCs w:val="26"/>
        </w:rPr>
        <w:t>cầu.</w:t>
      </w:r>
      <w:r w:rsidRPr="008A7597">
        <w:rPr>
          <w:rStyle w:val="YoungMixChar"/>
          <w:b/>
        </w:rPr>
        <w:tab/>
        <w:t xml:space="preserve">C. </w:t>
      </w:r>
      <w:r w:rsidRPr="008A7597">
        <w:rPr>
          <w:color w:val="000000"/>
          <w:szCs w:val="26"/>
        </w:rPr>
        <w:t>vuông.</w:t>
      </w:r>
      <w:r w:rsidRPr="008A7597">
        <w:rPr>
          <w:rStyle w:val="YoungMixChar"/>
          <w:b/>
        </w:rPr>
        <w:tab/>
        <w:t xml:space="preserve">D. </w:t>
      </w:r>
      <w:r w:rsidRPr="008A7597">
        <w:rPr>
          <w:color w:val="000000"/>
          <w:szCs w:val="26"/>
          <w:lang w:val="fr-FR"/>
        </w:rPr>
        <w:t>bầu dục.</w:t>
      </w:r>
    </w:p>
    <w:p w:rsidR="00C60973" w:rsidRPr="008A7597" w:rsidRDefault="00C60973" w:rsidP="000A00DF">
      <w:pPr>
        <w:jc w:val="both"/>
        <w:rPr>
          <w:sz w:val="26"/>
          <w:szCs w:val="26"/>
          <w:lang w:val="fr-FR"/>
        </w:rPr>
      </w:pPr>
      <w:r w:rsidRPr="008A7597">
        <w:rPr>
          <w:b/>
          <w:color w:val="000000"/>
        </w:rPr>
        <w:t xml:space="preserve">Câu 9. </w:t>
      </w:r>
      <w:r w:rsidRPr="008A7597">
        <w:rPr>
          <w:color w:val="000000"/>
          <w:szCs w:val="26"/>
          <w:lang w:val="fr-FR"/>
        </w:rPr>
        <w:t>Theo thứ tự xa dần Mặt Trời, Trái Đất nằm ở vị trí thứ</w:t>
      </w:r>
    </w:p>
    <w:p w:rsidR="00C60973" w:rsidRPr="008A7597" w:rsidRDefault="00C60973"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3.</w:t>
      </w:r>
      <w:r w:rsidRPr="008A7597">
        <w:rPr>
          <w:rStyle w:val="YoungMixChar"/>
          <w:b/>
        </w:rPr>
        <w:tab/>
        <w:t xml:space="preserve">B. </w:t>
      </w:r>
      <w:r w:rsidRPr="008A7597">
        <w:rPr>
          <w:color w:val="000000"/>
          <w:szCs w:val="26"/>
        </w:rPr>
        <w:t>4.</w:t>
      </w:r>
      <w:r w:rsidRPr="008A7597">
        <w:rPr>
          <w:rStyle w:val="YoungMixChar"/>
          <w:b/>
        </w:rPr>
        <w:tab/>
        <w:t xml:space="preserve">C. </w:t>
      </w:r>
      <w:r w:rsidRPr="008A7597">
        <w:rPr>
          <w:color w:val="000000"/>
          <w:szCs w:val="26"/>
        </w:rPr>
        <w:t>5.</w:t>
      </w:r>
      <w:r w:rsidRPr="008A7597">
        <w:rPr>
          <w:rStyle w:val="YoungMixChar"/>
          <w:b/>
        </w:rPr>
        <w:tab/>
        <w:t xml:space="preserve">D. </w:t>
      </w:r>
      <w:r w:rsidRPr="008A7597">
        <w:rPr>
          <w:color w:val="000000"/>
          <w:szCs w:val="26"/>
        </w:rPr>
        <w:t>2.</w:t>
      </w:r>
    </w:p>
    <w:p w:rsidR="00DC70CC" w:rsidRPr="008A7597" w:rsidRDefault="00DC70CC" w:rsidP="00DC70CC">
      <w:pPr>
        <w:jc w:val="both"/>
        <w:rPr>
          <w:rStyle w:val="YoungMixChar"/>
          <w:b/>
        </w:rPr>
        <w:sectPr w:rsidR="00DC70CC" w:rsidRPr="008A7597" w:rsidSect="00DC70CC">
          <w:footerReference w:type="default" r:id="rId29"/>
          <w:type w:val="continuous"/>
          <w:pgSz w:w="11906" w:h="16838" w:code="9"/>
          <w:pgMar w:top="994" w:right="1440" w:bottom="864" w:left="1440" w:header="432" w:footer="144" w:gutter="0"/>
          <w:pgNumType w:start="1"/>
          <w:cols w:space="720"/>
          <w:docGrid w:linePitch="360"/>
        </w:sectPr>
      </w:pPr>
      <w:r w:rsidRPr="008A7597">
        <w:rPr>
          <w:b/>
          <w:color w:val="000000"/>
        </w:rPr>
        <w:t xml:space="preserve">Câu 10. </w:t>
      </w:r>
      <w:r w:rsidRPr="008A7597">
        <w:rPr>
          <w:sz w:val="26"/>
          <w:szCs w:val="26"/>
        </w:rPr>
        <w:t>Những vòng tròn trên quả Địa Cầu vuông góc với các kinh tuyến là những đường</w:t>
      </w:r>
    </w:p>
    <w:p w:rsidR="00DC70CC" w:rsidRPr="008A7597" w:rsidRDefault="00DC70CC" w:rsidP="00DC70CC">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rPr>
        <w:t>kinh tuyến.</w:t>
      </w:r>
    </w:p>
    <w:p w:rsidR="00DC70CC" w:rsidRPr="008A7597" w:rsidRDefault="00DC70CC" w:rsidP="00DC70CC">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rPr>
        <w:t>kinh tuyến gốc.</w:t>
      </w:r>
    </w:p>
    <w:p w:rsidR="00DC70CC" w:rsidRPr="008A7597" w:rsidRDefault="00DC70CC" w:rsidP="00DC70CC">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rPr>
        <w:t>vĩ tuyến.</w:t>
      </w:r>
    </w:p>
    <w:p w:rsidR="00DC70CC" w:rsidRPr="008A7597" w:rsidRDefault="00DC70CC" w:rsidP="00DC70CC">
      <w:pPr>
        <w:tabs>
          <w:tab w:val="left" w:pos="283"/>
          <w:tab w:val="left" w:pos="2829"/>
          <w:tab w:val="left" w:pos="5375"/>
          <w:tab w:val="left" w:pos="7920"/>
        </w:tabs>
        <w:ind w:firstLine="270"/>
        <w:jc w:val="both"/>
      </w:pPr>
      <w:r w:rsidRPr="008A7597">
        <w:rPr>
          <w:rStyle w:val="YoungMixChar"/>
          <w:b/>
        </w:rPr>
        <w:t xml:space="preserve">    D. </w:t>
      </w:r>
      <w:r w:rsidRPr="008A7597">
        <w:rPr>
          <w:color w:val="000000"/>
          <w:szCs w:val="26"/>
        </w:rPr>
        <w:t>vĩ tuyến gốc.</w:t>
      </w:r>
    </w:p>
    <w:p w:rsidR="006A504B" w:rsidRDefault="006A504B" w:rsidP="000A00DF">
      <w:pPr>
        <w:widowControl/>
        <w:spacing w:after="160" w:line="259" w:lineRule="auto"/>
        <w:jc w:val="both"/>
        <w:rPr>
          <w:color w:val="000000" w:themeColor="text1"/>
          <w:szCs w:val="24"/>
          <w:lang w:val="vi-VN"/>
        </w:rPr>
        <w:sectPr w:rsidR="006A504B" w:rsidSect="006A504B">
          <w:type w:val="continuous"/>
          <w:pgSz w:w="11906" w:h="16838" w:code="9"/>
          <w:pgMar w:top="990" w:right="1376" w:bottom="426" w:left="1440" w:header="720" w:footer="720" w:gutter="0"/>
          <w:cols w:num="2" w:space="720"/>
          <w:docGrid w:linePitch="360"/>
        </w:sectPr>
      </w:pPr>
    </w:p>
    <w:p w:rsidR="006A504B" w:rsidRPr="009F450A" w:rsidRDefault="006A504B"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6A504B" w:rsidRPr="009F450A" w:rsidRDefault="006A504B" w:rsidP="000A00DF">
      <w:pPr>
        <w:spacing w:line="264" w:lineRule="auto"/>
        <w:jc w:val="both"/>
        <w:rPr>
          <w:szCs w:val="24"/>
        </w:rPr>
      </w:pPr>
      <w:r w:rsidRPr="009F450A">
        <w:rPr>
          <w:b/>
          <w:bCs/>
          <w:szCs w:val="24"/>
        </w:rPr>
        <w:t>Câu 1</w:t>
      </w:r>
      <w:r w:rsidRPr="009F450A">
        <w:rPr>
          <w:bCs/>
          <w:szCs w:val="24"/>
        </w:rPr>
        <w:t xml:space="preserve"> (</w:t>
      </w:r>
      <w:r w:rsidRPr="009F450A">
        <w:rPr>
          <w:szCs w:val="24"/>
          <w:lang w:val="fr-FR"/>
        </w:rPr>
        <w:t xml:space="preserve">1,0 điểm): Em hãy giải thích </w:t>
      </w:r>
      <w:r w:rsidRPr="009F450A">
        <w:rPr>
          <w:rFonts w:eastAsia="Times New Roman"/>
          <w:szCs w:val="24"/>
          <w:highlight w:val="white"/>
        </w:rPr>
        <w:t xml:space="preserve">tại sao có hiện tượng ngày và đêm luân phiên nhau trên Trái Đất? </w:t>
      </w:r>
    </w:p>
    <w:p w:rsidR="006A504B" w:rsidRDefault="006A504B" w:rsidP="000A00DF">
      <w:pPr>
        <w:shd w:val="clear" w:color="auto" w:fill="FFFFFF"/>
        <w:jc w:val="both"/>
        <w:rPr>
          <w:rFonts w:eastAsia="Times New Roman"/>
          <w:b/>
          <w:szCs w:val="24"/>
        </w:rPr>
      </w:pPr>
      <w:r w:rsidRPr="009F450A">
        <w:rPr>
          <w:b/>
          <w:bCs/>
          <w:szCs w:val="24"/>
        </w:rPr>
        <w:t>Câu 2</w:t>
      </w:r>
      <w:r w:rsidRPr="009F450A">
        <w:rPr>
          <w:bCs/>
          <w:szCs w:val="24"/>
          <w:lang w:val="fr-FR"/>
        </w:rPr>
        <w:t xml:space="preserve"> </w:t>
      </w:r>
      <w:r w:rsidRPr="009F450A">
        <w:rPr>
          <w:bCs/>
          <w:szCs w:val="24"/>
        </w:rPr>
        <w:t>(0,5 điểm):</w:t>
      </w:r>
      <w:r w:rsidRPr="009F450A">
        <w:rPr>
          <w:rFonts w:ascii="Roboto" w:hAnsi="Roboto"/>
          <w:szCs w:val="24"/>
          <w:shd w:val="clear" w:color="auto" w:fill="FFFFFF"/>
        </w:rPr>
        <w:t xml:space="preserve"> </w:t>
      </w:r>
      <w:r w:rsidRPr="009F450A">
        <w:rPr>
          <w:szCs w:val="24"/>
          <w:shd w:val="clear" w:color="auto" w:fill="FFFFFF"/>
        </w:rPr>
        <w:t>Trên bản đồ hành chính có tỉ lệ 1 : 6 000 000, khoảng cách giữa Thủ đô Hà Nội tới thành phố Vinh (tỉnh Nghệ An) là 5 cm, vậy trên thực tế thành phố Vinh cách Thủ đô Hà Nộ</w:t>
      </w:r>
      <w:r>
        <w:rPr>
          <w:szCs w:val="24"/>
          <w:shd w:val="clear" w:color="auto" w:fill="FFFFFF"/>
        </w:rPr>
        <w:t>i bao nhiêu ki-lô-mét?</w:t>
      </w:r>
    </w:p>
    <w:p w:rsidR="006A504B" w:rsidRPr="00A60257" w:rsidRDefault="006A504B" w:rsidP="000A00DF">
      <w:pPr>
        <w:shd w:val="clear" w:color="auto" w:fill="FFFFFF"/>
        <w:jc w:val="both"/>
        <w:rPr>
          <w:rFonts w:eastAsia="Times New Roman"/>
          <w:b/>
          <w:szCs w:val="24"/>
        </w:rPr>
      </w:pPr>
      <w:r w:rsidRPr="009F450A">
        <w:rPr>
          <w:b/>
          <w:bCs/>
          <w:szCs w:val="24"/>
        </w:rPr>
        <w:lastRenderedPageBreak/>
        <w:t xml:space="preserve">Câu 3 </w:t>
      </w:r>
      <w:r w:rsidRPr="009F450A">
        <w:rPr>
          <w:bCs/>
          <w:szCs w:val="24"/>
        </w:rPr>
        <w:t xml:space="preserve">(1,0 điểm): </w:t>
      </w:r>
      <w:r w:rsidRPr="009F450A">
        <w:rPr>
          <w:rFonts w:eastAsia="Times New Roman"/>
          <w:szCs w:val="24"/>
          <w:highlight w:val="white"/>
        </w:rPr>
        <w:t>Quan sát hình dưới đây</w:t>
      </w:r>
      <w:r w:rsidRPr="009F450A">
        <w:rPr>
          <w:rFonts w:eastAsia="Times New Roman"/>
          <w:b/>
          <w:szCs w:val="24"/>
          <w:highlight w:val="white"/>
        </w:rPr>
        <w:t xml:space="preserve"> </w:t>
      </w:r>
      <w:r w:rsidRPr="009F450A">
        <w:rPr>
          <w:rFonts w:eastAsia="Times New Roman"/>
          <w:szCs w:val="24"/>
          <w:highlight w:val="white"/>
        </w:rPr>
        <w:t>ghi tọa độ địa lí của các điểm A, B, C, D.</w:t>
      </w:r>
    </w:p>
    <w:p w:rsidR="006A504B" w:rsidRPr="0038125B" w:rsidRDefault="006A504B" w:rsidP="006A504B">
      <w:pPr>
        <w:spacing w:line="264" w:lineRule="auto"/>
        <w:ind w:left="1800" w:firstLine="1260"/>
        <w:jc w:val="both"/>
        <w:rPr>
          <w:b/>
          <w:bCs/>
          <w:sz w:val="26"/>
          <w:szCs w:val="26"/>
        </w:rPr>
      </w:pPr>
      <w:r w:rsidRPr="0038125B">
        <w:rPr>
          <w:b/>
          <w:bCs/>
          <w:sz w:val="26"/>
          <w:szCs w:val="26"/>
        </w:rPr>
        <w:t xml:space="preserve">                                                            </w:t>
      </w:r>
      <w:r>
        <w:rPr>
          <w:rFonts w:eastAsia="Times New Roman"/>
          <w:noProof/>
          <w:sz w:val="26"/>
          <w:szCs w:val="26"/>
          <w:highlight w:val="white"/>
        </w:rPr>
        <w:t xml:space="preserve">           </w:t>
      </w:r>
      <w:r w:rsidRPr="0038125B">
        <w:rPr>
          <w:rFonts w:eastAsia="Times New Roman"/>
          <w:noProof/>
          <w:sz w:val="26"/>
          <w:szCs w:val="26"/>
          <w:highlight w:val="white"/>
          <w:lang w:eastAsia="en-US"/>
        </w:rPr>
        <w:drawing>
          <wp:inline distT="0" distB="0" distL="0" distR="0" wp14:anchorId="422D92F6" wp14:editId="696BCE17">
            <wp:extent cx="3371429" cy="2390476"/>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371429" cy="2390476"/>
                    </a:xfrm>
                    <a:prstGeom prst="rect">
                      <a:avLst/>
                    </a:prstGeom>
                    <a:ln/>
                  </pic:spPr>
                </pic:pic>
              </a:graphicData>
            </a:graphic>
          </wp:inline>
        </w:drawing>
      </w:r>
    </w:p>
    <w:p w:rsidR="006A504B" w:rsidRDefault="006A504B" w:rsidP="006A504B">
      <w:pPr>
        <w:rPr>
          <w:rFonts w:eastAsia="Times New Roman"/>
          <w:sz w:val="26"/>
          <w:szCs w:val="26"/>
        </w:rPr>
      </w:pPr>
    </w:p>
    <w:p w:rsidR="006A504B" w:rsidRDefault="006A504B" w:rsidP="006A504B">
      <w:pPr>
        <w:jc w:val="center"/>
      </w:pPr>
      <w:r>
        <w:rPr>
          <w:rStyle w:val="YoungMixChar"/>
          <w:b/>
          <w:i/>
        </w:rPr>
        <w:t>------ HẾT ------</w:t>
      </w:r>
    </w:p>
    <w:p w:rsidR="00C60973" w:rsidRDefault="00C60973">
      <w:pPr>
        <w:widowControl/>
        <w:spacing w:after="160" w:line="259" w:lineRule="auto"/>
        <w:rPr>
          <w:color w:val="000000" w:themeColor="text1"/>
          <w:szCs w:val="24"/>
          <w:lang w:val="vi-VN"/>
        </w:rPr>
      </w:pPr>
    </w:p>
    <w:p w:rsidR="00BE3A78" w:rsidRDefault="00BE3A78" w:rsidP="006A46B9">
      <w:pPr>
        <w:widowControl/>
        <w:spacing w:after="160" w:line="259" w:lineRule="auto"/>
        <w:ind w:left="-142"/>
        <w:rPr>
          <w:color w:val="000000" w:themeColor="text1"/>
          <w:szCs w:val="24"/>
          <w:lang w:val="vi-VN"/>
        </w:rPr>
      </w:pPr>
    </w:p>
    <w:p w:rsidR="00733E21" w:rsidRDefault="00733E21" w:rsidP="006A46B9">
      <w:pPr>
        <w:widowControl/>
        <w:spacing w:after="160" w:line="259" w:lineRule="auto"/>
        <w:ind w:left="-142"/>
        <w:rPr>
          <w:color w:val="000000" w:themeColor="text1"/>
          <w:szCs w:val="24"/>
          <w:lang w:val="vi-VN"/>
        </w:rPr>
      </w:pPr>
    </w:p>
    <w:p w:rsidR="006A504B" w:rsidRDefault="006A504B">
      <w:r>
        <w:br w:type="page"/>
      </w:r>
    </w:p>
    <w:p w:rsidR="00DE4902" w:rsidRDefault="00DE4902" w:rsidP="00C203DD">
      <w:pPr>
        <w:jc w:val="center"/>
        <w:rPr>
          <w:b/>
          <w:sz w:val="26"/>
          <w:szCs w:val="26"/>
        </w:rPr>
        <w:sectPr w:rsidR="00DE4902" w:rsidSect="00C60973">
          <w:headerReference w:type="default" r:id="rId30"/>
          <w:footerReference w:type="default" r:id="rId31"/>
          <w:type w:val="continuous"/>
          <w:pgSz w:w="11906" w:h="16838" w:code="9"/>
          <w:pgMar w:top="990" w:right="1376" w:bottom="426" w:left="1440" w:header="720" w:footer="720" w:gutter="0"/>
          <w:cols w:space="720"/>
          <w:docGrid w:linePitch="360"/>
        </w:sectPr>
      </w:pPr>
    </w:p>
    <w:p w:rsidR="008A7597" w:rsidRDefault="008A7597" w:rsidP="00C203DD">
      <w:pPr>
        <w:jc w:val="center"/>
        <w:rPr>
          <w:b/>
          <w:sz w:val="26"/>
          <w:szCs w:val="26"/>
        </w:rPr>
        <w:sectPr w:rsidR="008A7597" w:rsidSect="00DE4902">
          <w:headerReference w:type="default" r:id="rId32"/>
          <w:footerReference w:type="default" r:id="rId33"/>
          <w:pgSz w:w="11906" w:h="16838" w:code="9"/>
          <w:pgMar w:top="990" w:right="1376" w:bottom="426" w:left="1440" w:header="720" w:footer="720" w:gutter="0"/>
          <w:cols w:space="720"/>
          <w:docGrid w:linePitch="360"/>
        </w:sectPr>
      </w:pPr>
    </w:p>
    <w:tbl>
      <w:tblPr>
        <w:tblpPr w:leftFromText="180" w:rightFromText="180" w:vertAnchor="page" w:horzAnchor="margin" w:tblpXSpec="center" w:tblpY="621"/>
        <w:tblW w:w="9937" w:type="dxa"/>
        <w:tblLook w:val="04A0" w:firstRow="1" w:lastRow="0" w:firstColumn="1" w:lastColumn="0" w:noHBand="0" w:noVBand="1"/>
      </w:tblPr>
      <w:tblGrid>
        <w:gridCol w:w="4772"/>
        <w:gridCol w:w="5165"/>
      </w:tblGrid>
      <w:tr w:rsidR="00C203DD" w:rsidRPr="00F0397C" w:rsidTr="00C203DD">
        <w:trPr>
          <w:trHeight w:val="1440"/>
        </w:trPr>
        <w:tc>
          <w:tcPr>
            <w:tcW w:w="4772" w:type="dxa"/>
          </w:tcPr>
          <w:p w:rsidR="00C203DD" w:rsidRPr="00F0397C" w:rsidRDefault="00C203DD" w:rsidP="00C203DD">
            <w:pPr>
              <w:jc w:val="center"/>
              <w:rPr>
                <w:b/>
                <w:sz w:val="26"/>
                <w:szCs w:val="26"/>
              </w:rPr>
            </w:pPr>
            <w:r w:rsidRPr="00F0397C">
              <w:rPr>
                <w:b/>
                <w:sz w:val="26"/>
                <w:szCs w:val="26"/>
              </w:rPr>
              <w:lastRenderedPageBreak/>
              <w:t>TRƯỜNG THCS THƯỢNG THANH</w:t>
            </w:r>
          </w:p>
          <w:p w:rsidR="00C203DD" w:rsidRPr="00F0397C" w:rsidRDefault="00C203DD" w:rsidP="00C203DD">
            <w:pPr>
              <w:jc w:val="center"/>
              <w:rPr>
                <w:b/>
                <w:sz w:val="26"/>
                <w:szCs w:val="26"/>
                <w:lang w:val="vi-VN"/>
              </w:rPr>
            </w:pPr>
            <w:r w:rsidRPr="00F0397C">
              <w:rPr>
                <w:b/>
                <w:sz w:val="26"/>
                <w:szCs w:val="26"/>
                <w:lang w:val="vi-VN"/>
              </w:rPr>
              <w:t>Năm học 2022 – 2023</w:t>
            </w:r>
          </w:p>
          <w:p w:rsidR="00C203DD" w:rsidRPr="00F0397C" w:rsidRDefault="00C203DD" w:rsidP="00C203DD">
            <w:pPr>
              <w:jc w:val="center"/>
              <w:rPr>
                <w:b/>
                <w:sz w:val="26"/>
                <w:szCs w:val="26"/>
              </w:rPr>
            </w:pPr>
            <w:r w:rsidRPr="00F0397C">
              <w:rPr>
                <w:b/>
                <w:sz w:val="26"/>
                <w:szCs w:val="26"/>
                <w:bdr w:val="single" w:sz="4" w:space="0" w:color="auto"/>
              </w:rPr>
              <w:t>Mã đề</w:t>
            </w:r>
            <w:r>
              <w:rPr>
                <w:b/>
                <w:sz w:val="26"/>
                <w:szCs w:val="26"/>
                <w:bdr w:val="single" w:sz="4" w:space="0" w:color="auto"/>
              </w:rPr>
              <w:t>: LS&amp;ĐL DỰ PHÒNG</w:t>
            </w:r>
          </w:p>
        </w:tc>
        <w:tc>
          <w:tcPr>
            <w:tcW w:w="5165" w:type="dxa"/>
          </w:tcPr>
          <w:p w:rsidR="00C203DD" w:rsidRPr="00F0397C" w:rsidRDefault="00C203DD" w:rsidP="00C203DD">
            <w:pPr>
              <w:ind w:left="720"/>
              <w:jc w:val="center"/>
              <w:rPr>
                <w:b/>
                <w:sz w:val="26"/>
                <w:szCs w:val="26"/>
              </w:rPr>
            </w:pPr>
            <w:r w:rsidRPr="00F0397C">
              <w:rPr>
                <w:b/>
                <w:sz w:val="26"/>
                <w:szCs w:val="26"/>
              </w:rPr>
              <w:t>ĐỀ KIỂM TRA</w:t>
            </w:r>
            <w:r w:rsidRPr="00F0397C">
              <w:rPr>
                <w:b/>
                <w:sz w:val="26"/>
                <w:szCs w:val="26"/>
                <w:lang w:val="vi-VN"/>
              </w:rPr>
              <w:t xml:space="preserve"> </w:t>
            </w:r>
            <w:r w:rsidRPr="00F0397C">
              <w:rPr>
                <w:b/>
                <w:sz w:val="26"/>
                <w:szCs w:val="26"/>
              </w:rPr>
              <w:t>GIỮA HỌC KÌ I</w:t>
            </w:r>
          </w:p>
          <w:p w:rsidR="00C203DD" w:rsidRPr="00F0397C" w:rsidRDefault="00C203DD" w:rsidP="00C203DD">
            <w:pPr>
              <w:ind w:left="720"/>
              <w:jc w:val="center"/>
              <w:rPr>
                <w:b/>
                <w:sz w:val="26"/>
                <w:szCs w:val="26"/>
                <w:lang w:val="vi-VN"/>
              </w:rPr>
            </w:pPr>
            <w:r w:rsidRPr="00F0397C">
              <w:rPr>
                <w:b/>
                <w:sz w:val="26"/>
                <w:szCs w:val="26"/>
              </w:rPr>
              <w:t>MÔN</w:t>
            </w:r>
            <w:r w:rsidRPr="00F0397C">
              <w:rPr>
                <w:b/>
                <w:sz w:val="26"/>
                <w:szCs w:val="26"/>
                <w:lang w:val="vi-VN"/>
              </w:rPr>
              <w:t xml:space="preserve">: </w:t>
            </w:r>
            <w:r w:rsidRPr="00F0397C">
              <w:rPr>
                <w:b/>
                <w:bCs/>
                <w:sz w:val="26"/>
                <w:szCs w:val="26"/>
              </w:rPr>
              <w:t>LỊCH SỬ VÀ ĐỊA LÍ 6</w:t>
            </w:r>
          </w:p>
          <w:p w:rsidR="00C203DD" w:rsidRPr="00F0397C" w:rsidRDefault="00C203DD" w:rsidP="00C203DD">
            <w:pPr>
              <w:ind w:left="720"/>
              <w:jc w:val="center"/>
              <w:rPr>
                <w:b/>
                <w:sz w:val="26"/>
                <w:szCs w:val="26"/>
                <w:lang w:val="vi-VN"/>
              </w:rPr>
            </w:pPr>
            <w:r w:rsidRPr="00F0397C">
              <w:rPr>
                <w:b/>
                <w:sz w:val="26"/>
                <w:szCs w:val="26"/>
                <w:lang w:val="vi-VN"/>
              </w:rPr>
              <w:t>Thời gian làm bài: 60 phút</w:t>
            </w:r>
          </w:p>
          <w:p w:rsidR="00C203DD" w:rsidRPr="00F0397C" w:rsidRDefault="00C203DD" w:rsidP="00C203DD">
            <w:pPr>
              <w:ind w:left="720"/>
              <w:jc w:val="center"/>
              <w:rPr>
                <w:b/>
                <w:sz w:val="26"/>
                <w:szCs w:val="26"/>
                <w:lang w:val="vi-VN"/>
              </w:rPr>
            </w:pPr>
            <w:r w:rsidRPr="00F0397C">
              <w:rPr>
                <w:b/>
                <w:sz w:val="26"/>
                <w:szCs w:val="26"/>
              </w:rPr>
              <w:t>Ngày kiểm tra: …./…./2022</w:t>
            </w:r>
          </w:p>
        </w:tc>
      </w:tr>
    </w:tbl>
    <w:p w:rsidR="006A504B" w:rsidRPr="005307C6" w:rsidRDefault="006A504B" w:rsidP="000A00DF">
      <w:pPr>
        <w:spacing w:line="276" w:lineRule="auto"/>
        <w:jc w:val="center"/>
        <w:rPr>
          <w:b/>
          <w:szCs w:val="24"/>
        </w:rPr>
      </w:pPr>
      <w:r w:rsidRPr="005307C6">
        <w:rPr>
          <w:b/>
          <w:szCs w:val="24"/>
        </w:rPr>
        <w:t>A. PHÂN MÔN LỊCH SỬ</w:t>
      </w:r>
    </w:p>
    <w:p w:rsidR="006A504B" w:rsidRPr="008A7F35" w:rsidRDefault="006A504B" w:rsidP="000A00DF">
      <w:pPr>
        <w:spacing w:line="276" w:lineRule="auto"/>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 xml:space="preserve">5 điểm) </w:t>
      </w:r>
    </w:p>
    <w:p w:rsidR="006A504B" w:rsidRPr="008A7F35" w:rsidRDefault="006A504B" w:rsidP="000A00DF">
      <w:pPr>
        <w:spacing w:line="276" w:lineRule="auto"/>
        <w:jc w:val="both"/>
        <w:rPr>
          <w:b/>
          <w:color w:val="000000" w:themeColor="text1"/>
          <w:szCs w:val="24"/>
        </w:rPr>
      </w:pPr>
      <w:r>
        <w:rPr>
          <w:b/>
          <w:color w:val="000000" w:themeColor="text1"/>
          <w:szCs w:val="24"/>
        </w:rPr>
        <w:t>Hãy ghi lại vào bài kiểm tra chữ cái đứng trước đáp án đúng nhất</w:t>
      </w:r>
    </w:p>
    <w:p w:rsidR="00733E21" w:rsidRPr="00B65B53" w:rsidRDefault="00733E21" w:rsidP="000A00DF">
      <w:pPr>
        <w:jc w:val="both"/>
        <w:rPr>
          <w:szCs w:val="24"/>
          <w:lang w:val="vi-VN"/>
        </w:rPr>
      </w:pPr>
      <w:r w:rsidRPr="00BE3A78">
        <w:rPr>
          <w:b/>
          <w:lang w:val="vi"/>
        </w:rPr>
        <w:t xml:space="preserve">Câu 1. </w:t>
      </w:r>
      <w:r w:rsidRPr="00B65B53">
        <w:rPr>
          <w:szCs w:val="24"/>
          <w:lang w:val="vi-VN"/>
        </w:rPr>
        <w:t xml:space="preserve">Người </w:t>
      </w:r>
      <w:r w:rsidRPr="00C47345">
        <w:rPr>
          <w:szCs w:val="24"/>
          <w:lang w:val="vi"/>
        </w:rPr>
        <w:t>tinh khôn</w:t>
      </w:r>
      <w:r w:rsidRPr="00B65B53">
        <w:rPr>
          <w:szCs w:val="24"/>
          <w:lang w:val="vi-VN"/>
        </w:rPr>
        <w:t xml:space="preserve"> xuất hiện cách đây khoảng bao nhiêu năm?</w:t>
      </w:r>
    </w:p>
    <w:p w:rsidR="00733E21" w:rsidRPr="00B65B53" w:rsidRDefault="00733E21" w:rsidP="000A00DF">
      <w:pPr>
        <w:jc w:val="both"/>
        <w:rPr>
          <w:szCs w:val="24"/>
          <w:lang w:val="vi-VN"/>
        </w:rPr>
      </w:pPr>
      <w:r w:rsidRPr="00C47345">
        <w:rPr>
          <w:b/>
          <w:szCs w:val="24"/>
          <w:lang w:val="vi"/>
        </w:rPr>
        <w:t xml:space="preserve">     </w:t>
      </w:r>
      <w:r w:rsidRPr="00B65B53">
        <w:rPr>
          <w:b/>
          <w:szCs w:val="24"/>
          <w:lang w:val="vi-VN"/>
        </w:rPr>
        <w:t>A</w:t>
      </w:r>
      <w:r w:rsidRPr="00B65B53">
        <w:rPr>
          <w:szCs w:val="24"/>
          <w:lang w:val="vi-VN"/>
        </w:rPr>
        <w:t xml:space="preserve"> . </w:t>
      </w:r>
      <w:r w:rsidRPr="00042F63">
        <w:rPr>
          <w:szCs w:val="24"/>
          <w:lang w:val="vi-VN"/>
        </w:rPr>
        <w:t xml:space="preserve">Khoảng </w:t>
      </w:r>
      <w:r w:rsidRPr="00042F63">
        <w:rPr>
          <w:szCs w:val="24"/>
          <w:lang w:val="vi"/>
        </w:rPr>
        <w:t xml:space="preserve">5- 6 </w:t>
      </w:r>
      <w:r w:rsidRPr="00B65B53">
        <w:rPr>
          <w:szCs w:val="24"/>
          <w:lang w:val="vi-VN"/>
        </w:rPr>
        <w:t xml:space="preserve">triệu năm trước.                     </w:t>
      </w:r>
      <w:r>
        <w:rPr>
          <w:szCs w:val="24"/>
          <w:lang w:val="vi-VN"/>
        </w:rPr>
        <w:t xml:space="preserve">              </w:t>
      </w:r>
      <w:r w:rsidRPr="00B65B53">
        <w:rPr>
          <w:b/>
          <w:szCs w:val="24"/>
          <w:lang w:val="vi-VN"/>
        </w:rPr>
        <w:t>B.</w:t>
      </w:r>
      <w:r>
        <w:rPr>
          <w:szCs w:val="24"/>
          <w:lang w:val="vi-VN"/>
        </w:rPr>
        <w:t xml:space="preserve"> 4</w:t>
      </w:r>
      <w:r w:rsidRPr="00B65B53">
        <w:rPr>
          <w:szCs w:val="24"/>
          <w:lang w:val="vi-VN"/>
        </w:rPr>
        <w:t xml:space="preserve"> triệu năm trước.</w:t>
      </w:r>
    </w:p>
    <w:p w:rsidR="00733E21" w:rsidRPr="000971E2" w:rsidRDefault="00733E21" w:rsidP="000A00DF">
      <w:pPr>
        <w:tabs>
          <w:tab w:val="left" w:pos="283"/>
          <w:tab w:val="left" w:pos="5542"/>
        </w:tabs>
        <w:jc w:val="both"/>
        <w:rPr>
          <w:lang w:val="vi-VN"/>
        </w:rPr>
      </w:pPr>
      <w:r>
        <w:rPr>
          <w:rStyle w:val="YoungMixChar"/>
          <w:b/>
          <w:lang w:val="vi-VN"/>
        </w:rPr>
        <w:tab/>
        <w:t>C</w:t>
      </w:r>
      <w:r w:rsidRPr="000971E2">
        <w:rPr>
          <w:rStyle w:val="YoungMixChar"/>
          <w:b/>
          <w:lang w:val="vi-VN"/>
        </w:rPr>
        <w:t xml:space="preserve">. </w:t>
      </w:r>
      <w:r>
        <w:rPr>
          <w:szCs w:val="24"/>
          <w:lang w:val="vi-VN"/>
        </w:rPr>
        <w:t>5</w:t>
      </w:r>
      <w:r w:rsidRPr="00EE713A">
        <w:rPr>
          <w:szCs w:val="24"/>
          <w:lang w:val="vi-VN"/>
        </w:rPr>
        <w:t xml:space="preserve"> triệu năm trước.</w:t>
      </w:r>
      <w:r>
        <w:rPr>
          <w:rStyle w:val="YoungMixChar"/>
          <w:b/>
          <w:lang w:val="vi-VN"/>
        </w:rPr>
        <w:tab/>
      </w:r>
      <w:r w:rsidRPr="00042F63">
        <w:rPr>
          <w:rStyle w:val="YoungMixChar"/>
          <w:b/>
          <w:lang w:val="vi-VN"/>
        </w:rPr>
        <w:t>D</w:t>
      </w:r>
      <w:r w:rsidRPr="000971E2">
        <w:rPr>
          <w:rStyle w:val="YoungMixChar"/>
          <w:b/>
          <w:lang w:val="vi-VN"/>
        </w:rPr>
        <w:t xml:space="preserve">. </w:t>
      </w:r>
      <w:r>
        <w:rPr>
          <w:szCs w:val="24"/>
          <w:lang w:val="vi-VN"/>
        </w:rPr>
        <w:t>K</w:t>
      </w:r>
      <w:r w:rsidRPr="00042F63">
        <w:rPr>
          <w:szCs w:val="24"/>
          <w:lang w:val="vi-VN"/>
        </w:rPr>
        <w:t>hoảng 150.000</w:t>
      </w:r>
      <w:r>
        <w:rPr>
          <w:szCs w:val="24"/>
          <w:lang w:val="vi-VN"/>
        </w:rPr>
        <w:t xml:space="preserve"> </w:t>
      </w:r>
      <w:r w:rsidRPr="00B65B53">
        <w:rPr>
          <w:szCs w:val="24"/>
          <w:lang w:val="vi-VN"/>
        </w:rPr>
        <w:t>năm trước.</w:t>
      </w:r>
    </w:p>
    <w:p w:rsidR="00733E21" w:rsidRPr="00B65B53" w:rsidRDefault="00733E21" w:rsidP="000A00DF">
      <w:pPr>
        <w:jc w:val="both"/>
        <w:rPr>
          <w:szCs w:val="24"/>
          <w:lang w:val="vi-VN"/>
        </w:rPr>
      </w:pPr>
      <w:r w:rsidRPr="000971E2">
        <w:rPr>
          <w:b/>
          <w:lang w:val="vi-VN"/>
        </w:rPr>
        <w:t xml:space="preserve">Câu 2. </w:t>
      </w:r>
      <w:r w:rsidRPr="00B65B53">
        <w:rPr>
          <w:szCs w:val="24"/>
          <w:lang w:val="vi-VN"/>
        </w:rPr>
        <w:t>Tác giả của câu nói nổi tiếng: “Lịch sử là thầy dạy của cuộc sống” là ai?</w:t>
      </w:r>
    </w:p>
    <w:p w:rsidR="006A504B" w:rsidRDefault="006A504B" w:rsidP="000A00DF">
      <w:pPr>
        <w:tabs>
          <w:tab w:val="left" w:pos="283"/>
          <w:tab w:val="left" w:pos="2913"/>
          <w:tab w:val="left" w:pos="5542"/>
          <w:tab w:val="left" w:pos="8171"/>
        </w:tabs>
        <w:ind w:firstLine="270"/>
        <w:jc w:val="both"/>
        <w:rPr>
          <w:rStyle w:val="YoungMixChar"/>
          <w:b/>
          <w:lang w:val="vi-VN"/>
        </w:rPr>
        <w:sectPr w:rsidR="006A504B" w:rsidSect="00DE4902">
          <w:headerReference w:type="default" r:id="rId34"/>
          <w:footerReference w:type="default" r:id="rId35"/>
          <w:pgSz w:w="11906" w:h="16838" w:code="9"/>
          <w:pgMar w:top="990" w:right="1376" w:bottom="426" w:left="1440" w:header="720" w:footer="720" w:gutter="0"/>
          <w:cols w:space="720"/>
          <w:docGrid w:linePitch="360"/>
        </w:sectPr>
      </w:pPr>
    </w:p>
    <w:p w:rsidR="006A504B" w:rsidRDefault="00733E21" w:rsidP="000A00DF">
      <w:pPr>
        <w:tabs>
          <w:tab w:val="left" w:pos="283"/>
          <w:tab w:val="left" w:pos="2913"/>
          <w:tab w:val="left" w:pos="5542"/>
          <w:tab w:val="left" w:pos="8171"/>
        </w:tabs>
        <w:ind w:firstLine="270"/>
        <w:jc w:val="both"/>
        <w:rPr>
          <w:rStyle w:val="YoungMixChar"/>
          <w:b/>
          <w:lang w:val="vi-VN"/>
        </w:rPr>
      </w:pPr>
      <w:r w:rsidRPr="000971E2">
        <w:rPr>
          <w:rStyle w:val="YoungMixChar"/>
          <w:b/>
          <w:lang w:val="vi-VN"/>
        </w:rPr>
        <w:t xml:space="preserve">A. </w:t>
      </w:r>
      <w:r w:rsidRPr="00EE713A">
        <w:rPr>
          <w:szCs w:val="24"/>
          <w:lang w:val="vi-VN"/>
        </w:rPr>
        <w:t>Xi-xê-rông.</w:t>
      </w:r>
    </w:p>
    <w:p w:rsidR="006A504B" w:rsidRDefault="00733E21" w:rsidP="000A00DF">
      <w:pPr>
        <w:tabs>
          <w:tab w:val="left" w:pos="283"/>
          <w:tab w:val="left" w:pos="2913"/>
          <w:tab w:val="left" w:pos="5542"/>
          <w:tab w:val="left" w:pos="8171"/>
        </w:tabs>
        <w:ind w:firstLine="270"/>
        <w:jc w:val="both"/>
        <w:rPr>
          <w:rStyle w:val="YoungMixChar"/>
          <w:b/>
          <w:lang w:val="vi-VN"/>
        </w:rPr>
      </w:pPr>
      <w:r w:rsidRPr="000971E2">
        <w:rPr>
          <w:rStyle w:val="YoungMixChar"/>
          <w:b/>
          <w:lang w:val="vi-VN"/>
        </w:rPr>
        <w:t xml:space="preserve">B. </w:t>
      </w:r>
      <w:r w:rsidRPr="00B65B53">
        <w:rPr>
          <w:szCs w:val="24"/>
          <w:lang w:val="vi-VN"/>
        </w:rPr>
        <w:t>Xanh-xi-mông.</w:t>
      </w:r>
    </w:p>
    <w:p w:rsidR="006A504B" w:rsidRDefault="006A504B" w:rsidP="000A00DF">
      <w:pPr>
        <w:tabs>
          <w:tab w:val="left" w:pos="283"/>
          <w:tab w:val="left" w:pos="2913"/>
          <w:tab w:val="left" w:pos="5542"/>
          <w:tab w:val="left" w:pos="8171"/>
        </w:tabs>
        <w:ind w:firstLine="270"/>
        <w:jc w:val="both"/>
        <w:rPr>
          <w:rStyle w:val="YoungMixChar"/>
          <w:b/>
          <w:lang w:val="fr-FR"/>
        </w:rPr>
      </w:pPr>
      <w:r>
        <w:rPr>
          <w:rStyle w:val="YoungMixChar"/>
          <w:b/>
        </w:rPr>
        <w:t xml:space="preserve">      </w:t>
      </w:r>
      <w:r w:rsidR="00733E21" w:rsidRPr="00042F63">
        <w:rPr>
          <w:rStyle w:val="YoungMixChar"/>
          <w:b/>
          <w:lang w:val="vi-VN"/>
        </w:rPr>
        <w:t xml:space="preserve">C. </w:t>
      </w:r>
      <w:r w:rsidR="00733E21" w:rsidRPr="00B65B53">
        <w:rPr>
          <w:szCs w:val="24"/>
          <w:lang w:val="vi-VN"/>
        </w:rPr>
        <w:t>Đê –mô-crit.</w:t>
      </w:r>
    </w:p>
    <w:p w:rsidR="006A504B" w:rsidRDefault="006A504B" w:rsidP="000A00DF">
      <w:pPr>
        <w:tabs>
          <w:tab w:val="left" w:pos="283"/>
          <w:tab w:val="left" w:pos="2913"/>
          <w:tab w:val="left" w:pos="5542"/>
          <w:tab w:val="left" w:pos="8171"/>
        </w:tabs>
        <w:ind w:firstLine="270"/>
        <w:jc w:val="both"/>
        <w:rPr>
          <w:szCs w:val="24"/>
          <w:lang w:val="vi-VN"/>
        </w:rPr>
        <w:sectPr w:rsidR="006A504B" w:rsidSect="006A504B">
          <w:type w:val="continuous"/>
          <w:pgSz w:w="11906" w:h="16838" w:code="9"/>
          <w:pgMar w:top="990" w:right="1376" w:bottom="426" w:left="1440" w:header="720" w:footer="720" w:gutter="0"/>
          <w:cols w:num="2" w:space="720"/>
          <w:docGrid w:linePitch="360"/>
        </w:sectPr>
      </w:pPr>
      <w:r>
        <w:rPr>
          <w:rStyle w:val="YoungMixChar"/>
          <w:b/>
          <w:lang w:val="fr-FR"/>
        </w:rPr>
        <w:t xml:space="preserve">      </w:t>
      </w:r>
      <w:r w:rsidR="00733E21" w:rsidRPr="00BE3A78">
        <w:rPr>
          <w:rStyle w:val="YoungMixChar"/>
          <w:b/>
          <w:lang w:val="fr-FR"/>
        </w:rPr>
        <w:t xml:space="preserve">D. </w:t>
      </w:r>
      <w:r w:rsidR="00733E21" w:rsidRPr="00B65B53">
        <w:rPr>
          <w:szCs w:val="24"/>
          <w:lang w:val="vi-VN"/>
        </w:rPr>
        <w:t>Hê-ra-crit.</w:t>
      </w:r>
    </w:p>
    <w:p w:rsidR="00733E21" w:rsidRPr="00B65B53" w:rsidRDefault="00733E21" w:rsidP="000A00DF">
      <w:pPr>
        <w:jc w:val="both"/>
        <w:rPr>
          <w:szCs w:val="24"/>
          <w:lang w:val="vi-VN"/>
        </w:rPr>
      </w:pPr>
      <w:r>
        <w:rPr>
          <w:b/>
          <w:lang w:val="fr-FR"/>
        </w:rPr>
        <w:t xml:space="preserve">Câu 3. </w:t>
      </w:r>
      <w:r w:rsidRPr="00042F63">
        <w:rPr>
          <w:lang w:val="fr-FR"/>
        </w:rPr>
        <w:t>Thành nhà Hồ</w:t>
      </w:r>
      <w:r w:rsidRPr="00B65B53">
        <w:rPr>
          <w:szCs w:val="24"/>
          <w:lang w:val="vi-VN"/>
        </w:rPr>
        <w:t xml:space="preserve"> được xếp vào loại hình tư liệu gì?</w:t>
      </w:r>
    </w:p>
    <w:p w:rsidR="00733E21" w:rsidRPr="008E62EE" w:rsidRDefault="00733E21" w:rsidP="000A00DF">
      <w:pPr>
        <w:tabs>
          <w:tab w:val="left" w:pos="283"/>
          <w:tab w:val="left" w:pos="5542"/>
        </w:tabs>
        <w:jc w:val="both"/>
        <w:rPr>
          <w:lang w:val="fr-FR"/>
        </w:rPr>
      </w:pPr>
      <w:r w:rsidRPr="008E62EE">
        <w:rPr>
          <w:rStyle w:val="YoungMixChar"/>
          <w:b/>
          <w:lang w:val="fr-FR"/>
        </w:rPr>
        <w:tab/>
        <w:t xml:space="preserve">A. </w:t>
      </w:r>
      <w:r w:rsidRPr="00B65B53">
        <w:rPr>
          <w:szCs w:val="24"/>
          <w:lang w:val="vi-VN"/>
        </w:rPr>
        <w:t>Tư liệu gốc.</w:t>
      </w:r>
      <w:r w:rsidRPr="008E62EE">
        <w:rPr>
          <w:rStyle w:val="YoungMixChar"/>
          <w:b/>
          <w:lang w:val="fr-FR"/>
        </w:rPr>
        <w:tab/>
        <w:t xml:space="preserve">B. </w:t>
      </w:r>
      <w:r w:rsidRPr="00B65B53">
        <w:rPr>
          <w:szCs w:val="24"/>
          <w:lang w:val="vi-VN"/>
        </w:rPr>
        <w:t>Tư liệu chữ viết.</w:t>
      </w:r>
    </w:p>
    <w:p w:rsidR="00733E21" w:rsidRPr="008E62EE" w:rsidRDefault="00733E21" w:rsidP="000A00DF">
      <w:pPr>
        <w:tabs>
          <w:tab w:val="left" w:pos="283"/>
          <w:tab w:val="left" w:pos="5542"/>
        </w:tabs>
        <w:jc w:val="both"/>
        <w:rPr>
          <w:lang w:val="fr-FR"/>
        </w:rPr>
      </w:pPr>
      <w:r w:rsidRPr="008E62EE">
        <w:rPr>
          <w:rStyle w:val="YoungMixChar"/>
          <w:b/>
          <w:lang w:val="fr-FR"/>
        </w:rPr>
        <w:tab/>
        <w:t xml:space="preserve">C. </w:t>
      </w:r>
      <w:r w:rsidRPr="00B65B53">
        <w:rPr>
          <w:szCs w:val="24"/>
          <w:lang w:val="vi-VN"/>
        </w:rPr>
        <w:t>Tư liệu truyền miệng.</w:t>
      </w:r>
      <w:r w:rsidRPr="008E62EE">
        <w:rPr>
          <w:rStyle w:val="YoungMixChar"/>
          <w:b/>
          <w:lang w:val="fr-FR"/>
        </w:rPr>
        <w:tab/>
        <w:t xml:space="preserve">D. </w:t>
      </w:r>
      <w:r w:rsidRPr="00EE713A">
        <w:rPr>
          <w:szCs w:val="24"/>
          <w:lang w:val="vi-VN"/>
        </w:rPr>
        <w:t>Tư liệu hiện vật.</w:t>
      </w:r>
    </w:p>
    <w:p w:rsidR="00733E21" w:rsidRPr="00B65B53" w:rsidRDefault="00733E21" w:rsidP="000A00DF">
      <w:pPr>
        <w:jc w:val="both"/>
        <w:rPr>
          <w:szCs w:val="24"/>
          <w:lang w:val="vi-VN"/>
        </w:rPr>
      </w:pPr>
      <w:r w:rsidRPr="008E62EE">
        <w:rPr>
          <w:b/>
          <w:lang w:val="fr-FR"/>
        </w:rPr>
        <w:t xml:space="preserve">Câu 4. </w:t>
      </w:r>
      <w:r w:rsidRPr="00B65B53">
        <w:rPr>
          <w:szCs w:val="24"/>
          <w:lang w:val="vi-VN"/>
        </w:rPr>
        <w:t>Phân môn Lịch sử là môn học tìm hiểu về nội dung nào?</w:t>
      </w:r>
    </w:p>
    <w:p w:rsidR="00733E21" w:rsidRPr="008E62EE" w:rsidRDefault="00733E21" w:rsidP="000A00DF">
      <w:pPr>
        <w:tabs>
          <w:tab w:val="left" w:pos="283"/>
        </w:tabs>
        <w:jc w:val="both"/>
        <w:rPr>
          <w:lang w:val="fr-FR"/>
        </w:rPr>
      </w:pPr>
      <w:r w:rsidRPr="008E62EE">
        <w:rPr>
          <w:b/>
          <w:lang w:val="fr-FR"/>
        </w:rPr>
        <w:tab/>
        <w:t xml:space="preserve">A. </w:t>
      </w:r>
      <w:r w:rsidRPr="00B65B53">
        <w:rPr>
          <w:szCs w:val="24"/>
          <w:lang w:val="vi-VN"/>
        </w:rPr>
        <w:t>sự biến đổi của khí hậu qua thời gian.</w:t>
      </w:r>
    </w:p>
    <w:p w:rsidR="00733E21" w:rsidRPr="008E62EE" w:rsidRDefault="00733E21" w:rsidP="000A00DF">
      <w:pPr>
        <w:tabs>
          <w:tab w:val="left" w:pos="283"/>
        </w:tabs>
        <w:jc w:val="both"/>
        <w:rPr>
          <w:lang w:val="fr-FR"/>
        </w:rPr>
      </w:pPr>
      <w:r w:rsidRPr="008E62EE">
        <w:rPr>
          <w:b/>
          <w:lang w:val="fr-FR"/>
        </w:rPr>
        <w:tab/>
        <w:t xml:space="preserve">B. </w:t>
      </w:r>
      <w:r w:rsidRPr="00B65B53">
        <w:rPr>
          <w:szCs w:val="24"/>
          <w:lang w:val="vi-VN"/>
        </w:rPr>
        <w:t>những chuyện cổ tích do người xưa kể lại.</w:t>
      </w:r>
    </w:p>
    <w:p w:rsidR="00733E21" w:rsidRPr="008E62EE" w:rsidRDefault="00733E21" w:rsidP="000A00DF">
      <w:pPr>
        <w:tabs>
          <w:tab w:val="left" w:pos="283"/>
        </w:tabs>
        <w:jc w:val="both"/>
        <w:rPr>
          <w:lang w:val="fr-FR"/>
        </w:rPr>
      </w:pPr>
      <w:r w:rsidRPr="008E62EE">
        <w:rPr>
          <w:b/>
          <w:lang w:val="fr-FR"/>
        </w:rPr>
        <w:tab/>
        <w:t xml:space="preserve">C. </w:t>
      </w:r>
      <w:r w:rsidRPr="00B65B53">
        <w:rPr>
          <w:szCs w:val="24"/>
          <w:lang w:val="vi-VN"/>
        </w:rPr>
        <w:t>tất cả những gì đã xảy ra trong quá khứ.</w:t>
      </w:r>
    </w:p>
    <w:p w:rsidR="00733E21" w:rsidRPr="008E62EE" w:rsidRDefault="00733E21" w:rsidP="000A00DF">
      <w:pPr>
        <w:tabs>
          <w:tab w:val="left" w:pos="283"/>
        </w:tabs>
        <w:jc w:val="both"/>
        <w:rPr>
          <w:lang w:val="fr-FR"/>
        </w:rPr>
      </w:pPr>
      <w:r w:rsidRPr="008E62EE">
        <w:rPr>
          <w:b/>
          <w:lang w:val="fr-FR"/>
        </w:rPr>
        <w:tab/>
        <w:t xml:space="preserve">D. </w:t>
      </w:r>
      <w:r w:rsidRPr="00EE713A">
        <w:rPr>
          <w:szCs w:val="24"/>
          <w:lang w:val="vi-VN"/>
        </w:rPr>
        <w:t>quá trình hình thành và phát triển của xã hội loài người.</w:t>
      </w:r>
    </w:p>
    <w:p w:rsidR="00733E21" w:rsidRPr="00B65B53" w:rsidRDefault="00733E21" w:rsidP="000A00DF">
      <w:pPr>
        <w:jc w:val="both"/>
        <w:rPr>
          <w:szCs w:val="24"/>
          <w:lang w:val="vi-VN"/>
        </w:rPr>
      </w:pPr>
      <w:r w:rsidRPr="008E62EE">
        <w:rPr>
          <w:b/>
          <w:lang w:val="fr-FR"/>
        </w:rPr>
        <w:t xml:space="preserve">Câu 5. </w:t>
      </w:r>
      <w:r w:rsidRPr="00B65B53">
        <w:rPr>
          <w:szCs w:val="24"/>
          <w:lang w:val="vi-VN"/>
        </w:rPr>
        <w:t xml:space="preserve">Hình thức tổ chức xã hội của Người </w:t>
      </w:r>
      <w:r w:rsidRPr="00042F63">
        <w:rPr>
          <w:szCs w:val="24"/>
          <w:lang w:val="fr-FR"/>
        </w:rPr>
        <w:t>tinh khôn</w:t>
      </w:r>
      <w:r w:rsidRPr="00B65B53">
        <w:rPr>
          <w:szCs w:val="24"/>
          <w:lang w:val="vi-VN"/>
        </w:rPr>
        <w:t xml:space="preserve"> là:</w:t>
      </w:r>
    </w:p>
    <w:p w:rsidR="00733E21" w:rsidRDefault="00733E21" w:rsidP="000A00DF">
      <w:pPr>
        <w:tabs>
          <w:tab w:val="left" w:pos="283"/>
          <w:tab w:val="left" w:pos="5542"/>
        </w:tabs>
        <w:jc w:val="both"/>
        <w:rPr>
          <w:szCs w:val="24"/>
          <w:lang w:val="vi-VN"/>
        </w:rPr>
      </w:pPr>
      <w:r w:rsidRPr="008E62EE">
        <w:rPr>
          <w:rStyle w:val="YoungMixChar"/>
          <w:b/>
          <w:lang w:val="fr-FR"/>
        </w:rPr>
        <w:tab/>
        <w:t xml:space="preserve">A. </w:t>
      </w:r>
      <w:r w:rsidRPr="00B65B53">
        <w:rPr>
          <w:szCs w:val="24"/>
          <w:lang w:val="vi-VN"/>
        </w:rPr>
        <w:t>Làng, bản.</w:t>
      </w:r>
      <w:r w:rsidRPr="008E62EE">
        <w:rPr>
          <w:rStyle w:val="YoungMixChar"/>
          <w:b/>
          <w:lang w:val="fr-FR"/>
        </w:rPr>
        <w:tab/>
        <w:t xml:space="preserve">B. </w:t>
      </w:r>
      <w:r w:rsidRPr="00EE713A">
        <w:rPr>
          <w:szCs w:val="24"/>
          <w:lang w:val="vi-VN"/>
        </w:rPr>
        <w:t>Bầy người nguyên thủy</w:t>
      </w:r>
    </w:p>
    <w:p w:rsidR="00733E21" w:rsidRPr="008E62EE" w:rsidRDefault="00733E21" w:rsidP="000A00DF">
      <w:pPr>
        <w:tabs>
          <w:tab w:val="left" w:pos="283"/>
          <w:tab w:val="left" w:pos="5542"/>
        </w:tabs>
        <w:jc w:val="both"/>
        <w:rPr>
          <w:lang w:val="fr-FR"/>
        </w:rPr>
      </w:pPr>
      <w:r w:rsidRPr="008E62EE">
        <w:rPr>
          <w:rStyle w:val="YoungMixChar"/>
          <w:b/>
          <w:lang w:val="fr-FR"/>
        </w:rPr>
        <w:tab/>
        <w:t xml:space="preserve">C. </w:t>
      </w:r>
      <w:r w:rsidRPr="00B65B53">
        <w:rPr>
          <w:szCs w:val="24"/>
          <w:lang w:val="vi-VN"/>
        </w:rPr>
        <w:t>Nhà nước</w:t>
      </w:r>
      <w:r w:rsidRPr="008E62EE">
        <w:rPr>
          <w:rStyle w:val="YoungMixChar"/>
          <w:b/>
          <w:lang w:val="fr-FR"/>
        </w:rPr>
        <w:tab/>
        <w:t xml:space="preserve">D. </w:t>
      </w:r>
      <w:r>
        <w:rPr>
          <w:szCs w:val="24"/>
          <w:lang w:val="vi-VN"/>
        </w:rPr>
        <w:t>T</w:t>
      </w:r>
      <w:r w:rsidRPr="00B65B53">
        <w:rPr>
          <w:szCs w:val="24"/>
          <w:lang w:val="vi-VN"/>
        </w:rPr>
        <w:t>hị tộc</w:t>
      </w:r>
      <w:r w:rsidRPr="00042F63">
        <w:rPr>
          <w:szCs w:val="24"/>
          <w:lang w:val="fr-FR"/>
        </w:rPr>
        <w:t>, bộ lạc</w:t>
      </w:r>
    </w:p>
    <w:p w:rsidR="00733E21" w:rsidRPr="00B65B53" w:rsidRDefault="00733E21" w:rsidP="000A00DF">
      <w:pPr>
        <w:jc w:val="both"/>
        <w:rPr>
          <w:szCs w:val="24"/>
          <w:lang w:val="vi-VN"/>
        </w:rPr>
      </w:pPr>
      <w:r w:rsidRPr="008E62EE">
        <w:rPr>
          <w:b/>
          <w:lang w:val="fr-FR"/>
        </w:rPr>
        <w:t xml:space="preserve">Câu 6. </w:t>
      </w:r>
      <w:r w:rsidRPr="00042F63">
        <w:rPr>
          <w:lang w:val="fr-FR"/>
        </w:rPr>
        <w:t>Yếu tố nào</w:t>
      </w:r>
      <w:r w:rsidRPr="00D6408A">
        <w:rPr>
          <w:szCs w:val="24"/>
          <w:lang w:val="vi-VN"/>
        </w:rPr>
        <w:t xml:space="preserve"> </w:t>
      </w:r>
      <w:r w:rsidRPr="00D6408A">
        <w:rPr>
          <w:b/>
          <w:szCs w:val="24"/>
          <w:lang w:val="fr-FR"/>
        </w:rPr>
        <w:t>không được</w:t>
      </w:r>
      <w:r w:rsidRPr="00B65B53">
        <w:rPr>
          <w:szCs w:val="24"/>
          <w:lang w:val="vi-VN"/>
        </w:rPr>
        <w:t xml:space="preserve"> các nhà sử học</w:t>
      </w:r>
      <w:r w:rsidRPr="00042F63">
        <w:rPr>
          <w:lang w:val="fr-FR"/>
        </w:rPr>
        <w:t xml:space="preserve"> dùng</w:t>
      </w:r>
      <w:r>
        <w:rPr>
          <w:b/>
          <w:lang w:val="fr-FR"/>
        </w:rPr>
        <w:t xml:space="preserve"> </w:t>
      </w:r>
      <w:r>
        <w:rPr>
          <w:szCs w:val="24"/>
          <w:lang w:val="vi-VN"/>
        </w:rPr>
        <w:t>đ</w:t>
      </w:r>
      <w:r w:rsidRPr="00B65B53">
        <w:rPr>
          <w:szCs w:val="24"/>
          <w:lang w:val="vi-VN"/>
        </w:rPr>
        <w:t>ể dựng lại lịch sử</w:t>
      </w:r>
      <w:r>
        <w:rPr>
          <w:szCs w:val="24"/>
          <w:lang w:val="vi-VN"/>
        </w:rPr>
        <w:t>?</w:t>
      </w:r>
    </w:p>
    <w:p w:rsidR="00733E21" w:rsidRPr="00A42C5B" w:rsidRDefault="00733E21" w:rsidP="000A00DF">
      <w:pPr>
        <w:tabs>
          <w:tab w:val="left" w:pos="283"/>
          <w:tab w:val="left" w:pos="5542"/>
        </w:tabs>
        <w:jc w:val="both"/>
        <w:rPr>
          <w:lang w:val="fr-FR"/>
        </w:rPr>
      </w:pPr>
      <w:r w:rsidRPr="008E62EE">
        <w:rPr>
          <w:rStyle w:val="YoungMixChar"/>
          <w:b/>
          <w:lang w:val="fr-FR"/>
        </w:rPr>
        <w:tab/>
      </w:r>
      <w:r w:rsidRPr="00A42C5B">
        <w:rPr>
          <w:rStyle w:val="YoungMixChar"/>
          <w:b/>
          <w:lang w:val="fr-FR"/>
        </w:rPr>
        <w:t xml:space="preserve">A. </w:t>
      </w:r>
      <w:r w:rsidRPr="00042F63">
        <w:rPr>
          <w:szCs w:val="24"/>
          <w:lang w:val="fr-FR"/>
        </w:rPr>
        <w:t>Có phòng thí nghiệm</w:t>
      </w:r>
      <w:r w:rsidRPr="00A42C5B">
        <w:rPr>
          <w:szCs w:val="24"/>
          <w:lang w:val="fr-FR"/>
        </w:rPr>
        <w:t>.</w:t>
      </w:r>
      <w:r w:rsidRPr="00A42C5B">
        <w:rPr>
          <w:rStyle w:val="YoungMixChar"/>
          <w:b/>
          <w:lang w:val="fr-FR"/>
        </w:rPr>
        <w:tab/>
        <w:t xml:space="preserve">B. </w:t>
      </w:r>
      <w:r>
        <w:rPr>
          <w:szCs w:val="24"/>
          <w:lang w:val="fr-FR"/>
        </w:rPr>
        <w:t>Tư liệu truyền miệng</w:t>
      </w:r>
      <w:r w:rsidRPr="00A42C5B">
        <w:rPr>
          <w:szCs w:val="24"/>
          <w:lang w:val="fr-FR"/>
        </w:rPr>
        <w:t>.</w:t>
      </w:r>
    </w:p>
    <w:p w:rsidR="00733E21" w:rsidRPr="00042F63" w:rsidRDefault="00733E21" w:rsidP="000A00DF">
      <w:pPr>
        <w:tabs>
          <w:tab w:val="left" w:pos="283"/>
          <w:tab w:val="left" w:pos="5542"/>
        </w:tabs>
        <w:jc w:val="both"/>
        <w:rPr>
          <w:lang w:val="fr-FR"/>
        </w:rPr>
      </w:pPr>
      <w:r w:rsidRPr="00A42C5B">
        <w:rPr>
          <w:rStyle w:val="YoungMixChar"/>
          <w:b/>
          <w:lang w:val="fr-FR"/>
        </w:rPr>
        <w:tab/>
      </w:r>
      <w:r w:rsidRPr="00042F63">
        <w:rPr>
          <w:rStyle w:val="YoungMixChar"/>
          <w:b/>
          <w:lang w:val="fr-FR"/>
        </w:rPr>
        <w:t xml:space="preserve">C. </w:t>
      </w:r>
      <w:r w:rsidRPr="00042F63">
        <w:rPr>
          <w:szCs w:val="24"/>
          <w:lang w:val="fr-FR"/>
        </w:rPr>
        <w:t>Tư liệu hiện vật.</w:t>
      </w:r>
      <w:r w:rsidRPr="00042F63">
        <w:rPr>
          <w:rStyle w:val="YoungMixChar"/>
          <w:b/>
          <w:lang w:val="fr-FR"/>
        </w:rPr>
        <w:tab/>
        <w:t xml:space="preserve">D. </w:t>
      </w:r>
      <w:r w:rsidRPr="00042F63">
        <w:rPr>
          <w:szCs w:val="24"/>
          <w:lang w:val="fr-FR"/>
        </w:rPr>
        <w:t>Tư liệu chữ viết.</w:t>
      </w:r>
    </w:p>
    <w:p w:rsidR="00733E21" w:rsidRPr="00B65B53" w:rsidRDefault="00733E21" w:rsidP="000A00DF">
      <w:pPr>
        <w:jc w:val="both"/>
        <w:rPr>
          <w:szCs w:val="24"/>
          <w:lang w:val="vi-VN"/>
        </w:rPr>
      </w:pPr>
      <w:r w:rsidRPr="00733E21">
        <w:rPr>
          <w:b/>
          <w:lang w:val="fr-FR"/>
        </w:rPr>
        <w:t xml:space="preserve">Câu 7. </w:t>
      </w:r>
      <w:r w:rsidRPr="00B65B53">
        <w:rPr>
          <w:szCs w:val="24"/>
          <w:lang w:val="vi-VN"/>
        </w:rPr>
        <w:t>Cư dân nào là người đầu tiên biết sử dụng đồng đỏ?</w:t>
      </w:r>
    </w:p>
    <w:p w:rsidR="00733E21" w:rsidRPr="00733E21" w:rsidRDefault="00733E21" w:rsidP="000A00DF">
      <w:pPr>
        <w:tabs>
          <w:tab w:val="left" w:pos="283"/>
          <w:tab w:val="left" w:pos="5542"/>
        </w:tabs>
        <w:jc w:val="both"/>
        <w:rPr>
          <w:lang w:val="fr-FR"/>
        </w:rPr>
      </w:pPr>
      <w:r w:rsidRPr="00733E21">
        <w:rPr>
          <w:rStyle w:val="YoungMixChar"/>
          <w:b/>
          <w:lang w:val="fr-FR"/>
        </w:rPr>
        <w:tab/>
        <w:t xml:space="preserve">A. </w:t>
      </w:r>
      <w:r w:rsidRPr="00B65B53">
        <w:rPr>
          <w:szCs w:val="24"/>
          <w:lang w:val="vi-VN"/>
        </w:rPr>
        <w:t>Người Bắc Âu và La Mã.</w:t>
      </w:r>
      <w:r w:rsidRPr="00733E21">
        <w:rPr>
          <w:rStyle w:val="YoungMixChar"/>
          <w:b/>
          <w:lang w:val="fr-FR"/>
        </w:rPr>
        <w:tab/>
        <w:t xml:space="preserve">B. </w:t>
      </w:r>
      <w:r w:rsidRPr="00EE713A">
        <w:rPr>
          <w:szCs w:val="24"/>
          <w:lang w:val="vi-VN"/>
        </w:rPr>
        <w:t>Người Tây Á và Ai Cập.</w:t>
      </w:r>
    </w:p>
    <w:p w:rsidR="00733E21" w:rsidRPr="00733E21" w:rsidRDefault="00733E21" w:rsidP="000A00DF">
      <w:pPr>
        <w:tabs>
          <w:tab w:val="left" w:pos="283"/>
          <w:tab w:val="left" w:pos="5542"/>
        </w:tabs>
        <w:jc w:val="both"/>
        <w:rPr>
          <w:lang w:val="fr-FR"/>
        </w:rPr>
      </w:pPr>
      <w:r w:rsidRPr="00733E21">
        <w:rPr>
          <w:rStyle w:val="YoungMixChar"/>
          <w:b/>
          <w:lang w:val="fr-FR"/>
        </w:rPr>
        <w:tab/>
        <w:t xml:space="preserve">C. </w:t>
      </w:r>
      <w:r w:rsidRPr="00B65B53">
        <w:rPr>
          <w:szCs w:val="24"/>
          <w:lang w:val="vi-VN"/>
        </w:rPr>
        <w:t>Người Nam Á và Ấn Độ.</w:t>
      </w:r>
      <w:r w:rsidRPr="00733E21">
        <w:rPr>
          <w:rStyle w:val="YoungMixChar"/>
          <w:b/>
          <w:lang w:val="fr-FR"/>
        </w:rPr>
        <w:tab/>
        <w:t xml:space="preserve">D. </w:t>
      </w:r>
      <w:r w:rsidRPr="00B65B53">
        <w:rPr>
          <w:szCs w:val="24"/>
          <w:lang w:val="vi-VN"/>
        </w:rPr>
        <w:t>Người Trung Ấn và Lưỡng Hà.</w:t>
      </w:r>
    </w:p>
    <w:p w:rsidR="00733E21" w:rsidRPr="00B65B53" w:rsidRDefault="00733E21" w:rsidP="000A00DF">
      <w:pPr>
        <w:pStyle w:val="ListParagraph"/>
        <w:spacing w:after="0" w:line="240" w:lineRule="auto"/>
        <w:ind w:left="0"/>
        <w:jc w:val="both"/>
        <w:rPr>
          <w:szCs w:val="24"/>
          <w:lang w:val="vi-VN"/>
        </w:rPr>
      </w:pPr>
      <w:r w:rsidRPr="00733E21">
        <w:rPr>
          <w:b/>
          <w:lang w:val="fr-FR"/>
        </w:rPr>
        <w:t xml:space="preserve">Câu 8. </w:t>
      </w:r>
      <w:r w:rsidRPr="00B65B53">
        <w:rPr>
          <w:szCs w:val="24"/>
          <w:lang w:val="vi-VN"/>
        </w:rPr>
        <w:t>Lịch sử được hiểu là tất cả những gì:</w:t>
      </w:r>
    </w:p>
    <w:p w:rsidR="00733E21" w:rsidRPr="00733E21" w:rsidRDefault="00733E21" w:rsidP="000A00DF">
      <w:pPr>
        <w:tabs>
          <w:tab w:val="left" w:pos="283"/>
          <w:tab w:val="left" w:pos="5542"/>
        </w:tabs>
        <w:jc w:val="both"/>
        <w:rPr>
          <w:lang w:val="fr-FR"/>
        </w:rPr>
      </w:pPr>
      <w:r w:rsidRPr="00733E21">
        <w:rPr>
          <w:rStyle w:val="YoungMixChar"/>
          <w:b/>
          <w:lang w:val="fr-FR"/>
        </w:rPr>
        <w:tab/>
        <w:t xml:space="preserve">A. </w:t>
      </w:r>
      <w:r w:rsidRPr="00B65B53">
        <w:rPr>
          <w:szCs w:val="24"/>
          <w:lang w:val="vi-VN"/>
        </w:rPr>
        <w:t>đang diễn ra ở hiện tại.</w:t>
      </w:r>
      <w:r w:rsidRPr="00733E21">
        <w:rPr>
          <w:rStyle w:val="YoungMixChar"/>
          <w:b/>
          <w:lang w:val="fr-FR"/>
        </w:rPr>
        <w:tab/>
        <w:t xml:space="preserve">B. </w:t>
      </w:r>
      <w:r w:rsidRPr="00EE713A">
        <w:rPr>
          <w:szCs w:val="24"/>
          <w:lang w:val="vi-VN"/>
        </w:rPr>
        <w:t>đã xảy ra trong quá khứ.</w:t>
      </w:r>
    </w:p>
    <w:p w:rsidR="00733E21" w:rsidRPr="00733E21" w:rsidRDefault="00733E21" w:rsidP="000A00DF">
      <w:pPr>
        <w:tabs>
          <w:tab w:val="left" w:pos="283"/>
          <w:tab w:val="left" w:pos="5542"/>
        </w:tabs>
        <w:jc w:val="both"/>
        <w:rPr>
          <w:lang w:val="fr-FR"/>
        </w:rPr>
      </w:pPr>
      <w:r w:rsidRPr="00733E21">
        <w:rPr>
          <w:rStyle w:val="YoungMixChar"/>
          <w:b/>
          <w:lang w:val="fr-FR"/>
        </w:rPr>
        <w:tab/>
        <w:t xml:space="preserve">C. </w:t>
      </w:r>
      <w:r w:rsidRPr="00B65B53">
        <w:rPr>
          <w:szCs w:val="24"/>
          <w:lang w:val="vi-VN"/>
        </w:rPr>
        <w:t>sẽ xảy ra trong tương lai.</w:t>
      </w:r>
      <w:r w:rsidRPr="00733E21">
        <w:rPr>
          <w:rStyle w:val="YoungMixChar"/>
          <w:b/>
          <w:lang w:val="fr-FR"/>
        </w:rPr>
        <w:tab/>
        <w:t xml:space="preserve">D. </w:t>
      </w:r>
      <w:r w:rsidRPr="00B65B53">
        <w:rPr>
          <w:szCs w:val="24"/>
          <w:lang w:val="vi-VN"/>
        </w:rPr>
        <w:t>đã và đang diễn ra trong đời sống.</w:t>
      </w:r>
    </w:p>
    <w:p w:rsidR="00733E21" w:rsidRPr="00B65B53" w:rsidRDefault="00733E21" w:rsidP="000A00DF">
      <w:pPr>
        <w:jc w:val="both"/>
        <w:rPr>
          <w:szCs w:val="24"/>
          <w:lang w:val="vi-VN"/>
        </w:rPr>
      </w:pPr>
      <w:r w:rsidRPr="00733E21">
        <w:rPr>
          <w:b/>
          <w:lang w:val="fr-FR"/>
        </w:rPr>
        <w:t xml:space="preserve">Câu 9. </w:t>
      </w:r>
      <w:r w:rsidRPr="00B65B53">
        <w:rPr>
          <w:szCs w:val="24"/>
          <w:lang w:val="vi-VN"/>
        </w:rPr>
        <w:t xml:space="preserve">Ý nào sau đây </w:t>
      </w:r>
      <w:r w:rsidRPr="00B65B53">
        <w:rPr>
          <w:b/>
          <w:i/>
          <w:szCs w:val="24"/>
          <w:lang w:val="vi-VN"/>
        </w:rPr>
        <w:t>không phản ánh đúng</w:t>
      </w:r>
      <w:r w:rsidRPr="00B65B53">
        <w:rPr>
          <w:szCs w:val="24"/>
          <w:lang w:val="vi-VN"/>
        </w:rPr>
        <w:t xml:space="preserve"> sự thay đổi trong xã hội nguyên thủy khi tư hữu xuất hiện?</w:t>
      </w:r>
    </w:p>
    <w:p w:rsidR="00733E21" w:rsidRPr="00733E21" w:rsidRDefault="00733E21" w:rsidP="000A00DF">
      <w:pPr>
        <w:tabs>
          <w:tab w:val="left" w:pos="283"/>
        </w:tabs>
        <w:jc w:val="both"/>
        <w:rPr>
          <w:lang w:val="fr-FR"/>
        </w:rPr>
      </w:pPr>
      <w:r w:rsidRPr="00733E21">
        <w:rPr>
          <w:b/>
          <w:lang w:val="fr-FR"/>
        </w:rPr>
        <w:tab/>
        <w:t xml:space="preserve">A. </w:t>
      </w:r>
      <w:r w:rsidRPr="00B65B53">
        <w:rPr>
          <w:szCs w:val="24"/>
          <w:lang w:val="vi-VN"/>
        </w:rPr>
        <w:t>Xã hội phân hóa kẻ giàu – người nghèo.</w:t>
      </w:r>
    </w:p>
    <w:p w:rsidR="00733E21" w:rsidRPr="00733E21" w:rsidRDefault="00733E21" w:rsidP="000A00DF">
      <w:pPr>
        <w:tabs>
          <w:tab w:val="left" w:pos="283"/>
        </w:tabs>
        <w:jc w:val="both"/>
        <w:rPr>
          <w:lang w:val="fr-FR"/>
        </w:rPr>
      </w:pPr>
      <w:r w:rsidRPr="00733E21">
        <w:rPr>
          <w:b/>
          <w:lang w:val="fr-FR"/>
        </w:rPr>
        <w:tab/>
        <w:t xml:space="preserve">B. </w:t>
      </w:r>
      <w:r w:rsidRPr="00B65B53">
        <w:rPr>
          <w:szCs w:val="24"/>
          <w:lang w:val="vi-VN"/>
        </w:rPr>
        <w:t>Quan hệ cộng đồng bị phá vỡ.</w:t>
      </w:r>
    </w:p>
    <w:p w:rsidR="00733E21" w:rsidRPr="00733E21" w:rsidRDefault="00733E21" w:rsidP="000A00DF">
      <w:pPr>
        <w:tabs>
          <w:tab w:val="left" w:pos="283"/>
        </w:tabs>
        <w:jc w:val="both"/>
        <w:rPr>
          <w:lang w:val="fr-FR"/>
        </w:rPr>
      </w:pPr>
      <w:r w:rsidRPr="00733E21">
        <w:rPr>
          <w:b/>
          <w:lang w:val="fr-FR"/>
        </w:rPr>
        <w:tab/>
        <w:t xml:space="preserve">C. </w:t>
      </w:r>
      <w:r w:rsidRPr="00EE713A">
        <w:rPr>
          <w:szCs w:val="24"/>
          <w:lang w:val="vi-VN"/>
        </w:rPr>
        <w:t>Xã hội phân chia thành hai giai cấp: thống trị và bị trị.</w:t>
      </w:r>
    </w:p>
    <w:p w:rsidR="00733E21" w:rsidRPr="00733E21" w:rsidRDefault="00733E21" w:rsidP="000A00DF">
      <w:pPr>
        <w:tabs>
          <w:tab w:val="left" w:pos="283"/>
        </w:tabs>
        <w:jc w:val="both"/>
        <w:rPr>
          <w:lang w:val="fr-FR"/>
        </w:rPr>
      </w:pPr>
      <w:r w:rsidRPr="00733E21">
        <w:rPr>
          <w:b/>
          <w:lang w:val="fr-FR"/>
        </w:rPr>
        <w:tab/>
        <w:t xml:space="preserve">D. </w:t>
      </w:r>
      <w:r w:rsidRPr="00B65B53">
        <w:rPr>
          <w:szCs w:val="24"/>
          <w:lang w:val="vi-VN"/>
        </w:rPr>
        <w:t>Gia đình phụ hệ xuất hiện thay thế cho gia đình mẫu hệ.</w:t>
      </w:r>
    </w:p>
    <w:p w:rsidR="00733E21" w:rsidRPr="00B65B53" w:rsidRDefault="00733E21" w:rsidP="000A00DF">
      <w:pPr>
        <w:jc w:val="both"/>
        <w:rPr>
          <w:b/>
          <w:szCs w:val="24"/>
          <w:lang w:val="vi-VN"/>
        </w:rPr>
      </w:pPr>
      <w:r>
        <w:rPr>
          <w:b/>
        </w:rPr>
        <w:t xml:space="preserve">Câu 10. </w:t>
      </w:r>
      <w:r w:rsidRPr="00B65B53">
        <w:rPr>
          <w:szCs w:val="24"/>
          <w:lang w:val="vi-VN"/>
        </w:rPr>
        <w:t>Nhiều thị tộc, họ hàng sống cạnh nhau đã tạo thành:</w:t>
      </w:r>
    </w:p>
    <w:p w:rsidR="00733E21" w:rsidRDefault="00733E21" w:rsidP="000A00DF">
      <w:pPr>
        <w:tabs>
          <w:tab w:val="left" w:pos="283"/>
          <w:tab w:val="left" w:pos="5542"/>
        </w:tabs>
        <w:jc w:val="both"/>
      </w:pPr>
      <w:r>
        <w:rPr>
          <w:rStyle w:val="YoungMixChar"/>
          <w:b/>
        </w:rPr>
        <w:tab/>
        <w:t xml:space="preserve">A. </w:t>
      </w:r>
      <w:r w:rsidRPr="00B65B53">
        <w:rPr>
          <w:szCs w:val="24"/>
          <w:lang w:val="vi-VN"/>
        </w:rPr>
        <w:t>Xóm làng</w:t>
      </w:r>
      <w:r>
        <w:rPr>
          <w:rStyle w:val="YoungMixChar"/>
          <w:b/>
        </w:rPr>
        <w:tab/>
        <w:t xml:space="preserve">B. </w:t>
      </w:r>
      <w:r w:rsidRPr="00B65B53">
        <w:rPr>
          <w:szCs w:val="24"/>
          <w:lang w:val="vi-VN"/>
        </w:rPr>
        <w:t>Bầy người nguyên thủy</w:t>
      </w:r>
    </w:p>
    <w:p w:rsidR="00733E21" w:rsidRPr="00BE3A78" w:rsidRDefault="00733E21" w:rsidP="000A00DF">
      <w:pPr>
        <w:tabs>
          <w:tab w:val="left" w:pos="283"/>
          <w:tab w:val="left" w:pos="5542"/>
        </w:tabs>
        <w:jc w:val="both"/>
        <w:rPr>
          <w:lang w:val="vi-VN"/>
        </w:rPr>
      </w:pPr>
      <w:r>
        <w:rPr>
          <w:rStyle w:val="YoungMixChar"/>
          <w:b/>
        </w:rPr>
        <w:tab/>
        <w:t xml:space="preserve">C. </w:t>
      </w:r>
      <w:r w:rsidRPr="00EE713A">
        <w:rPr>
          <w:szCs w:val="24"/>
          <w:lang w:val="vi-VN"/>
        </w:rPr>
        <w:t>Bộ lạc</w:t>
      </w:r>
      <w:r>
        <w:rPr>
          <w:rStyle w:val="YoungMixChar"/>
          <w:b/>
        </w:rPr>
        <w:tab/>
        <w:t xml:space="preserve">D. </w:t>
      </w:r>
      <w:r w:rsidRPr="00B65B53">
        <w:rPr>
          <w:szCs w:val="24"/>
          <w:lang w:val="vi-VN"/>
        </w:rPr>
        <w:t>Nhà nước</w:t>
      </w:r>
    </w:p>
    <w:p w:rsidR="006A504B" w:rsidRDefault="006A504B" w:rsidP="000A00DF">
      <w:pPr>
        <w:spacing w:line="276" w:lineRule="auto"/>
        <w:ind w:left="-142"/>
        <w:jc w:val="both"/>
        <w:rPr>
          <w:b/>
          <w:spacing w:val="-10"/>
          <w:szCs w:val="24"/>
          <w:u w:val="single"/>
          <w:lang w:val="it-IT"/>
        </w:rPr>
      </w:pPr>
      <w:r w:rsidRPr="005307C6">
        <w:rPr>
          <w:b/>
          <w:spacing w:val="-10"/>
          <w:szCs w:val="24"/>
          <w:u w:val="single"/>
          <w:lang w:val="it-IT"/>
        </w:rPr>
        <w:t>II. Tự luận (2,5 điểm)</w:t>
      </w:r>
    </w:p>
    <w:p w:rsidR="00733E21" w:rsidRPr="00D37181" w:rsidRDefault="00733E21" w:rsidP="000A00DF">
      <w:pPr>
        <w:spacing w:line="276" w:lineRule="auto"/>
        <w:ind w:left="-142"/>
        <w:jc w:val="both"/>
        <w:rPr>
          <w:szCs w:val="24"/>
          <w:lang w:val="vi-VN"/>
        </w:rPr>
      </w:pPr>
      <w:r w:rsidRPr="00B65B53">
        <w:rPr>
          <w:b/>
          <w:szCs w:val="24"/>
          <w:lang w:val="vi-VN"/>
        </w:rPr>
        <w:t>Câu 1</w:t>
      </w:r>
      <w:r w:rsidRPr="00815C04">
        <w:rPr>
          <w:b/>
          <w:szCs w:val="24"/>
          <w:lang w:val="vi-VN"/>
        </w:rPr>
        <w:t xml:space="preserve"> (1 điểm)</w:t>
      </w:r>
      <w:r w:rsidRPr="00B65B53">
        <w:rPr>
          <w:b/>
          <w:szCs w:val="24"/>
          <w:lang w:val="vi-VN"/>
        </w:rPr>
        <w:t>.</w:t>
      </w:r>
      <w:r w:rsidRPr="00B65B53">
        <w:rPr>
          <w:szCs w:val="24"/>
          <w:lang w:val="vi-VN"/>
        </w:rPr>
        <w:t xml:space="preserve"> Nêu khái niệm nguồn tư liệ</w:t>
      </w:r>
      <w:r>
        <w:rPr>
          <w:szCs w:val="24"/>
          <w:lang w:val="vi-VN"/>
        </w:rPr>
        <w:t xml:space="preserve">u </w:t>
      </w:r>
      <w:r w:rsidRPr="00D37181">
        <w:rPr>
          <w:szCs w:val="24"/>
          <w:lang w:val="vi-VN"/>
        </w:rPr>
        <w:t>truyền miệng. Hãy kể tên 2 văn bản văn học em đã học có thể dùng làm tư liệu này trong việc dựng lại lịch sử.</w:t>
      </w:r>
    </w:p>
    <w:p w:rsidR="00733E21" w:rsidRPr="00C44DE0" w:rsidRDefault="00733E21" w:rsidP="000A00DF">
      <w:pPr>
        <w:spacing w:line="276" w:lineRule="auto"/>
        <w:ind w:left="-142"/>
        <w:jc w:val="both"/>
        <w:rPr>
          <w:b/>
          <w:szCs w:val="24"/>
        </w:rPr>
      </w:pPr>
      <w:r w:rsidRPr="00B65B53">
        <w:rPr>
          <w:b/>
          <w:szCs w:val="24"/>
          <w:lang w:val="vi-VN"/>
        </w:rPr>
        <w:t xml:space="preserve">Câu 2. </w:t>
      </w:r>
      <w:r>
        <w:rPr>
          <w:b/>
          <w:szCs w:val="24"/>
        </w:rPr>
        <w:t>(2,5 điểm)</w:t>
      </w:r>
    </w:p>
    <w:p w:rsidR="00733E21" w:rsidRPr="00FA097F" w:rsidRDefault="00733E21" w:rsidP="000A00DF">
      <w:pPr>
        <w:pStyle w:val="ListParagraph"/>
        <w:numPr>
          <w:ilvl w:val="0"/>
          <w:numId w:val="43"/>
        </w:numPr>
        <w:ind w:right="-164"/>
        <w:jc w:val="both"/>
        <w:rPr>
          <w:rFonts w:eastAsia="Times New Roman"/>
          <w:szCs w:val="24"/>
          <w:lang w:val="vi-VN"/>
        </w:rPr>
      </w:pPr>
      <w:r w:rsidRPr="00FA097F">
        <w:rPr>
          <w:rFonts w:eastAsia="Times New Roman"/>
          <w:szCs w:val="24"/>
        </w:rPr>
        <w:t>Trình bày</w:t>
      </w:r>
      <w:r w:rsidRPr="00FA097F">
        <w:rPr>
          <w:rFonts w:eastAsia="Times New Roman"/>
          <w:szCs w:val="24"/>
          <w:lang w:val="vi-VN"/>
        </w:rPr>
        <w:t xml:space="preserve"> vai trò của lao động trong việc làm thay đổi </w:t>
      </w:r>
      <w:r w:rsidR="008A7597">
        <w:rPr>
          <w:rFonts w:eastAsia="Times New Roman"/>
          <w:szCs w:val="24"/>
        </w:rPr>
        <w:t>p</w:t>
      </w:r>
      <w:r w:rsidRPr="00FA097F">
        <w:rPr>
          <w:rFonts w:eastAsia="Times New Roman"/>
          <w:szCs w:val="24"/>
          <w:lang w:val="vi-VN"/>
        </w:rPr>
        <w:t>con người và cuộc sống của người nguyên thủy.</w:t>
      </w:r>
    </w:p>
    <w:p w:rsidR="00733E21" w:rsidRDefault="00733E21" w:rsidP="000A00DF">
      <w:pPr>
        <w:pStyle w:val="ListParagraph"/>
        <w:numPr>
          <w:ilvl w:val="0"/>
          <w:numId w:val="43"/>
        </w:numPr>
        <w:spacing w:line="276" w:lineRule="auto"/>
        <w:jc w:val="both"/>
        <w:rPr>
          <w:szCs w:val="24"/>
          <w:lang w:val="vi-VN"/>
        </w:rPr>
      </w:pPr>
      <w:r w:rsidRPr="00FA097F">
        <w:rPr>
          <w:rFonts w:cs="Times New Roman"/>
          <w:szCs w:val="24"/>
          <w:lang w:val="vi-VN"/>
        </w:rPr>
        <w:t>Sự xuất hiện của kim loại đã có tác động lớn đến đời sống con người.</w:t>
      </w:r>
      <w:r w:rsidRPr="00FA097F">
        <w:rPr>
          <w:rFonts w:ascii="14" w:hAnsi="14"/>
          <w:sz w:val="28"/>
          <w:szCs w:val="28"/>
          <w:lang w:val="vi-VN"/>
        </w:rPr>
        <w:t xml:space="preserve"> </w:t>
      </w:r>
      <w:r w:rsidRPr="00FA097F">
        <w:rPr>
          <w:szCs w:val="24"/>
          <w:lang w:val="vi-VN"/>
        </w:rPr>
        <w:t>Ngày nay con người vẫn dùng kim loại bằng đồng trong đời sống. Hãy kể tên những vật dụng mà em biết có sử dụng kim loại này để chế tạo.</w:t>
      </w:r>
    </w:p>
    <w:p w:rsidR="006A504B" w:rsidRPr="00391144" w:rsidRDefault="006A504B" w:rsidP="000A00DF">
      <w:pPr>
        <w:pStyle w:val="ListParagraph"/>
        <w:spacing w:after="0" w:line="276" w:lineRule="auto"/>
        <w:ind w:left="218"/>
        <w:jc w:val="center"/>
        <w:rPr>
          <w:szCs w:val="24"/>
          <w:lang w:val="vi-VN"/>
        </w:rPr>
      </w:pPr>
      <w:r w:rsidRPr="00391144">
        <w:rPr>
          <w:b/>
          <w:color w:val="000000" w:themeColor="text1"/>
          <w:szCs w:val="24"/>
        </w:rPr>
        <w:lastRenderedPageBreak/>
        <w:t>B. PHÂN MÔN ĐỊA LÍ</w:t>
      </w:r>
    </w:p>
    <w:p w:rsidR="006A504B" w:rsidRPr="006A504B" w:rsidRDefault="006A504B" w:rsidP="000A00DF">
      <w:pPr>
        <w:spacing w:line="276" w:lineRule="auto"/>
        <w:jc w:val="both"/>
        <w:rPr>
          <w:b/>
          <w:color w:val="000000" w:themeColor="text1"/>
          <w:szCs w:val="24"/>
          <w:u w:val="single"/>
          <w:lang w:val="vi"/>
        </w:rPr>
      </w:pPr>
      <w:r w:rsidRPr="006A504B">
        <w:rPr>
          <w:b/>
          <w:color w:val="000000" w:themeColor="text1"/>
          <w:szCs w:val="24"/>
          <w:u w:val="single"/>
          <w:lang w:val="vi"/>
        </w:rPr>
        <w:t>I. T</w:t>
      </w:r>
      <w:r w:rsidRPr="006A504B">
        <w:rPr>
          <w:b/>
          <w:color w:val="000000" w:themeColor="text1"/>
          <w:szCs w:val="24"/>
          <w:u w:val="single"/>
        </w:rPr>
        <w:t>rắc nghiệm</w:t>
      </w:r>
      <w:r w:rsidRPr="006A504B">
        <w:rPr>
          <w:b/>
          <w:color w:val="000000" w:themeColor="text1"/>
          <w:szCs w:val="24"/>
          <w:u w:val="single"/>
          <w:lang w:val="vi"/>
        </w:rPr>
        <w:t xml:space="preserve"> (</w:t>
      </w:r>
      <w:r w:rsidRPr="006A504B">
        <w:rPr>
          <w:b/>
          <w:color w:val="000000" w:themeColor="text1"/>
          <w:szCs w:val="24"/>
          <w:u w:val="single"/>
          <w:lang w:val="vi-VN"/>
        </w:rPr>
        <w:t>2.</w:t>
      </w:r>
      <w:r w:rsidRPr="006A504B">
        <w:rPr>
          <w:b/>
          <w:color w:val="000000" w:themeColor="text1"/>
          <w:szCs w:val="24"/>
          <w:u w:val="single"/>
          <w:lang w:val="vi"/>
        </w:rPr>
        <w:t xml:space="preserve">5 điểm) </w:t>
      </w:r>
    </w:p>
    <w:p w:rsidR="006A504B" w:rsidRPr="006A504B" w:rsidRDefault="006A504B" w:rsidP="000A00DF">
      <w:pPr>
        <w:spacing w:line="276" w:lineRule="auto"/>
        <w:jc w:val="both"/>
        <w:rPr>
          <w:b/>
          <w:color w:val="000000" w:themeColor="text1"/>
          <w:szCs w:val="24"/>
          <w:u w:val="single"/>
          <w:lang w:val="vi"/>
        </w:rPr>
      </w:pPr>
      <w:r w:rsidRPr="006A504B">
        <w:rPr>
          <w:b/>
          <w:color w:val="000000" w:themeColor="text1"/>
          <w:szCs w:val="24"/>
        </w:rPr>
        <w:t>Hãy ghi lại vào bài kiểm tra chữ cái đứng trước đáp án đúng nhất</w:t>
      </w:r>
    </w:p>
    <w:p w:rsidR="006A504B" w:rsidRPr="008A7597" w:rsidRDefault="006A504B" w:rsidP="000A00DF">
      <w:pPr>
        <w:jc w:val="both"/>
        <w:rPr>
          <w:b/>
          <w:sz w:val="26"/>
          <w:szCs w:val="26"/>
        </w:rPr>
      </w:pPr>
      <w:r w:rsidRPr="008A7597">
        <w:rPr>
          <w:b/>
          <w:color w:val="000000"/>
        </w:rPr>
        <w:t xml:space="preserve">Câu 1. </w:t>
      </w:r>
      <w:r w:rsidRPr="008A7597">
        <w:rPr>
          <w:color w:val="000000"/>
          <w:szCs w:val="26"/>
        </w:rPr>
        <w:t>Kho dữ liệu có cả hình ảnh, video và kiến thức phong phú là</w:t>
      </w:r>
    </w:p>
    <w:p w:rsidR="006A504B" w:rsidRPr="008A7597" w:rsidRDefault="006A504B"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bản đồ.</w:t>
      </w:r>
      <w:r w:rsidRPr="008A7597">
        <w:rPr>
          <w:rStyle w:val="YoungMixChar"/>
          <w:b/>
        </w:rPr>
        <w:tab/>
        <w:t xml:space="preserve">B. </w:t>
      </w:r>
      <w:r w:rsidRPr="008A7597">
        <w:rPr>
          <w:color w:val="000000"/>
          <w:szCs w:val="26"/>
        </w:rPr>
        <w:t>GPS.</w:t>
      </w:r>
      <w:r w:rsidRPr="008A7597">
        <w:rPr>
          <w:rStyle w:val="YoungMixChar"/>
          <w:b/>
        </w:rPr>
        <w:tab/>
        <w:t xml:space="preserve">C. </w:t>
      </w:r>
      <w:r w:rsidRPr="008A7597">
        <w:rPr>
          <w:color w:val="000000"/>
          <w:szCs w:val="26"/>
        </w:rPr>
        <w:t>bảng, biểu.</w:t>
      </w:r>
      <w:r w:rsidRPr="008A7597">
        <w:rPr>
          <w:rStyle w:val="YoungMixChar"/>
          <w:b/>
        </w:rPr>
        <w:tab/>
        <w:t xml:space="preserve">D. </w:t>
      </w:r>
      <w:r w:rsidRPr="008A7597">
        <w:rPr>
          <w:color w:val="000000"/>
          <w:szCs w:val="26"/>
        </w:rPr>
        <w:t>internet.</w:t>
      </w:r>
    </w:p>
    <w:p w:rsidR="006A504B" w:rsidRPr="008A7597" w:rsidRDefault="006A504B" w:rsidP="000A00DF">
      <w:pPr>
        <w:tabs>
          <w:tab w:val="left" w:pos="4438"/>
        </w:tabs>
        <w:jc w:val="both"/>
        <w:rPr>
          <w:color w:val="000000"/>
          <w:szCs w:val="26"/>
          <w:lang w:val="pt-BR"/>
        </w:rPr>
      </w:pPr>
      <w:r w:rsidRPr="008A7597">
        <w:rPr>
          <w:b/>
          <w:color w:val="000000"/>
        </w:rPr>
        <w:t xml:space="preserve">Câu 2. </w:t>
      </w:r>
      <w:r w:rsidRPr="008A7597">
        <w:rPr>
          <w:color w:val="000000"/>
          <w:szCs w:val="26"/>
          <w:lang w:val="pt-BR"/>
        </w:rPr>
        <w:t>Hình vẽ dưới đây liên quan đến công cụ nào thường được sử dụng trong môn Địa lí?</w:t>
      </w:r>
    </w:p>
    <w:p w:rsidR="000A00DF" w:rsidRPr="008A7597" w:rsidRDefault="000A00DF" w:rsidP="000A00DF">
      <w:pPr>
        <w:tabs>
          <w:tab w:val="left" w:pos="4438"/>
        </w:tabs>
        <w:jc w:val="both"/>
        <w:rPr>
          <w:b/>
          <w:sz w:val="26"/>
          <w:szCs w:val="26"/>
          <w:lang w:val="pt-BR"/>
        </w:rPr>
      </w:pPr>
    </w:p>
    <w:p w:rsidR="006A504B" w:rsidRPr="008A7597" w:rsidRDefault="006A504B" w:rsidP="000A00DF">
      <w:pPr>
        <w:tabs>
          <w:tab w:val="left" w:pos="4438"/>
        </w:tabs>
        <w:ind w:firstLine="1890"/>
        <w:jc w:val="both"/>
        <w:rPr>
          <w:i/>
          <w:sz w:val="26"/>
          <w:szCs w:val="26"/>
          <w:lang w:val="pt-BR"/>
        </w:rPr>
      </w:pPr>
      <w:r w:rsidRPr="008A7597">
        <w:rPr>
          <w:noProof/>
          <w:szCs w:val="26"/>
          <w:lang w:eastAsia="en-US"/>
        </w:rPr>
        <w:drawing>
          <wp:inline distT="0" distB="0" distL="0" distR="0" wp14:anchorId="2637660D" wp14:editId="3652C270">
            <wp:extent cx="3208020" cy="2063750"/>
            <wp:effectExtent l="19050" t="19050" r="11430" b="12700"/>
            <wp:docPr id="11" name="Picture 1">
              <a:extLst xmlns:a="http://schemas.openxmlformats.org/drawingml/2006/main">
                <a:ext uri="{FF2B5EF4-FFF2-40B4-BE49-F238E27FC236}">
                  <a16:creationId xmlns:a16="http://schemas.microsoft.com/office/drawing/2014/main" id="{D2CFC116-D4C9-41A9-A56E-C64DD7D7D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01" name="Picture 1">
                      <a:extLst>
                        <a:ext uri="{FF2B5EF4-FFF2-40B4-BE49-F238E27FC236}">
                          <a16:creationId xmlns:a16="http://schemas.microsoft.com/office/drawing/2014/main" id="{D2CFC116-D4C9-41A9-A56E-C64DD7D7D149}"/>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22272" cy="2072918"/>
                    </a:xfrm>
                    <a:prstGeom prst="rect">
                      <a:avLst/>
                    </a:prstGeom>
                    <a:solidFill>
                      <a:schemeClr val="accent2"/>
                    </a:solidFill>
                    <a:ln w="9525">
                      <a:solidFill>
                        <a:srgbClr val="C00000"/>
                      </a:solidFill>
                      <a:miter lim="800000"/>
                      <a:headEnd/>
                      <a:tailEnd/>
                    </a:ln>
                  </pic:spPr>
                </pic:pic>
              </a:graphicData>
            </a:graphic>
          </wp:inline>
        </w:drawing>
      </w:r>
      <w:r w:rsidRPr="008A7597">
        <w:rPr>
          <w:i/>
          <w:color w:val="000000"/>
          <w:szCs w:val="26"/>
          <w:lang w:val="pt-BR"/>
        </w:rPr>
        <w:t xml:space="preserve">             </w:t>
      </w:r>
    </w:p>
    <w:p w:rsidR="006A504B" w:rsidRPr="008A7597" w:rsidRDefault="006A504B" w:rsidP="000A00DF">
      <w:pPr>
        <w:tabs>
          <w:tab w:val="left" w:pos="283"/>
          <w:tab w:val="left" w:pos="2829"/>
          <w:tab w:val="left" w:pos="5375"/>
          <w:tab w:val="left" w:pos="7920"/>
        </w:tabs>
        <w:ind w:firstLine="270"/>
        <w:jc w:val="both"/>
        <w:rPr>
          <w:rStyle w:val="YoungMixChar"/>
          <w:b/>
        </w:rPr>
        <w:sectPr w:rsidR="006A504B" w:rsidRPr="008A7597" w:rsidSect="00C203DD">
          <w:headerReference w:type="default" r:id="rId36"/>
          <w:footerReference w:type="default" r:id="rId37"/>
          <w:type w:val="continuous"/>
          <w:pgSz w:w="11906" w:h="16838" w:code="9"/>
          <w:pgMar w:top="1080" w:right="1196" w:bottom="1440" w:left="1440" w:header="720" w:footer="0" w:gutter="0"/>
          <w:pgNumType w:start="1"/>
          <w:cols w:space="720"/>
          <w:docGrid w:linePitch="360"/>
        </w:sectPr>
      </w:pP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lang w:eastAsia="vi-VN"/>
        </w:rPr>
        <w:t>Bản đồ.</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lang w:eastAsia="vi-VN"/>
        </w:rPr>
        <w:t>Biểu đồ.</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lang w:eastAsia="vi-VN"/>
        </w:rPr>
        <w:t>Bảng số liệu.</w:t>
      </w:r>
    </w:p>
    <w:p w:rsidR="006A504B" w:rsidRPr="008A7597" w:rsidRDefault="006A504B" w:rsidP="000A00DF">
      <w:pPr>
        <w:tabs>
          <w:tab w:val="left" w:pos="283"/>
          <w:tab w:val="left" w:pos="2829"/>
          <w:tab w:val="left" w:pos="5375"/>
          <w:tab w:val="left" w:pos="7920"/>
        </w:tabs>
        <w:ind w:firstLine="270"/>
        <w:jc w:val="both"/>
      </w:pPr>
      <w:r w:rsidRPr="008A7597">
        <w:rPr>
          <w:rStyle w:val="YoungMixChar"/>
          <w:b/>
        </w:rPr>
        <w:t xml:space="preserve">  D. </w:t>
      </w:r>
      <w:r w:rsidRPr="008A7597">
        <w:rPr>
          <w:color w:val="000000"/>
          <w:szCs w:val="26"/>
          <w:lang w:eastAsia="vi-VN"/>
        </w:rPr>
        <w:t>Sơ đồ.</w:t>
      </w:r>
    </w:p>
    <w:p w:rsidR="006A504B" w:rsidRPr="008A7597" w:rsidRDefault="006A504B" w:rsidP="000A00DF">
      <w:pPr>
        <w:jc w:val="both"/>
        <w:rPr>
          <w:b/>
          <w:color w:val="000000"/>
        </w:rPr>
        <w:sectPr w:rsidR="006A504B" w:rsidRPr="008A7597" w:rsidSect="006A504B">
          <w:type w:val="continuous"/>
          <w:pgSz w:w="11906" w:h="16838" w:code="9"/>
          <w:pgMar w:top="1080" w:right="1196" w:bottom="1440" w:left="1440" w:header="720" w:footer="720" w:gutter="0"/>
          <w:pgNumType w:start="1"/>
          <w:cols w:num="2" w:space="720"/>
          <w:docGrid w:linePitch="360"/>
        </w:sectPr>
      </w:pPr>
    </w:p>
    <w:p w:rsidR="006A504B" w:rsidRPr="008A7597" w:rsidRDefault="006A504B" w:rsidP="000A00DF">
      <w:pPr>
        <w:jc w:val="both"/>
        <w:rPr>
          <w:b/>
          <w:sz w:val="26"/>
          <w:szCs w:val="26"/>
        </w:rPr>
      </w:pPr>
      <w:r w:rsidRPr="008A7597">
        <w:rPr>
          <w:b/>
          <w:color w:val="000000"/>
        </w:rPr>
        <w:t xml:space="preserve">Câu 3. </w:t>
      </w:r>
      <w:r w:rsidRPr="008A7597">
        <w:rPr>
          <w:color w:val="000000"/>
          <w:szCs w:val="26"/>
        </w:rPr>
        <w:t>Các đường nối liền hai điểm cực Bắc và cực Nam trên bề mặt quả Địa Cầu là những đường</w:t>
      </w:r>
    </w:p>
    <w:p w:rsidR="006A504B" w:rsidRPr="008A7597" w:rsidRDefault="006A504B" w:rsidP="000A00DF">
      <w:pPr>
        <w:tabs>
          <w:tab w:val="left" w:pos="283"/>
          <w:tab w:val="left" w:pos="2829"/>
          <w:tab w:val="left" w:pos="5375"/>
          <w:tab w:val="left" w:pos="7920"/>
        </w:tabs>
        <w:ind w:firstLine="270"/>
        <w:jc w:val="both"/>
        <w:rPr>
          <w:rStyle w:val="YoungMixChar"/>
          <w:b/>
        </w:rPr>
        <w:sectPr w:rsidR="006A504B" w:rsidRPr="008A7597" w:rsidSect="006A504B">
          <w:type w:val="continuous"/>
          <w:pgSz w:w="11906" w:h="16838" w:code="9"/>
          <w:pgMar w:top="1080" w:right="1196" w:bottom="1440" w:left="1440" w:header="720" w:footer="720" w:gutter="0"/>
          <w:pgNumType w:start="1"/>
          <w:cols w:space="720"/>
          <w:docGrid w:linePitch="360"/>
        </w:sectPr>
      </w:pP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rPr>
        <w:t>kinh tuyến.</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rPr>
        <w:t>kinh tuyến gốc.</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rPr>
        <w:t>vĩ tuyến.</w:t>
      </w:r>
    </w:p>
    <w:p w:rsidR="006A504B" w:rsidRPr="008A7597" w:rsidRDefault="006A504B" w:rsidP="000A00DF">
      <w:pPr>
        <w:tabs>
          <w:tab w:val="left" w:pos="283"/>
          <w:tab w:val="left" w:pos="2829"/>
          <w:tab w:val="left" w:pos="5375"/>
          <w:tab w:val="left" w:pos="7920"/>
        </w:tabs>
        <w:ind w:firstLine="270"/>
        <w:jc w:val="both"/>
      </w:pPr>
      <w:r w:rsidRPr="008A7597">
        <w:rPr>
          <w:rStyle w:val="YoungMixChar"/>
          <w:b/>
        </w:rPr>
        <w:t xml:space="preserve">  D. </w:t>
      </w:r>
      <w:r w:rsidRPr="008A7597">
        <w:rPr>
          <w:color w:val="000000"/>
          <w:szCs w:val="26"/>
        </w:rPr>
        <w:t>vĩ tuyến gốc.</w:t>
      </w:r>
    </w:p>
    <w:p w:rsidR="006A504B" w:rsidRPr="008A7597" w:rsidRDefault="006A504B" w:rsidP="000A00DF">
      <w:pPr>
        <w:jc w:val="both"/>
        <w:rPr>
          <w:b/>
          <w:color w:val="000000"/>
        </w:rPr>
        <w:sectPr w:rsidR="006A504B" w:rsidRPr="008A7597" w:rsidSect="006A504B">
          <w:type w:val="continuous"/>
          <w:pgSz w:w="11906" w:h="16838" w:code="9"/>
          <w:pgMar w:top="1080" w:right="1196" w:bottom="1440" w:left="1440" w:header="720" w:footer="720" w:gutter="0"/>
          <w:pgNumType w:start="1"/>
          <w:cols w:num="2" w:space="720"/>
          <w:docGrid w:linePitch="360"/>
        </w:sectPr>
      </w:pPr>
    </w:p>
    <w:p w:rsidR="006A504B" w:rsidRPr="008A7597" w:rsidRDefault="006A504B" w:rsidP="000A00DF">
      <w:pPr>
        <w:jc w:val="both"/>
        <w:rPr>
          <w:b/>
          <w:sz w:val="26"/>
          <w:szCs w:val="26"/>
        </w:rPr>
      </w:pPr>
      <w:r w:rsidRPr="008A7597">
        <w:rPr>
          <w:b/>
          <w:color w:val="000000"/>
        </w:rPr>
        <w:t xml:space="preserve">Câu 4. </w:t>
      </w:r>
      <w:r w:rsidRPr="008A7597">
        <w:rPr>
          <w:color w:val="000000"/>
          <w:szCs w:val="26"/>
        </w:rPr>
        <w:t>Kinh độ của một điểm bất kì được tính bằng độ và là</w:t>
      </w:r>
      <w:r w:rsidRPr="008A7597">
        <w:rPr>
          <w:b/>
          <w:color w:val="000000"/>
          <w:szCs w:val="26"/>
        </w:rPr>
        <w:t> </w:t>
      </w:r>
      <w:r w:rsidRPr="008A7597">
        <w:rPr>
          <w:color w:val="000000"/>
          <w:szCs w:val="26"/>
        </w:rPr>
        <w:t>khoảng cách từ kinh tuyến đi qua điểm đó cho tới</w:t>
      </w:r>
    </w:p>
    <w:p w:rsidR="006A504B" w:rsidRPr="008A7597" w:rsidRDefault="006A504B" w:rsidP="000A00DF">
      <w:pPr>
        <w:tabs>
          <w:tab w:val="left" w:pos="283"/>
          <w:tab w:val="left" w:pos="2829"/>
          <w:tab w:val="left" w:pos="5375"/>
          <w:tab w:val="left" w:pos="7920"/>
        </w:tabs>
        <w:ind w:firstLine="270"/>
        <w:jc w:val="both"/>
        <w:rPr>
          <w:rStyle w:val="YoungMixChar"/>
          <w:b/>
        </w:rPr>
        <w:sectPr w:rsidR="006A504B" w:rsidRPr="008A7597" w:rsidSect="006A504B">
          <w:type w:val="continuous"/>
          <w:pgSz w:w="11906" w:h="16838" w:code="9"/>
          <w:pgMar w:top="1080" w:right="1196" w:bottom="1440" w:left="1440" w:header="720" w:footer="720" w:gutter="0"/>
          <w:pgNumType w:start="1"/>
          <w:cols w:space="720"/>
          <w:docGrid w:linePitch="360"/>
        </w:sectPr>
      </w:pP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rPr>
        <w:t>cực Bắc.</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rPr>
        <w:t>cực Nam.</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rPr>
        <w:t>kinh tuyến gốc.</w:t>
      </w:r>
    </w:p>
    <w:p w:rsidR="006A504B" w:rsidRPr="008A7597" w:rsidRDefault="006A504B" w:rsidP="000A00DF">
      <w:pPr>
        <w:tabs>
          <w:tab w:val="left" w:pos="283"/>
          <w:tab w:val="left" w:pos="2829"/>
          <w:tab w:val="left" w:pos="5375"/>
          <w:tab w:val="left" w:pos="7920"/>
        </w:tabs>
        <w:ind w:firstLine="270"/>
        <w:jc w:val="both"/>
      </w:pPr>
      <w:r w:rsidRPr="008A7597">
        <w:rPr>
          <w:rStyle w:val="YoungMixChar"/>
          <w:b/>
        </w:rPr>
        <w:t xml:space="preserve">  D. </w:t>
      </w:r>
      <w:r w:rsidRPr="008A7597">
        <w:rPr>
          <w:color w:val="000000"/>
          <w:szCs w:val="26"/>
        </w:rPr>
        <w:t>vĩ tuyến gốc.</w:t>
      </w:r>
    </w:p>
    <w:p w:rsidR="006A504B" w:rsidRPr="008A7597" w:rsidRDefault="006A504B" w:rsidP="000A00DF">
      <w:pPr>
        <w:jc w:val="both"/>
        <w:rPr>
          <w:b/>
          <w:color w:val="000000"/>
        </w:rPr>
        <w:sectPr w:rsidR="006A504B" w:rsidRPr="008A7597" w:rsidSect="006A504B">
          <w:type w:val="continuous"/>
          <w:pgSz w:w="11906" w:h="16838" w:code="9"/>
          <w:pgMar w:top="1080" w:right="1196" w:bottom="1440" w:left="1440" w:header="720" w:footer="720" w:gutter="0"/>
          <w:pgNumType w:start="1"/>
          <w:cols w:num="2" w:space="720"/>
          <w:docGrid w:linePitch="360"/>
        </w:sectPr>
      </w:pPr>
    </w:p>
    <w:p w:rsidR="006A504B" w:rsidRPr="008A7597" w:rsidRDefault="006A504B" w:rsidP="000A00DF">
      <w:pPr>
        <w:jc w:val="both"/>
        <w:rPr>
          <w:b/>
          <w:sz w:val="26"/>
          <w:szCs w:val="26"/>
        </w:rPr>
      </w:pPr>
      <w:r w:rsidRPr="008A7597">
        <w:rPr>
          <w:b/>
          <w:color w:val="000000"/>
        </w:rPr>
        <w:t xml:space="preserve">Câu 5. </w:t>
      </w:r>
      <w:r w:rsidRPr="008A7597">
        <w:rPr>
          <w:color w:val="000000"/>
          <w:szCs w:val="26"/>
        </w:rPr>
        <w:t>Lược đồ trí nhớ là những thông tin không gian về thế giới được giữ lại trong</w:t>
      </w:r>
    </w:p>
    <w:p w:rsidR="006A504B" w:rsidRPr="008A7597" w:rsidRDefault="006A504B" w:rsidP="000A00DF">
      <w:pPr>
        <w:tabs>
          <w:tab w:val="left" w:pos="283"/>
          <w:tab w:val="left" w:pos="2829"/>
          <w:tab w:val="left" w:pos="5375"/>
          <w:tab w:val="left" w:pos="7920"/>
        </w:tabs>
        <w:ind w:firstLine="270"/>
        <w:jc w:val="both"/>
        <w:rPr>
          <w:rStyle w:val="YoungMixChar"/>
          <w:b/>
        </w:rPr>
        <w:sectPr w:rsidR="006A504B" w:rsidRPr="008A7597" w:rsidSect="006A504B">
          <w:type w:val="continuous"/>
          <w:pgSz w:w="11906" w:h="16838" w:code="9"/>
          <w:pgMar w:top="1080" w:right="1196" w:bottom="1440" w:left="1440" w:header="720" w:footer="720" w:gutter="0"/>
          <w:pgNumType w:start="1"/>
          <w:cols w:space="720"/>
          <w:docGrid w:linePitch="360"/>
        </w:sectPr>
      </w:pP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A. </w:t>
      </w:r>
      <w:r w:rsidRPr="008A7597">
        <w:rPr>
          <w:color w:val="000000"/>
          <w:szCs w:val="26"/>
        </w:rPr>
        <w:t>sách điện tử.</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B. </w:t>
      </w:r>
      <w:r w:rsidRPr="008A7597">
        <w:rPr>
          <w:color w:val="000000"/>
          <w:szCs w:val="26"/>
        </w:rPr>
        <w:t>sách giáo khoa.</w:t>
      </w:r>
    </w:p>
    <w:p w:rsidR="006A504B" w:rsidRPr="008A7597" w:rsidRDefault="006A504B" w:rsidP="000A00DF">
      <w:pPr>
        <w:tabs>
          <w:tab w:val="left" w:pos="283"/>
          <w:tab w:val="left" w:pos="2829"/>
          <w:tab w:val="left" w:pos="5375"/>
          <w:tab w:val="left" w:pos="7920"/>
        </w:tabs>
        <w:ind w:firstLine="270"/>
        <w:jc w:val="both"/>
        <w:rPr>
          <w:rStyle w:val="YoungMixChar"/>
          <w:b/>
        </w:rPr>
      </w:pPr>
      <w:r w:rsidRPr="008A7597">
        <w:rPr>
          <w:rStyle w:val="YoungMixChar"/>
          <w:b/>
        </w:rPr>
        <w:t xml:space="preserve">  C. </w:t>
      </w:r>
      <w:r w:rsidRPr="008A7597">
        <w:rPr>
          <w:color w:val="000000"/>
          <w:szCs w:val="26"/>
        </w:rPr>
        <w:t>trí óc con người.</w:t>
      </w:r>
    </w:p>
    <w:p w:rsidR="006A504B" w:rsidRPr="008A7597" w:rsidRDefault="006A504B" w:rsidP="000A00DF">
      <w:pPr>
        <w:tabs>
          <w:tab w:val="left" w:pos="283"/>
          <w:tab w:val="left" w:pos="2829"/>
          <w:tab w:val="left" w:pos="5375"/>
          <w:tab w:val="left" w:pos="7920"/>
        </w:tabs>
        <w:ind w:firstLine="270"/>
        <w:jc w:val="both"/>
      </w:pPr>
      <w:r w:rsidRPr="008A7597">
        <w:rPr>
          <w:rStyle w:val="YoungMixChar"/>
          <w:b/>
        </w:rPr>
        <w:t xml:space="preserve">  D. </w:t>
      </w:r>
      <w:r w:rsidRPr="008A7597">
        <w:rPr>
          <w:color w:val="000000"/>
          <w:szCs w:val="26"/>
        </w:rPr>
        <w:t>máy tính, USB.</w:t>
      </w:r>
    </w:p>
    <w:p w:rsidR="006A504B" w:rsidRPr="008A7597" w:rsidRDefault="006A504B" w:rsidP="000A00DF">
      <w:pPr>
        <w:jc w:val="both"/>
        <w:rPr>
          <w:b/>
          <w:color w:val="000000"/>
        </w:rPr>
        <w:sectPr w:rsidR="006A504B" w:rsidRPr="008A7597" w:rsidSect="006A504B">
          <w:type w:val="continuous"/>
          <w:pgSz w:w="11906" w:h="16838" w:code="9"/>
          <w:pgMar w:top="1080" w:right="1196" w:bottom="1440" w:left="1440" w:header="720" w:footer="720" w:gutter="0"/>
          <w:pgNumType w:start="1"/>
          <w:cols w:num="2" w:space="720"/>
          <w:docGrid w:linePitch="360"/>
        </w:sectPr>
      </w:pPr>
    </w:p>
    <w:p w:rsidR="006A504B" w:rsidRPr="008A7597" w:rsidRDefault="006A504B" w:rsidP="000A00DF">
      <w:pPr>
        <w:jc w:val="both"/>
        <w:rPr>
          <w:b/>
          <w:sz w:val="26"/>
          <w:szCs w:val="26"/>
        </w:rPr>
      </w:pPr>
      <w:r w:rsidRPr="008A7597">
        <w:rPr>
          <w:b/>
          <w:color w:val="000000"/>
        </w:rPr>
        <w:t xml:space="preserve">Câu 6. </w:t>
      </w:r>
      <w:r w:rsidRPr="008A7597">
        <w:rPr>
          <w:color w:val="000000"/>
          <w:szCs w:val="26"/>
        </w:rPr>
        <w:t>Có mấy dạng lược đồ trí nhớ?</w:t>
      </w:r>
    </w:p>
    <w:p w:rsidR="006A504B" w:rsidRPr="008A7597" w:rsidRDefault="006A504B"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4.</w:t>
      </w:r>
      <w:r w:rsidRPr="008A7597">
        <w:rPr>
          <w:rStyle w:val="YoungMixChar"/>
          <w:b/>
        </w:rPr>
        <w:tab/>
        <w:t xml:space="preserve">B. </w:t>
      </w:r>
      <w:r w:rsidRPr="008A7597">
        <w:rPr>
          <w:color w:val="000000"/>
          <w:szCs w:val="26"/>
        </w:rPr>
        <w:t>3.</w:t>
      </w:r>
      <w:r w:rsidRPr="008A7597">
        <w:rPr>
          <w:rStyle w:val="YoungMixChar"/>
          <w:b/>
        </w:rPr>
        <w:tab/>
        <w:t xml:space="preserve">C. </w:t>
      </w:r>
      <w:r w:rsidRPr="008A7597">
        <w:rPr>
          <w:color w:val="000000"/>
          <w:szCs w:val="26"/>
        </w:rPr>
        <w:t>2.</w:t>
      </w:r>
      <w:r w:rsidRPr="008A7597">
        <w:rPr>
          <w:rStyle w:val="YoungMixChar"/>
          <w:b/>
        </w:rPr>
        <w:tab/>
        <w:t xml:space="preserve">D. </w:t>
      </w:r>
      <w:r w:rsidRPr="008A7597">
        <w:rPr>
          <w:color w:val="000000"/>
          <w:szCs w:val="26"/>
        </w:rPr>
        <w:t>1.</w:t>
      </w:r>
    </w:p>
    <w:p w:rsidR="006A504B" w:rsidRPr="008A7597" w:rsidRDefault="006A504B" w:rsidP="000A00DF">
      <w:pPr>
        <w:jc w:val="both"/>
        <w:rPr>
          <w:sz w:val="26"/>
          <w:szCs w:val="26"/>
          <w:lang w:val="fr-FR"/>
        </w:rPr>
      </w:pPr>
      <w:r w:rsidRPr="008A7597">
        <w:rPr>
          <w:b/>
          <w:color w:val="000000"/>
        </w:rPr>
        <w:t xml:space="preserve">Câu 7. </w:t>
      </w:r>
      <w:r w:rsidRPr="008A7597">
        <w:rPr>
          <w:color w:val="000000"/>
          <w:szCs w:val="26"/>
          <w:lang w:val="fr-FR"/>
        </w:rPr>
        <w:t>Theo thứ tự xa dần Mặt Trời, Trái Đất nằm ở vị trí thứ</w:t>
      </w:r>
    </w:p>
    <w:p w:rsidR="006A504B" w:rsidRPr="008A7597" w:rsidRDefault="006A504B"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2.</w:t>
      </w:r>
      <w:r w:rsidRPr="008A7597">
        <w:rPr>
          <w:rStyle w:val="YoungMixChar"/>
          <w:b/>
        </w:rPr>
        <w:tab/>
        <w:t xml:space="preserve">B. </w:t>
      </w:r>
      <w:r w:rsidRPr="008A7597">
        <w:rPr>
          <w:color w:val="000000"/>
          <w:szCs w:val="26"/>
        </w:rPr>
        <w:t>3.</w:t>
      </w:r>
      <w:r w:rsidRPr="008A7597">
        <w:rPr>
          <w:rStyle w:val="YoungMixChar"/>
          <w:b/>
        </w:rPr>
        <w:tab/>
        <w:t xml:space="preserve">C. </w:t>
      </w:r>
      <w:r w:rsidRPr="008A7597">
        <w:rPr>
          <w:color w:val="000000"/>
          <w:szCs w:val="26"/>
        </w:rPr>
        <w:t>4.</w:t>
      </w:r>
      <w:r w:rsidRPr="008A7597">
        <w:rPr>
          <w:rStyle w:val="YoungMixChar"/>
          <w:b/>
        </w:rPr>
        <w:tab/>
        <w:t xml:space="preserve">D. </w:t>
      </w:r>
      <w:r w:rsidRPr="008A7597">
        <w:rPr>
          <w:color w:val="000000"/>
          <w:szCs w:val="26"/>
        </w:rPr>
        <w:t>5.</w:t>
      </w:r>
    </w:p>
    <w:p w:rsidR="006A504B" w:rsidRPr="008A7597" w:rsidRDefault="006A504B" w:rsidP="000A00DF">
      <w:pPr>
        <w:tabs>
          <w:tab w:val="left" w:pos="4438"/>
        </w:tabs>
        <w:jc w:val="both"/>
        <w:rPr>
          <w:i/>
          <w:sz w:val="26"/>
          <w:szCs w:val="26"/>
        </w:rPr>
      </w:pPr>
      <w:r w:rsidRPr="008A7597">
        <w:rPr>
          <w:b/>
          <w:color w:val="000000"/>
        </w:rPr>
        <w:t xml:space="preserve">Câu 8. </w:t>
      </w:r>
      <w:r w:rsidRPr="008A7597">
        <w:rPr>
          <w:color w:val="000000"/>
          <w:szCs w:val="26"/>
          <w:lang w:val="fr-FR"/>
        </w:rPr>
        <w:t>Trái Đất có dạng hình</w:t>
      </w:r>
    </w:p>
    <w:p w:rsidR="006A504B" w:rsidRPr="008A7597" w:rsidRDefault="006A504B" w:rsidP="000A00DF">
      <w:pPr>
        <w:tabs>
          <w:tab w:val="left" w:pos="283"/>
          <w:tab w:val="left" w:pos="2829"/>
          <w:tab w:val="left" w:pos="5375"/>
          <w:tab w:val="left" w:pos="7920"/>
        </w:tabs>
        <w:jc w:val="both"/>
      </w:pPr>
      <w:r w:rsidRPr="008A7597">
        <w:rPr>
          <w:rStyle w:val="YoungMixChar"/>
          <w:b/>
        </w:rPr>
        <w:tab/>
        <w:t xml:space="preserve">A. </w:t>
      </w:r>
      <w:r w:rsidRPr="008A7597">
        <w:rPr>
          <w:color w:val="000000"/>
          <w:szCs w:val="26"/>
        </w:rPr>
        <w:t>cầu.</w:t>
      </w:r>
      <w:r w:rsidRPr="008A7597">
        <w:rPr>
          <w:rStyle w:val="YoungMixChar"/>
          <w:b/>
        </w:rPr>
        <w:tab/>
        <w:t xml:space="preserve">B. </w:t>
      </w:r>
      <w:r w:rsidRPr="008A7597">
        <w:rPr>
          <w:color w:val="000000"/>
          <w:szCs w:val="26"/>
          <w:lang w:val="fr-FR"/>
        </w:rPr>
        <w:t>tròn.</w:t>
      </w:r>
      <w:r w:rsidRPr="008A7597">
        <w:rPr>
          <w:rStyle w:val="YoungMixChar"/>
          <w:b/>
        </w:rPr>
        <w:tab/>
        <w:t xml:space="preserve">C. </w:t>
      </w:r>
      <w:r w:rsidRPr="008A7597">
        <w:rPr>
          <w:color w:val="000000"/>
          <w:szCs w:val="26"/>
          <w:lang w:val="fr-FR"/>
        </w:rPr>
        <w:t>bầu dục.</w:t>
      </w:r>
      <w:r w:rsidRPr="008A7597">
        <w:rPr>
          <w:rStyle w:val="YoungMixChar"/>
          <w:b/>
        </w:rPr>
        <w:tab/>
        <w:t xml:space="preserve">D. </w:t>
      </w:r>
      <w:r w:rsidRPr="008A7597">
        <w:rPr>
          <w:color w:val="000000"/>
          <w:szCs w:val="26"/>
        </w:rPr>
        <w:t>vuông.</w:t>
      </w:r>
    </w:p>
    <w:p w:rsidR="006A504B" w:rsidRPr="003A5969" w:rsidRDefault="006A504B" w:rsidP="000A00DF">
      <w:pPr>
        <w:tabs>
          <w:tab w:val="left" w:pos="810"/>
        </w:tabs>
        <w:jc w:val="both"/>
        <w:rPr>
          <w:sz w:val="26"/>
          <w:szCs w:val="26"/>
          <w:lang w:val="fr-FR"/>
        </w:rPr>
      </w:pPr>
      <w:r>
        <w:rPr>
          <w:b/>
          <w:color w:val="000000"/>
        </w:rPr>
        <w:t xml:space="preserve">Câu 9. </w:t>
      </w:r>
      <w:r w:rsidRPr="003A5969">
        <w:rPr>
          <w:color w:val="000000"/>
          <w:szCs w:val="26"/>
          <w:shd w:val="clear" w:color="auto" w:fill="FFFFFF"/>
        </w:rPr>
        <w:t>Sự chuyển động của Trái Đất quay quanh trục </w:t>
      </w:r>
      <w:r w:rsidRPr="003A5969">
        <w:rPr>
          <w:rStyle w:val="Strong"/>
          <w:i/>
          <w:color w:val="000000"/>
          <w:szCs w:val="26"/>
          <w:u w:val="single"/>
          <w:shd w:val="clear" w:color="auto" w:fill="FFFFFF"/>
        </w:rPr>
        <w:t>không</w:t>
      </w:r>
      <w:r w:rsidRPr="003A5969">
        <w:rPr>
          <w:i/>
          <w:color w:val="000000"/>
          <w:szCs w:val="26"/>
          <w:shd w:val="clear" w:color="auto" w:fill="FFFFFF"/>
        </w:rPr>
        <w:t> </w:t>
      </w:r>
      <w:r w:rsidRPr="003A5969">
        <w:rPr>
          <w:color w:val="000000"/>
          <w:szCs w:val="26"/>
          <w:shd w:val="clear" w:color="auto" w:fill="FFFFFF"/>
        </w:rPr>
        <w:t>tạo ra hiện tượng nào sau đây?</w:t>
      </w:r>
    </w:p>
    <w:p w:rsidR="006A504B" w:rsidRPr="003A5969" w:rsidRDefault="006A504B" w:rsidP="000A00DF">
      <w:pPr>
        <w:tabs>
          <w:tab w:val="left" w:pos="283"/>
        </w:tabs>
        <w:jc w:val="both"/>
      </w:pPr>
      <w:r>
        <w:rPr>
          <w:rStyle w:val="YoungMixChar"/>
          <w:b/>
        </w:rPr>
        <w:tab/>
        <w:t xml:space="preserve">A. </w:t>
      </w:r>
      <w:r w:rsidRPr="003A5969">
        <w:rPr>
          <w:color w:val="000000"/>
          <w:szCs w:val="26"/>
        </w:rPr>
        <w:t>Giờ khác nhau ở các khu vực.</w:t>
      </w:r>
    </w:p>
    <w:p w:rsidR="006A504B" w:rsidRPr="003A5969" w:rsidRDefault="006A504B" w:rsidP="000A00DF">
      <w:pPr>
        <w:tabs>
          <w:tab w:val="left" w:pos="283"/>
        </w:tabs>
        <w:jc w:val="both"/>
      </w:pPr>
      <w:r>
        <w:rPr>
          <w:rStyle w:val="YoungMixChar"/>
          <w:b/>
        </w:rPr>
        <w:tab/>
        <w:t xml:space="preserve">B. </w:t>
      </w:r>
      <w:r w:rsidRPr="003A5969">
        <w:rPr>
          <w:color w:val="000000"/>
          <w:szCs w:val="26"/>
        </w:rPr>
        <w:t>Sự lệch hướng chuyển động của các vật</w:t>
      </w:r>
      <w:r>
        <w:rPr>
          <w:color w:val="000000"/>
          <w:szCs w:val="26"/>
        </w:rPr>
        <w:t xml:space="preserve"> thể.</w:t>
      </w:r>
    </w:p>
    <w:p w:rsidR="006A504B" w:rsidRPr="003A5969" w:rsidRDefault="006A504B" w:rsidP="000A00DF">
      <w:pPr>
        <w:tabs>
          <w:tab w:val="left" w:pos="283"/>
        </w:tabs>
        <w:jc w:val="both"/>
      </w:pPr>
      <w:r>
        <w:rPr>
          <w:rStyle w:val="YoungMixChar"/>
          <w:b/>
        </w:rPr>
        <w:tab/>
        <w:t xml:space="preserve">C. </w:t>
      </w:r>
      <w:r w:rsidRPr="003A5969">
        <w:rPr>
          <w:color w:val="000000"/>
          <w:szCs w:val="26"/>
        </w:rPr>
        <w:t>Sự luân phiên ngày đêm.</w:t>
      </w:r>
    </w:p>
    <w:p w:rsidR="006A504B" w:rsidRPr="008A7597" w:rsidRDefault="006A504B" w:rsidP="000A00DF">
      <w:pPr>
        <w:tabs>
          <w:tab w:val="left" w:pos="283"/>
        </w:tabs>
        <w:jc w:val="both"/>
      </w:pPr>
      <w:r w:rsidRPr="008A7597">
        <w:rPr>
          <w:rStyle w:val="YoungMixChar"/>
          <w:b/>
        </w:rPr>
        <w:tab/>
        <w:t xml:space="preserve">D. </w:t>
      </w:r>
      <w:r w:rsidRPr="008A7597">
        <w:rPr>
          <w:color w:val="000000"/>
          <w:szCs w:val="26"/>
        </w:rPr>
        <w:t>Hiện tượng các mùa trong năm.</w:t>
      </w:r>
    </w:p>
    <w:p w:rsidR="006A504B" w:rsidRPr="008A7597" w:rsidRDefault="006A504B" w:rsidP="000A00DF">
      <w:pPr>
        <w:shd w:val="clear" w:color="auto" w:fill="FFFFFF"/>
        <w:jc w:val="both"/>
        <w:rPr>
          <w:rFonts w:eastAsia="Times New Roman"/>
          <w:sz w:val="26"/>
          <w:szCs w:val="26"/>
        </w:rPr>
        <w:sectPr w:rsidR="006A504B" w:rsidRPr="008A7597" w:rsidSect="006A504B">
          <w:type w:val="continuous"/>
          <w:pgSz w:w="11906" w:h="16838" w:code="9"/>
          <w:pgMar w:top="1080" w:right="1196" w:bottom="1440" w:left="1440" w:header="720" w:footer="720" w:gutter="0"/>
          <w:pgNumType w:start="1"/>
          <w:cols w:space="720"/>
          <w:docGrid w:linePitch="360"/>
        </w:sectPr>
      </w:pPr>
      <w:r w:rsidRPr="008A7597">
        <w:rPr>
          <w:b/>
          <w:color w:val="000000"/>
        </w:rPr>
        <w:t xml:space="preserve">Câu 10. </w:t>
      </w:r>
      <w:r w:rsidRPr="008A7597">
        <w:rPr>
          <w:rFonts w:eastAsia="Times New Roman"/>
          <w:color w:val="000000"/>
          <w:szCs w:val="26"/>
        </w:rPr>
        <w:t>Khi khu vực giờ gốc là 12 giờ thì ở nước ta là bao nhiêu giờ?</w:t>
      </w:r>
    </w:p>
    <w:p w:rsidR="006A504B" w:rsidRDefault="006A504B" w:rsidP="000A00DF">
      <w:pPr>
        <w:tabs>
          <w:tab w:val="left" w:pos="283"/>
          <w:tab w:val="left" w:pos="2829"/>
          <w:tab w:val="left" w:pos="5375"/>
          <w:tab w:val="left" w:pos="7920"/>
        </w:tabs>
        <w:jc w:val="both"/>
      </w:pPr>
      <w:r w:rsidRPr="008A7597">
        <w:rPr>
          <w:rStyle w:val="YoungMixChar"/>
          <w:b/>
        </w:rPr>
        <w:tab/>
        <w:t xml:space="preserve">A. </w:t>
      </w:r>
      <w:r w:rsidRPr="008A7597">
        <w:rPr>
          <w:rFonts w:eastAsia="Times New Roman"/>
          <w:bCs/>
          <w:color w:val="000000"/>
          <w:szCs w:val="26"/>
          <w:bdr w:val="none" w:sz="0" w:space="0" w:color="auto" w:frame="1"/>
        </w:rPr>
        <w:t>19 giờ.</w:t>
      </w:r>
      <w:r>
        <w:rPr>
          <w:rStyle w:val="YoungMixChar"/>
          <w:b/>
        </w:rPr>
        <w:tab/>
        <w:t xml:space="preserve">B. </w:t>
      </w:r>
      <w:r w:rsidRPr="003A5969">
        <w:rPr>
          <w:rFonts w:eastAsia="Times New Roman"/>
          <w:color w:val="000000"/>
          <w:szCs w:val="26"/>
        </w:rPr>
        <w:t>12 giờ.</w:t>
      </w:r>
      <w:r>
        <w:rPr>
          <w:rStyle w:val="YoungMixChar"/>
          <w:b/>
        </w:rPr>
        <w:tab/>
        <w:t xml:space="preserve">C. </w:t>
      </w:r>
      <w:r w:rsidRPr="003A5969">
        <w:rPr>
          <w:rFonts w:eastAsia="Times New Roman"/>
          <w:color w:val="000000"/>
          <w:szCs w:val="26"/>
        </w:rPr>
        <w:t>7 giờ.</w:t>
      </w:r>
      <w:r>
        <w:rPr>
          <w:rStyle w:val="YoungMixChar"/>
          <w:b/>
        </w:rPr>
        <w:tab/>
        <w:t xml:space="preserve">D. </w:t>
      </w:r>
      <w:r w:rsidRPr="003A5969">
        <w:rPr>
          <w:rFonts w:eastAsia="Times New Roman"/>
          <w:color w:val="000000"/>
          <w:szCs w:val="26"/>
        </w:rPr>
        <w:t>10 giờ.</w:t>
      </w:r>
    </w:p>
    <w:p w:rsidR="006A504B" w:rsidRPr="009F450A" w:rsidRDefault="006A504B" w:rsidP="000A00DF">
      <w:pPr>
        <w:spacing w:line="264" w:lineRule="auto"/>
        <w:jc w:val="both"/>
        <w:rPr>
          <w:b/>
          <w:spacing w:val="-10"/>
          <w:szCs w:val="24"/>
          <w:u w:val="single"/>
          <w:lang w:val="it-IT"/>
        </w:rPr>
      </w:pPr>
      <w:r w:rsidRPr="005307C6">
        <w:rPr>
          <w:b/>
          <w:spacing w:val="-10"/>
          <w:szCs w:val="24"/>
          <w:u w:val="single"/>
          <w:lang w:val="it-IT"/>
        </w:rPr>
        <w:t>II. Tự luận (2,5 điểm)</w:t>
      </w:r>
    </w:p>
    <w:p w:rsidR="006A504B" w:rsidRPr="009F450A" w:rsidRDefault="006A504B" w:rsidP="000A00DF">
      <w:pPr>
        <w:spacing w:line="264" w:lineRule="auto"/>
        <w:jc w:val="both"/>
        <w:rPr>
          <w:szCs w:val="24"/>
        </w:rPr>
      </w:pPr>
      <w:r w:rsidRPr="009F450A">
        <w:rPr>
          <w:b/>
          <w:bCs/>
          <w:szCs w:val="24"/>
        </w:rPr>
        <w:t>Câu 1</w:t>
      </w:r>
      <w:r w:rsidRPr="009F450A">
        <w:rPr>
          <w:bCs/>
          <w:szCs w:val="24"/>
        </w:rPr>
        <w:t xml:space="preserve"> (</w:t>
      </w:r>
      <w:r w:rsidRPr="009F450A">
        <w:rPr>
          <w:szCs w:val="24"/>
          <w:lang w:val="fr-FR"/>
        </w:rPr>
        <w:t xml:space="preserve">1,0 điểm): Em hãy giải thích </w:t>
      </w:r>
      <w:r w:rsidRPr="009F450A">
        <w:rPr>
          <w:rFonts w:eastAsia="Times New Roman"/>
          <w:szCs w:val="24"/>
          <w:highlight w:val="white"/>
        </w:rPr>
        <w:t xml:space="preserve">tại sao có hiện tượng ngày và đêm luân phiên nhau trên Trái Đất? </w:t>
      </w:r>
    </w:p>
    <w:p w:rsidR="006A504B" w:rsidRDefault="006A504B" w:rsidP="000A00DF">
      <w:pPr>
        <w:shd w:val="clear" w:color="auto" w:fill="FFFFFF"/>
        <w:jc w:val="both"/>
        <w:rPr>
          <w:rFonts w:eastAsia="Times New Roman"/>
          <w:b/>
          <w:szCs w:val="24"/>
        </w:rPr>
      </w:pPr>
      <w:r w:rsidRPr="009F450A">
        <w:rPr>
          <w:b/>
          <w:bCs/>
          <w:szCs w:val="24"/>
        </w:rPr>
        <w:t>Câu 2</w:t>
      </w:r>
      <w:r w:rsidRPr="009F450A">
        <w:rPr>
          <w:bCs/>
          <w:szCs w:val="24"/>
          <w:lang w:val="fr-FR"/>
        </w:rPr>
        <w:t xml:space="preserve"> </w:t>
      </w:r>
      <w:r w:rsidRPr="009F450A">
        <w:rPr>
          <w:bCs/>
          <w:szCs w:val="24"/>
        </w:rPr>
        <w:t>(0,5 điểm):</w:t>
      </w:r>
      <w:r w:rsidRPr="009F450A">
        <w:rPr>
          <w:rFonts w:ascii="Roboto" w:hAnsi="Roboto"/>
          <w:szCs w:val="24"/>
          <w:shd w:val="clear" w:color="auto" w:fill="FFFFFF"/>
        </w:rPr>
        <w:t xml:space="preserve"> </w:t>
      </w:r>
      <w:r w:rsidRPr="009F450A">
        <w:rPr>
          <w:szCs w:val="24"/>
          <w:shd w:val="clear" w:color="auto" w:fill="FFFFFF"/>
        </w:rPr>
        <w:t>Trên bản đồ hành chính có tỉ lệ 1 : 6 000 000, khoảng cách giữa Thủ đô Hà Nội tới thành phố Vinh (tỉnh Nghệ An) là 5 cm, vậy trên thực tế thành phố Vinh cách Thủ đô Hà Nộ</w:t>
      </w:r>
      <w:r>
        <w:rPr>
          <w:szCs w:val="24"/>
          <w:shd w:val="clear" w:color="auto" w:fill="FFFFFF"/>
        </w:rPr>
        <w:t>i bao nhiêu ki-lô-mét?</w:t>
      </w:r>
    </w:p>
    <w:p w:rsidR="000A00DF" w:rsidRDefault="000A00DF">
      <w:pPr>
        <w:widowControl/>
        <w:spacing w:after="160" w:line="259" w:lineRule="auto"/>
        <w:rPr>
          <w:b/>
          <w:bCs/>
          <w:szCs w:val="24"/>
        </w:rPr>
      </w:pPr>
      <w:r>
        <w:rPr>
          <w:b/>
          <w:bCs/>
          <w:szCs w:val="24"/>
        </w:rPr>
        <w:br w:type="page"/>
      </w:r>
    </w:p>
    <w:p w:rsidR="006A504B" w:rsidRPr="00A60257" w:rsidRDefault="006A504B" w:rsidP="000A00DF">
      <w:pPr>
        <w:shd w:val="clear" w:color="auto" w:fill="FFFFFF"/>
        <w:jc w:val="both"/>
        <w:rPr>
          <w:rFonts w:eastAsia="Times New Roman"/>
          <w:b/>
          <w:szCs w:val="24"/>
        </w:rPr>
      </w:pPr>
      <w:r w:rsidRPr="009F450A">
        <w:rPr>
          <w:b/>
          <w:bCs/>
          <w:szCs w:val="24"/>
        </w:rPr>
        <w:lastRenderedPageBreak/>
        <w:t xml:space="preserve">Câu 3 </w:t>
      </w:r>
      <w:r w:rsidRPr="009F450A">
        <w:rPr>
          <w:bCs/>
          <w:szCs w:val="24"/>
        </w:rPr>
        <w:t xml:space="preserve">(1,0 điểm): </w:t>
      </w:r>
      <w:r w:rsidRPr="009F450A">
        <w:rPr>
          <w:rFonts w:eastAsia="Times New Roman"/>
          <w:szCs w:val="24"/>
          <w:highlight w:val="white"/>
        </w:rPr>
        <w:t>Quan sát hình dưới đây</w:t>
      </w:r>
      <w:r w:rsidRPr="009F450A">
        <w:rPr>
          <w:rFonts w:eastAsia="Times New Roman"/>
          <w:b/>
          <w:szCs w:val="24"/>
          <w:highlight w:val="white"/>
        </w:rPr>
        <w:t xml:space="preserve"> </w:t>
      </w:r>
      <w:r w:rsidRPr="009F450A">
        <w:rPr>
          <w:rFonts w:eastAsia="Times New Roman"/>
          <w:szCs w:val="24"/>
          <w:highlight w:val="white"/>
        </w:rPr>
        <w:t>ghi tọa độ địa lí của các điểm A, B, C, D.</w:t>
      </w:r>
    </w:p>
    <w:p w:rsidR="006A504B" w:rsidRPr="0038125B" w:rsidRDefault="006A504B" w:rsidP="006A504B">
      <w:pPr>
        <w:spacing w:line="264" w:lineRule="auto"/>
        <w:ind w:left="1800" w:firstLine="1260"/>
        <w:jc w:val="both"/>
        <w:rPr>
          <w:b/>
          <w:bCs/>
          <w:sz w:val="26"/>
          <w:szCs w:val="26"/>
        </w:rPr>
      </w:pPr>
      <w:r w:rsidRPr="0038125B">
        <w:rPr>
          <w:b/>
          <w:bCs/>
          <w:sz w:val="26"/>
          <w:szCs w:val="26"/>
        </w:rPr>
        <w:t xml:space="preserve">                                                            </w:t>
      </w:r>
      <w:r>
        <w:rPr>
          <w:rFonts w:eastAsia="Times New Roman"/>
          <w:noProof/>
          <w:sz w:val="26"/>
          <w:szCs w:val="26"/>
          <w:highlight w:val="white"/>
        </w:rPr>
        <w:t xml:space="preserve">           </w:t>
      </w:r>
      <w:r w:rsidRPr="0038125B">
        <w:rPr>
          <w:rFonts w:eastAsia="Times New Roman"/>
          <w:noProof/>
          <w:sz w:val="26"/>
          <w:szCs w:val="26"/>
          <w:highlight w:val="white"/>
          <w:lang w:eastAsia="en-US"/>
        </w:rPr>
        <w:drawing>
          <wp:inline distT="0" distB="0" distL="0" distR="0" wp14:anchorId="30FFABEC" wp14:editId="5B735200">
            <wp:extent cx="3371429" cy="2390476"/>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3371429" cy="2390476"/>
                    </a:xfrm>
                    <a:prstGeom prst="rect">
                      <a:avLst/>
                    </a:prstGeom>
                    <a:ln/>
                  </pic:spPr>
                </pic:pic>
              </a:graphicData>
            </a:graphic>
          </wp:inline>
        </w:drawing>
      </w:r>
    </w:p>
    <w:p w:rsidR="006A504B" w:rsidRDefault="006A504B" w:rsidP="006A504B">
      <w:pPr>
        <w:rPr>
          <w:rFonts w:eastAsia="Times New Roman"/>
          <w:sz w:val="26"/>
          <w:szCs w:val="26"/>
        </w:rPr>
      </w:pPr>
    </w:p>
    <w:p w:rsidR="006A504B" w:rsidRDefault="006A504B" w:rsidP="006A504B">
      <w:pPr>
        <w:jc w:val="center"/>
      </w:pPr>
      <w:r>
        <w:rPr>
          <w:rStyle w:val="YoungMixChar"/>
          <w:b/>
          <w:i/>
        </w:rPr>
        <w:t>------ HẾT ------</w:t>
      </w:r>
    </w:p>
    <w:p w:rsidR="006A504B" w:rsidRPr="006A504B" w:rsidRDefault="006A504B" w:rsidP="006A504B">
      <w:pPr>
        <w:spacing w:line="276" w:lineRule="auto"/>
        <w:ind w:left="-142"/>
        <w:jc w:val="both"/>
        <w:rPr>
          <w:szCs w:val="24"/>
          <w:lang w:val="vi-VN"/>
        </w:rPr>
      </w:pPr>
    </w:p>
    <w:p w:rsidR="00733E21" w:rsidRDefault="00733E21" w:rsidP="00733E21">
      <w:pPr>
        <w:spacing w:line="276" w:lineRule="auto"/>
        <w:ind w:left="-142"/>
        <w:jc w:val="both"/>
        <w:rPr>
          <w:szCs w:val="24"/>
          <w:lang w:val="vi-VN"/>
        </w:rPr>
      </w:pPr>
    </w:p>
    <w:p w:rsidR="00733E21" w:rsidRPr="00815C04" w:rsidRDefault="00733E21" w:rsidP="00733E21">
      <w:pPr>
        <w:widowControl/>
        <w:spacing w:after="160" w:line="259" w:lineRule="auto"/>
        <w:ind w:left="-142"/>
        <w:rPr>
          <w:color w:val="000000" w:themeColor="text1"/>
          <w:szCs w:val="24"/>
          <w:lang w:val="vi-VN"/>
        </w:rPr>
      </w:pPr>
    </w:p>
    <w:p w:rsidR="00733E21" w:rsidRDefault="00733E21" w:rsidP="006A46B9">
      <w:pPr>
        <w:widowControl/>
        <w:spacing w:after="160" w:line="259" w:lineRule="auto"/>
        <w:ind w:left="-142"/>
        <w:rPr>
          <w:color w:val="000000" w:themeColor="text1"/>
          <w:szCs w:val="24"/>
          <w:lang w:val="vi-VN"/>
        </w:rPr>
      </w:pPr>
    </w:p>
    <w:p w:rsidR="002C62F1" w:rsidRDefault="002C62F1">
      <w:r>
        <w:br w:type="page"/>
      </w:r>
    </w:p>
    <w:p w:rsidR="008A7597" w:rsidRDefault="008A7597" w:rsidP="008A7597">
      <w:pPr>
        <w:rPr>
          <w:b/>
          <w:sz w:val="26"/>
          <w:szCs w:val="26"/>
        </w:rPr>
        <w:sectPr w:rsidR="008A7597" w:rsidSect="00C203DD">
          <w:headerReference w:type="default" r:id="rId38"/>
          <w:footerReference w:type="default" r:id="rId39"/>
          <w:type w:val="continuous"/>
          <w:pgSz w:w="11906" w:h="16838" w:code="9"/>
          <w:pgMar w:top="1260" w:right="1466" w:bottom="426" w:left="1440" w:header="720" w:footer="250" w:gutter="0"/>
          <w:cols w:space="720"/>
          <w:docGrid w:linePitch="360"/>
        </w:sectPr>
      </w:pPr>
    </w:p>
    <w:p w:rsidR="00A600D2" w:rsidRDefault="00A600D2" w:rsidP="002C62F1">
      <w:pPr>
        <w:jc w:val="center"/>
        <w:rPr>
          <w:b/>
          <w:sz w:val="26"/>
          <w:szCs w:val="26"/>
        </w:rPr>
        <w:sectPr w:rsidR="00A600D2" w:rsidSect="008A7597">
          <w:headerReference w:type="default" r:id="rId40"/>
          <w:footerReference w:type="default" r:id="rId41"/>
          <w:pgSz w:w="11906" w:h="16838" w:code="9"/>
          <w:pgMar w:top="1260" w:right="1466" w:bottom="426" w:left="1440" w:header="720" w:footer="250" w:gutter="0"/>
          <w:cols w:space="720"/>
          <w:docGrid w:linePitch="360"/>
        </w:sectPr>
      </w:pPr>
    </w:p>
    <w:tbl>
      <w:tblPr>
        <w:tblpPr w:leftFromText="180" w:rightFromText="180" w:vertAnchor="page" w:horzAnchor="margin" w:tblpY="1011"/>
        <w:tblW w:w="9937" w:type="dxa"/>
        <w:tblLook w:val="04A0" w:firstRow="1" w:lastRow="0" w:firstColumn="1" w:lastColumn="0" w:noHBand="0" w:noVBand="1"/>
      </w:tblPr>
      <w:tblGrid>
        <w:gridCol w:w="4772"/>
        <w:gridCol w:w="5165"/>
      </w:tblGrid>
      <w:tr w:rsidR="002C62F1" w:rsidRPr="003A5969" w:rsidTr="002C62F1">
        <w:trPr>
          <w:trHeight w:val="822"/>
        </w:trPr>
        <w:tc>
          <w:tcPr>
            <w:tcW w:w="4772" w:type="dxa"/>
          </w:tcPr>
          <w:p w:rsidR="002C62F1" w:rsidRPr="003A5969" w:rsidRDefault="002C62F1" w:rsidP="002C62F1">
            <w:pPr>
              <w:jc w:val="center"/>
              <w:rPr>
                <w:b/>
                <w:sz w:val="26"/>
                <w:szCs w:val="26"/>
              </w:rPr>
            </w:pPr>
            <w:r w:rsidRPr="003A5969">
              <w:rPr>
                <w:b/>
                <w:sz w:val="26"/>
                <w:szCs w:val="26"/>
              </w:rPr>
              <w:lastRenderedPageBreak/>
              <w:t>TRƯỜNG THCS THƯỢNG THANH</w:t>
            </w:r>
          </w:p>
          <w:p w:rsidR="002C62F1" w:rsidRPr="003A5969" w:rsidRDefault="002C62F1" w:rsidP="002C62F1">
            <w:pPr>
              <w:jc w:val="center"/>
              <w:rPr>
                <w:b/>
                <w:sz w:val="26"/>
                <w:szCs w:val="26"/>
                <w:lang w:val="vi-VN"/>
              </w:rPr>
            </w:pPr>
            <w:r w:rsidRPr="003A5969">
              <w:rPr>
                <w:b/>
                <w:sz w:val="26"/>
                <w:szCs w:val="26"/>
                <w:lang w:val="vi-VN"/>
              </w:rPr>
              <w:t>Năm học 2022 – 2023</w:t>
            </w:r>
          </w:p>
          <w:p w:rsidR="002C62F1" w:rsidRPr="003A5969" w:rsidRDefault="002C62F1" w:rsidP="002C62F1">
            <w:pPr>
              <w:jc w:val="center"/>
              <w:rPr>
                <w:b/>
                <w:sz w:val="26"/>
                <w:szCs w:val="26"/>
              </w:rPr>
            </w:pPr>
          </w:p>
        </w:tc>
        <w:tc>
          <w:tcPr>
            <w:tcW w:w="5165" w:type="dxa"/>
          </w:tcPr>
          <w:p w:rsidR="002C62F1" w:rsidRPr="003A5969" w:rsidRDefault="002C62F1" w:rsidP="002C62F1">
            <w:pPr>
              <w:jc w:val="center"/>
              <w:rPr>
                <w:b/>
                <w:sz w:val="26"/>
                <w:szCs w:val="26"/>
                <w:lang w:val="pt-BR"/>
              </w:rPr>
            </w:pPr>
            <w:r w:rsidRPr="003A5969">
              <w:rPr>
                <w:b/>
                <w:sz w:val="26"/>
                <w:szCs w:val="26"/>
                <w:lang w:val="pt-BR"/>
              </w:rPr>
              <w:t>HƯỚNG DẪN CHẤM VÀ BIỂU ĐIỂM</w:t>
            </w:r>
          </w:p>
          <w:p w:rsidR="002C62F1" w:rsidRPr="003A5969" w:rsidRDefault="002C62F1" w:rsidP="002C62F1">
            <w:pPr>
              <w:ind w:left="720"/>
              <w:jc w:val="center"/>
              <w:rPr>
                <w:b/>
                <w:sz w:val="26"/>
                <w:szCs w:val="26"/>
                <w:lang w:val="vi-VN"/>
              </w:rPr>
            </w:pPr>
            <w:r w:rsidRPr="003A5969">
              <w:rPr>
                <w:b/>
                <w:sz w:val="26"/>
                <w:szCs w:val="26"/>
              </w:rPr>
              <w:t>MÔN</w:t>
            </w:r>
            <w:r w:rsidRPr="003A5969">
              <w:rPr>
                <w:b/>
                <w:sz w:val="26"/>
                <w:szCs w:val="26"/>
                <w:lang w:val="vi-VN"/>
              </w:rPr>
              <w:t xml:space="preserve">: </w:t>
            </w:r>
            <w:r w:rsidRPr="003A5969">
              <w:rPr>
                <w:b/>
                <w:bCs/>
                <w:sz w:val="26"/>
                <w:szCs w:val="26"/>
              </w:rPr>
              <w:t>LỊCH SỬ VÀ ĐỊA LÍ 6</w:t>
            </w:r>
          </w:p>
          <w:p w:rsidR="002C62F1" w:rsidRPr="003A5969" w:rsidRDefault="002C62F1" w:rsidP="002C62F1">
            <w:pPr>
              <w:ind w:left="720"/>
              <w:jc w:val="center"/>
              <w:rPr>
                <w:b/>
                <w:sz w:val="26"/>
                <w:szCs w:val="26"/>
                <w:lang w:val="vi-VN"/>
              </w:rPr>
            </w:pPr>
            <w:r w:rsidRPr="003A5969">
              <w:rPr>
                <w:b/>
                <w:sz w:val="26"/>
                <w:szCs w:val="26"/>
              </w:rPr>
              <w:t>Ngày kiểm tra: …./…./2022</w:t>
            </w:r>
          </w:p>
        </w:tc>
      </w:tr>
    </w:tbl>
    <w:p w:rsidR="00BE3A78" w:rsidRDefault="00BE3A78" w:rsidP="00BE3A78">
      <w:pPr>
        <w:shd w:val="clear" w:color="auto" w:fill="FFFFFF"/>
        <w:outlineLvl w:val="0"/>
        <w:rPr>
          <w:rFonts w:eastAsia="Times New Roman"/>
          <w:kern w:val="36"/>
          <w:sz w:val="26"/>
          <w:szCs w:val="26"/>
        </w:rPr>
      </w:pPr>
    </w:p>
    <w:p w:rsidR="002C62F1" w:rsidRPr="005307C6" w:rsidRDefault="002C62F1" w:rsidP="002C62F1">
      <w:pPr>
        <w:spacing w:line="276" w:lineRule="auto"/>
        <w:jc w:val="center"/>
        <w:rPr>
          <w:b/>
          <w:szCs w:val="24"/>
        </w:rPr>
      </w:pPr>
      <w:r w:rsidRPr="005307C6">
        <w:rPr>
          <w:b/>
          <w:szCs w:val="24"/>
        </w:rPr>
        <w:t>A. PHÂN MÔN LỊCH SỬ</w:t>
      </w:r>
    </w:p>
    <w:p w:rsidR="00BE3A78" w:rsidRPr="00452DF1" w:rsidRDefault="002C62F1" w:rsidP="00452DF1">
      <w:pPr>
        <w:spacing w:line="276" w:lineRule="auto"/>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5 điể</w:t>
      </w:r>
      <w:r w:rsidR="00452DF1">
        <w:rPr>
          <w:b/>
          <w:color w:val="000000" w:themeColor="text1"/>
          <w:szCs w:val="24"/>
          <w:u w:val="single"/>
          <w:lang w:val="vi"/>
        </w:rPr>
        <w:t>m)</w:t>
      </w:r>
      <w:r w:rsidR="00452DF1">
        <w:rPr>
          <w:b/>
          <w:color w:val="000000" w:themeColor="text1"/>
          <w:szCs w:val="24"/>
          <w:u w:val="single"/>
        </w:rPr>
        <w:t>:</w:t>
      </w:r>
      <w:r w:rsidR="00452DF1" w:rsidRPr="00452DF1">
        <w:rPr>
          <w:b/>
          <w:color w:val="000000" w:themeColor="text1"/>
          <w:szCs w:val="24"/>
        </w:rPr>
        <w:t xml:space="preserve"> </w:t>
      </w:r>
      <w:r w:rsidR="00BE3A78" w:rsidRPr="00935437">
        <w:rPr>
          <w:rFonts w:eastAsia="Calibri"/>
          <w:b/>
          <w:i/>
        </w:rPr>
        <w:t>Mỗi câu trả lời đúng được 0,25 điểm</w:t>
      </w:r>
      <w:r w:rsidR="00452DF1">
        <w:rPr>
          <w:rFonts w:eastAsia="Calibri"/>
          <w:b/>
          <w:i/>
        </w:rPr>
        <w:t>.</w:t>
      </w:r>
    </w:p>
    <w:p w:rsidR="00BE3A78" w:rsidRPr="00935437" w:rsidRDefault="00BE3A78" w:rsidP="00BE3A78">
      <w:pPr>
        <w:jc w:val="center"/>
        <w:rPr>
          <w:rFonts w:eastAsia="Calibri"/>
          <w:b/>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275"/>
        <w:gridCol w:w="1276"/>
        <w:gridCol w:w="1276"/>
        <w:gridCol w:w="1275"/>
        <w:gridCol w:w="1275"/>
      </w:tblGrid>
      <w:tr w:rsidR="00042F63" w:rsidRPr="00935437" w:rsidTr="008A7F35">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rsidR="00042F63" w:rsidRPr="00935437" w:rsidRDefault="00042F63" w:rsidP="00042F63">
            <w:pPr>
              <w:jc w:val="right"/>
              <w:rPr>
                <w:rFonts w:eastAsia="Calibri"/>
                <w:b/>
              </w:rPr>
            </w:pPr>
            <w:r w:rsidRPr="00935437">
              <w:rPr>
                <w:rFonts w:eastAsia="Calibri"/>
                <w:b/>
              </w:rPr>
              <w:t>Mã đề</w:t>
            </w:r>
          </w:p>
          <w:p w:rsidR="00042F63" w:rsidRPr="00935437" w:rsidRDefault="00042F63" w:rsidP="00042F63">
            <w:pPr>
              <w:rPr>
                <w:rFonts w:eastAsia="Calibri"/>
                <w:b/>
              </w:rPr>
            </w:pPr>
            <w:r w:rsidRPr="00935437">
              <w:rPr>
                <w:rFonts w:eastAsia="Calibri"/>
                <w:b/>
              </w:rPr>
              <w:t>Câu</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042F63" w:rsidRPr="00935437" w:rsidRDefault="00452DF1" w:rsidP="00042F63">
            <w:pPr>
              <w:jc w:val="center"/>
              <w:rPr>
                <w:rFonts w:eastAsia="Calibri"/>
                <w:b/>
              </w:rPr>
            </w:pPr>
            <w:r>
              <w:rPr>
                <w:rFonts w:eastAsia="Calibri"/>
                <w:b/>
              </w:rPr>
              <w:t>LS6</w:t>
            </w:r>
            <w:r w:rsidR="00042F63" w:rsidRPr="00935437">
              <w:rPr>
                <w:rFonts w:eastAsia="Calibri"/>
                <w:b/>
              </w:rPr>
              <w:t>01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042F63" w:rsidRPr="00935437" w:rsidRDefault="00452DF1" w:rsidP="00042F63">
            <w:pPr>
              <w:jc w:val="center"/>
              <w:rPr>
                <w:rFonts w:eastAsia="Calibri"/>
                <w:b/>
              </w:rPr>
            </w:pPr>
            <w:r>
              <w:rPr>
                <w:rFonts w:eastAsia="Calibri"/>
                <w:b/>
              </w:rPr>
              <w:t>LS6</w:t>
            </w:r>
            <w:r w:rsidR="00042F63" w:rsidRPr="00935437">
              <w:rPr>
                <w:rFonts w:eastAsia="Calibri"/>
                <w:b/>
              </w:rPr>
              <w:t>02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042F63" w:rsidRPr="00935437" w:rsidRDefault="00452DF1" w:rsidP="00042F63">
            <w:pPr>
              <w:jc w:val="center"/>
              <w:rPr>
                <w:rFonts w:eastAsia="Calibri"/>
                <w:b/>
              </w:rPr>
            </w:pPr>
            <w:r>
              <w:rPr>
                <w:rFonts w:eastAsia="Calibri"/>
                <w:b/>
              </w:rPr>
              <w:t>LS6</w:t>
            </w:r>
            <w:r w:rsidR="00042F63" w:rsidRPr="00935437">
              <w:rPr>
                <w:rFonts w:eastAsia="Calibri"/>
                <w:b/>
              </w:rPr>
              <w:t>03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042F63" w:rsidRPr="00935437" w:rsidRDefault="00452DF1" w:rsidP="00042F63">
            <w:pPr>
              <w:jc w:val="center"/>
              <w:rPr>
                <w:rFonts w:eastAsia="Calibri"/>
                <w:b/>
              </w:rPr>
            </w:pPr>
            <w:r>
              <w:rPr>
                <w:rFonts w:eastAsia="Calibri"/>
                <w:b/>
              </w:rPr>
              <w:t>LS6</w:t>
            </w:r>
            <w:r w:rsidR="00042F63" w:rsidRPr="00935437">
              <w:rPr>
                <w:rFonts w:eastAsia="Calibri"/>
                <w:b/>
              </w:rPr>
              <w:t>04</w:t>
            </w:r>
          </w:p>
        </w:tc>
        <w:tc>
          <w:tcPr>
            <w:tcW w:w="1275" w:type="dxa"/>
            <w:tcBorders>
              <w:top w:val="single" w:sz="4" w:space="0" w:color="000000"/>
              <w:left w:val="single" w:sz="4" w:space="0" w:color="000000"/>
              <w:bottom w:val="single" w:sz="4" w:space="0" w:color="000000"/>
              <w:right w:val="single" w:sz="4" w:space="0" w:color="000000"/>
            </w:tcBorders>
            <w:vAlign w:val="center"/>
          </w:tcPr>
          <w:p w:rsidR="00042F63" w:rsidRPr="00935437" w:rsidRDefault="00042F63" w:rsidP="00042F63">
            <w:pPr>
              <w:jc w:val="center"/>
              <w:rPr>
                <w:rFonts w:eastAsia="Calibri"/>
                <w:b/>
              </w:rPr>
            </w:pPr>
            <w:r>
              <w:rPr>
                <w:rFonts w:eastAsia="Calibri"/>
                <w:b/>
              </w:rPr>
              <w:t>Dự phòng</w:t>
            </w:r>
          </w:p>
        </w:tc>
      </w:tr>
      <w:tr w:rsidR="00042F63"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042F63" w:rsidRPr="00935437" w:rsidRDefault="00042F63" w:rsidP="00042F63">
            <w:pPr>
              <w:jc w:val="center"/>
              <w:rPr>
                <w:rFonts w:eastAsia="Calibri"/>
                <w:b/>
              </w:rPr>
            </w:pPr>
            <w:r w:rsidRPr="00935437">
              <w:rPr>
                <w:rFonts w:eastAsia="Calibri"/>
                <w:b/>
              </w:rPr>
              <w:t>1</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042F63" w:rsidRPr="00935437" w:rsidRDefault="00042F63" w:rsidP="00042F63">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042F63" w:rsidRPr="00935437" w:rsidRDefault="00042F63" w:rsidP="00042F63">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042F63" w:rsidRPr="00935437" w:rsidRDefault="00042F63" w:rsidP="00042F63">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042F63" w:rsidRPr="00935437" w:rsidRDefault="00042F63" w:rsidP="00042F63">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042F63" w:rsidRPr="00935437" w:rsidRDefault="00042F63" w:rsidP="00042F63">
            <w:pPr>
              <w:jc w:val="center"/>
            </w:pPr>
            <w:r>
              <w:t>D</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2</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3</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4</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DC70CC" w:rsidP="007F24A7">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5</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DC70CC" w:rsidP="007F24A7">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6</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7</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8</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9</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r>
      <w:tr w:rsidR="007F24A7" w:rsidRPr="00935437" w:rsidTr="008A7F35">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7F24A7" w:rsidRPr="00935437" w:rsidRDefault="007F24A7" w:rsidP="007F24A7">
            <w:pPr>
              <w:jc w:val="center"/>
              <w:rPr>
                <w:rFonts w:eastAsia="Calibri"/>
                <w:b/>
              </w:rPr>
            </w:pPr>
            <w:r w:rsidRPr="00935437">
              <w:rPr>
                <w:rFonts w:eastAsia="Calibri"/>
                <w:b/>
              </w:rPr>
              <w:t>10</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7F24A7" w:rsidRPr="00935437" w:rsidRDefault="007F24A7" w:rsidP="007F24A7">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DC70CC" w:rsidP="007F24A7">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7F24A7" w:rsidRPr="00935437" w:rsidRDefault="007F24A7" w:rsidP="007F24A7">
            <w:pPr>
              <w:jc w:val="center"/>
            </w:pPr>
            <w:r>
              <w:t>C</w:t>
            </w:r>
          </w:p>
        </w:tc>
      </w:tr>
    </w:tbl>
    <w:p w:rsidR="00BE3A78" w:rsidRPr="00935437" w:rsidRDefault="00BE3A78" w:rsidP="00BE3A78">
      <w:pPr>
        <w:rPr>
          <w:rFonts w:eastAsia="Arial"/>
          <w:b/>
          <w:u w:val="single"/>
        </w:rPr>
      </w:pPr>
    </w:p>
    <w:p w:rsidR="00BE3A78" w:rsidRPr="002C62F1" w:rsidRDefault="002C62F1" w:rsidP="002C62F1">
      <w:pPr>
        <w:spacing w:line="264" w:lineRule="auto"/>
        <w:jc w:val="both"/>
        <w:rPr>
          <w:b/>
          <w:spacing w:val="-10"/>
          <w:szCs w:val="24"/>
          <w:u w:val="single"/>
          <w:lang w:val="it-IT"/>
        </w:rPr>
      </w:pPr>
      <w:r w:rsidRPr="005307C6">
        <w:rPr>
          <w:b/>
          <w:spacing w:val="-10"/>
          <w:szCs w:val="24"/>
          <w:u w:val="single"/>
          <w:lang w:val="it-IT"/>
        </w:rPr>
        <w:t>II. Tự luận (2,5 điểm)</w:t>
      </w:r>
      <w:r w:rsidR="007F24A7">
        <w:rPr>
          <w:b/>
          <w:sz w:val="26"/>
          <w:szCs w:val="26"/>
        </w:rPr>
        <w:t xml:space="preserve">  </w:t>
      </w:r>
    </w:p>
    <w:p w:rsidR="007F24A7" w:rsidRDefault="007F24A7" w:rsidP="00BE3A78">
      <w:pPr>
        <w:rPr>
          <w:b/>
          <w:sz w:val="26"/>
          <w:szCs w:val="26"/>
        </w:rPr>
      </w:pPr>
      <w:r>
        <w:rPr>
          <w:b/>
          <w:sz w:val="26"/>
          <w:szCs w:val="26"/>
        </w:rPr>
        <w:t>Mã đề 1,2,3,4</w:t>
      </w:r>
    </w:p>
    <w:tbl>
      <w:tblPr>
        <w:tblStyle w:val="TableGrid"/>
        <w:tblW w:w="8910" w:type="dxa"/>
        <w:tblInd w:w="-5" w:type="dxa"/>
        <w:tblLook w:val="04A0" w:firstRow="1" w:lastRow="0" w:firstColumn="1" w:lastColumn="0" w:noHBand="0" w:noVBand="1"/>
      </w:tblPr>
      <w:tblGrid>
        <w:gridCol w:w="1800"/>
        <w:gridCol w:w="5670"/>
        <w:gridCol w:w="1440"/>
      </w:tblGrid>
      <w:tr w:rsidR="002A42C3" w:rsidRPr="00B65B53" w:rsidTr="00A600D2">
        <w:tc>
          <w:tcPr>
            <w:tcW w:w="1800" w:type="dxa"/>
          </w:tcPr>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Câu</w:t>
            </w:r>
          </w:p>
        </w:tc>
        <w:tc>
          <w:tcPr>
            <w:tcW w:w="5670" w:type="dxa"/>
          </w:tcPr>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Nội dung</w:t>
            </w:r>
          </w:p>
        </w:tc>
        <w:tc>
          <w:tcPr>
            <w:tcW w:w="1440" w:type="dxa"/>
          </w:tcPr>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Điểm</w:t>
            </w:r>
          </w:p>
        </w:tc>
      </w:tr>
      <w:tr w:rsidR="002A42C3" w:rsidRPr="00B65B53" w:rsidTr="00A600D2">
        <w:tc>
          <w:tcPr>
            <w:tcW w:w="1800" w:type="dxa"/>
          </w:tcPr>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Câu 1</w:t>
            </w:r>
          </w:p>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(1.0đ)</w:t>
            </w:r>
          </w:p>
        </w:tc>
        <w:tc>
          <w:tcPr>
            <w:tcW w:w="5670" w:type="dxa"/>
          </w:tcPr>
          <w:p w:rsidR="002A42C3" w:rsidRPr="00B65B53" w:rsidRDefault="002A42C3" w:rsidP="008E62EE">
            <w:pPr>
              <w:pStyle w:val="ListParagraph"/>
              <w:numPr>
                <w:ilvl w:val="0"/>
                <w:numId w:val="31"/>
              </w:numPr>
              <w:spacing w:line="276" w:lineRule="auto"/>
              <w:ind w:left="284" w:hanging="218"/>
              <w:jc w:val="both"/>
              <w:rPr>
                <w:szCs w:val="24"/>
              </w:rPr>
            </w:pPr>
            <w:r w:rsidRPr="00B65B53">
              <w:rPr>
                <w:szCs w:val="24"/>
              </w:rPr>
              <w:t>Tư liệu gốc:</w:t>
            </w:r>
          </w:p>
          <w:p w:rsidR="002A42C3" w:rsidRPr="00B65B53" w:rsidRDefault="002A42C3" w:rsidP="008E62EE">
            <w:pPr>
              <w:pStyle w:val="ListParagraph"/>
              <w:spacing w:line="276" w:lineRule="auto"/>
              <w:ind w:left="284"/>
              <w:jc w:val="both"/>
              <w:rPr>
                <w:szCs w:val="24"/>
              </w:rPr>
            </w:pPr>
            <w:r w:rsidRPr="00B65B53">
              <w:rPr>
                <w:szCs w:val="24"/>
              </w:rPr>
              <w:t>+ Là những tư liệu cung cấp những thông tin đầu tiên và trực tiếp về sự kiện hoặc thời kì lịch sử.</w:t>
            </w:r>
          </w:p>
          <w:p w:rsidR="002A42C3" w:rsidRPr="00B65B53" w:rsidRDefault="002A42C3" w:rsidP="008E62EE">
            <w:pPr>
              <w:pStyle w:val="ListParagraph"/>
              <w:spacing w:line="276" w:lineRule="auto"/>
              <w:ind w:left="284"/>
              <w:jc w:val="both"/>
              <w:rPr>
                <w:szCs w:val="24"/>
              </w:rPr>
            </w:pPr>
            <w:r w:rsidRPr="00B65B53">
              <w:rPr>
                <w:szCs w:val="24"/>
              </w:rPr>
              <w:t>+ Đây là nguồn tư liệu đáng tin cậy nhất khi tìm hiểu lịch sử.</w:t>
            </w:r>
          </w:p>
        </w:tc>
        <w:tc>
          <w:tcPr>
            <w:tcW w:w="1440" w:type="dxa"/>
          </w:tcPr>
          <w:p w:rsidR="002A42C3" w:rsidRPr="00B65B53" w:rsidRDefault="002A42C3" w:rsidP="008E62EE">
            <w:pPr>
              <w:spacing w:line="0" w:lineRule="atLeast"/>
              <w:jc w:val="center"/>
              <w:rPr>
                <w:bCs/>
                <w:color w:val="000000"/>
                <w:szCs w:val="24"/>
              </w:rPr>
            </w:pPr>
          </w:p>
          <w:p w:rsidR="002A42C3" w:rsidRPr="00B65B53" w:rsidRDefault="002A42C3" w:rsidP="008E62EE">
            <w:pPr>
              <w:spacing w:line="0" w:lineRule="atLeast"/>
              <w:jc w:val="center"/>
              <w:rPr>
                <w:bCs/>
                <w:color w:val="000000"/>
                <w:szCs w:val="24"/>
              </w:rPr>
            </w:pPr>
            <w:r w:rsidRPr="00B65B53">
              <w:rPr>
                <w:bCs/>
                <w:color w:val="000000"/>
                <w:szCs w:val="24"/>
              </w:rPr>
              <w:t>0,5</w:t>
            </w:r>
          </w:p>
          <w:p w:rsidR="002A42C3" w:rsidRPr="00B65B53" w:rsidRDefault="002A42C3" w:rsidP="008E62EE">
            <w:pPr>
              <w:spacing w:line="0" w:lineRule="atLeast"/>
              <w:jc w:val="center"/>
              <w:rPr>
                <w:bCs/>
                <w:color w:val="000000"/>
                <w:szCs w:val="24"/>
              </w:rPr>
            </w:pPr>
          </w:p>
          <w:p w:rsidR="002A42C3" w:rsidRPr="00B65B53" w:rsidRDefault="002A42C3" w:rsidP="008E62EE">
            <w:pPr>
              <w:spacing w:line="0" w:lineRule="atLeast"/>
              <w:jc w:val="center"/>
              <w:rPr>
                <w:szCs w:val="24"/>
              </w:rPr>
            </w:pPr>
            <w:r w:rsidRPr="00B65B53">
              <w:rPr>
                <w:bCs/>
                <w:color w:val="000000"/>
                <w:szCs w:val="24"/>
              </w:rPr>
              <w:t>0,5</w:t>
            </w:r>
          </w:p>
        </w:tc>
      </w:tr>
      <w:tr w:rsidR="002A42C3" w:rsidRPr="00B65B53" w:rsidTr="00A600D2">
        <w:tc>
          <w:tcPr>
            <w:tcW w:w="1800" w:type="dxa"/>
          </w:tcPr>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Câu 2</w:t>
            </w:r>
          </w:p>
          <w:p w:rsidR="002A42C3" w:rsidRPr="00B65B53" w:rsidRDefault="002A42C3" w:rsidP="008E62EE">
            <w:pPr>
              <w:pStyle w:val="NormalWeb"/>
              <w:spacing w:before="0" w:beforeAutospacing="0" w:after="0" w:afterAutospacing="0"/>
              <w:jc w:val="center"/>
              <w:rPr>
                <w:b/>
                <w:iCs/>
                <w:color w:val="000000" w:themeColor="text1"/>
                <w:lang w:val="vi-VN"/>
              </w:rPr>
            </w:pPr>
            <w:r w:rsidRPr="00B65B53">
              <w:rPr>
                <w:b/>
                <w:iCs/>
                <w:color w:val="000000" w:themeColor="text1"/>
                <w:lang w:val="vi-VN"/>
              </w:rPr>
              <w:t>(1.5đ)</w:t>
            </w:r>
          </w:p>
        </w:tc>
        <w:tc>
          <w:tcPr>
            <w:tcW w:w="5670" w:type="dxa"/>
          </w:tcPr>
          <w:p w:rsidR="00757DE9" w:rsidRPr="00637EE8" w:rsidRDefault="00637EE8" w:rsidP="00757DE9">
            <w:pPr>
              <w:rPr>
                <w:rFonts w:eastAsia="Times New Roman"/>
                <w:b/>
                <w:szCs w:val="24"/>
                <w:lang w:val="vi-VN"/>
              </w:rPr>
            </w:pPr>
            <w:r w:rsidRPr="00637EE8">
              <w:rPr>
                <w:rFonts w:eastAsia="Times New Roman"/>
                <w:b/>
                <w:szCs w:val="24"/>
                <w:lang w:val="vi-VN"/>
              </w:rPr>
              <w:t xml:space="preserve">a. </w:t>
            </w:r>
            <w:r w:rsidR="00757DE9" w:rsidRPr="00637EE8">
              <w:rPr>
                <w:rFonts w:eastAsia="Times New Roman"/>
                <w:b/>
                <w:szCs w:val="24"/>
                <w:lang w:val="vi-VN"/>
              </w:rPr>
              <w:t>Vai trò của lao động trong việc làm thay đổi con người và cuộc sống của người nguyên thủy:</w:t>
            </w:r>
          </w:p>
          <w:p w:rsidR="00757DE9" w:rsidRPr="00637EE8" w:rsidRDefault="00757DE9" w:rsidP="00757DE9">
            <w:pPr>
              <w:rPr>
                <w:rFonts w:eastAsia="Times New Roman"/>
                <w:szCs w:val="24"/>
                <w:lang w:val="vi-VN"/>
              </w:rPr>
            </w:pPr>
            <w:r w:rsidRPr="00637EE8">
              <w:rPr>
                <w:rFonts w:eastAsia="Times New Roman"/>
                <w:szCs w:val="24"/>
                <w:lang w:val="vi-VN"/>
              </w:rPr>
              <w:t xml:space="preserve">- </w:t>
            </w:r>
            <w:r w:rsidR="00637EE8" w:rsidRPr="00637EE8">
              <w:rPr>
                <w:rFonts w:eastAsia="Times New Roman"/>
                <w:szCs w:val="24"/>
                <w:lang w:val="vi-VN"/>
              </w:rPr>
              <w:t>G</w:t>
            </w:r>
            <w:r w:rsidRPr="00637EE8">
              <w:rPr>
                <w:rFonts w:eastAsia="Times New Roman"/>
                <w:szCs w:val="24"/>
                <w:lang w:val="vi-VN"/>
              </w:rPr>
              <w:t>iúp tạo ra thức ăn, của cải cho con người</w:t>
            </w:r>
          </w:p>
          <w:p w:rsidR="00757DE9" w:rsidRPr="00637EE8" w:rsidRDefault="00757DE9" w:rsidP="00757DE9">
            <w:pPr>
              <w:rPr>
                <w:rFonts w:eastAsia="Times New Roman"/>
                <w:szCs w:val="24"/>
                <w:lang w:val="vi-VN"/>
              </w:rPr>
            </w:pPr>
            <w:r w:rsidRPr="00637EE8">
              <w:rPr>
                <w:rFonts w:eastAsia="Times New Roman"/>
                <w:szCs w:val="24"/>
                <w:lang w:val="vi-VN"/>
              </w:rPr>
              <w:t>- Trong quá trình lao động, tìm kiếm thức ăn, đôi bàn tay của người nguyên thủy dần trở nên khéo léo, cơ thể cũng dần biến đổi để trở thành Người hiện đại.</w:t>
            </w:r>
          </w:p>
          <w:p w:rsidR="00757DE9" w:rsidRPr="00637EE8" w:rsidRDefault="00757DE9" w:rsidP="00757DE9">
            <w:pPr>
              <w:rPr>
                <w:rFonts w:eastAsia="Times New Roman"/>
                <w:szCs w:val="24"/>
                <w:lang w:val="vi-VN"/>
              </w:rPr>
            </w:pPr>
            <w:r w:rsidRPr="00637EE8">
              <w:rPr>
                <w:rFonts w:eastAsia="Times New Roman"/>
                <w:szCs w:val="24"/>
                <w:lang w:val="vi-VN"/>
              </w:rPr>
              <w:t>- Nhờ có lao động, con người đã từng bước tự cải biến, hoàn thiện mình và làm cho đời sống ngày càng phong phú hơn.</w:t>
            </w:r>
          </w:p>
          <w:p w:rsidR="00637EE8" w:rsidRPr="00637EE8" w:rsidRDefault="00637EE8" w:rsidP="00637EE8">
            <w:pPr>
              <w:spacing w:line="276" w:lineRule="auto"/>
              <w:jc w:val="both"/>
              <w:rPr>
                <w:b/>
                <w:szCs w:val="24"/>
                <w:lang w:val="vi-VN"/>
              </w:rPr>
            </w:pPr>
            <w:r w:rsidRPr="00637EE8">
              <w:rPr>
                <w:b/>
                <w:szCs w:val="24"/>
                <w:lang w:val="vi-VN"/>
              </w:rPr>
              <w:t>b. Kể tên những vật dụng mà em biết có sử dụng kim loại này để chế tạo.</w:t>
            </w:r>
          </w:p>
          <w:p w:rsidR="002A42C3" w:rsidRPr="00637EE8" w:rsidRDefault="00637EE8" w:rsidP="00637EE8">
            <w:pPr>
              <w:spacing w:line="276" w:lineRule="auto"/>
              <w:jc w:val="both"/>
              <w:rPr>
                <w:szCs w:val="24"/>
                <w:lang w:val="vi-VN"/>
              </w:rPr>
            </w:pPr>
            <w:r w:rsidRPr="00637EE8">
              <w:rPr>
                <w:szCs w:val="24"/>
                <w:lang w:val="vi-VN"/>
              </w:rPr>
              <w:t>VD:</w:t>
            </w:r>
            <w:r w:rsidRPr="00637EE8">
              <w:rPr>
                <w:color w:val="000000"/>
                <w:szCs w:val="24"/>
                <w:lang w:val="vi-VN"/>
              </w:rPr>
              <w:t xml:space="preserve"> Dây điện, que hàn đồng, đúc tượng đồng, tranh đồng, cuộn từ của nam châm điện, động cơ điện, …</w:t>
            </w:r>
            <w:r>
              <w:rPr>
                <w:rFonts w:ascii="14" w:hAnsi="14"/>
                <w:color w:val="000000"/>
                <w:sz w:val="28"/>
                <w:szCs w:val="28"/>
                <w:lang w:val="vi-VN"/>
              </w:rPr>
              <w:t xml:space="preserve"> </w:t>
            </w:r>
          </w:p>
        </w:tc>
        <w:tc>
          <w:tcPr>
            <w:tcW w:w="1440" w:type="dxa"/>
          </w:tcPr>
          <w:p w:rsidR="00637EE8" w:rsidRDefault="00637EE8" w:rsidP="008E62EE">
            <w:pPr>
              <w:spacing w:line="0" w:lineRule="atLeast"/>
              <w:jc w:val="center"/>
              <w:rPr>
                <w:szCs w:val="24"/>
                <w:lang w:val="vi-VN"/>
              </w:rPr>
            </w:pPr>
          </w:p>
          <w:p w:rsidR="00637EE8" w:rsidRDefault="00637EE8" w:rsidP="008E62EE">
            <w:pPr>
              <w:spacing w:line="0" w:lineRule="atLeast"/>
              <w:jc w:val="center"/>
              <w:rPr>
                <w:szCs w:val="24"/>
                <w:lang w:val="vi-VN"/>
              </w:rPr>
            </w:pPr>
          </w:p>
          <w:p w:rsidR="002A42C3" w:rsidRPr="00B65B53" w:rsidRDefault="002A42C3" w:rsidP="008E62EE">
            <w:pPr>
              <w:spacing w:line="0" w:lineRule="atLeast"/>
              <w:jc w:val="center"/>
              <w:rPr>
                <w:szCs w:val="24"/>
                <w:lang w:val="vi-VN"/>
              </w:rPr>
            </w:pPr>
            <w:r w:rsidRPr="00B65B53">
              <w:rPr>
                <w:szCs w:val="24"/>
                <w:lang w:val="vi-VN"/>
              </w:rPr>
              <w:t>0,25</w:t>
            </w:r>
          </w:p>
          <w:p w:rsidR="00637EE8" w:rsidRDefault="00637EE8" w:rsidP="00637EE8">
            <w:pPr>
              <w:spacing w:line="0" w:lineRule="atLeast"/>
              <w:rPr>
                <w:szCs w:val="24"/>
                <w:lang w:val="vi-VN"/>
              </w:rPr>
            </w:pPr>
          </w:p>
          <w:p w:rsidR="002A42C3" w:rsidRPr="00B65B53" w:rsidRDefault="00637EE8" w:rsidP="008E62EE">
            <w:pPr>
              <w:spacing w:line="0" w:lineRule="atLeast"/>
              <w:jc w:val="center"/>
              <w:rPr>
                <w:szCs w:val="24"/>
                <w:lang w:val="vi-VN"/>
              </w:rPr>
            </w:pPr>
            <w:r>
              <w:rPr>
                <w:szCs w:val="24"/>
                <w:lang w:val="vi-VN"/>
              </w:rPr>
              <w:t>0,</w:t>
            </w:r>
            <w:r w:rsidR="002A42C3" w:rsidRPr="00B65B53">
              <w:rPr>
                <w:szCs w:val="24"/>
                <w:lang w:val="vi-VN"/>
              </w:rPr>
              <w:t>5</w:t>
            </w:r>
          </w:p>
          <w:p w:rsidR="00637EE8" w:rsidRDefault="00637EE8" w:rsidP="00637EE8">
            <w:pPr>
              <w:spacing w:line="0" w:lineRule="atLeast"/>
              <w:rPr>
                <w:szCs w:val="24"/>
                <w:lang w:val="vi-VN"/>
              </w:rPr>
            </w:pPr>
          </w:p>
          <w:p w:rsidR="002A42C3" w:rsidRDefault="002A42C3" w:rsidP="008E62EE">
            <w:pPr>
              <w:spacing w:line="0" w:lineRule="atLeast"/>
              <w:jc w:val="center"/>
              <w:rPr>
                <w:szCs w:val="24"/>
                <w:lang w:val="vi-VN"/>
              </w:rPr>
            </w:pPr>
            <w:r w:rsidRPr="00B65B53">
              <w:rPr>
                <w:szCs w:val="24"/>
                <w:lang w:val="vi-VN"/>
              </w:rPr>
              <w:t>0,25</w:t>
            </w:r>
          </w:p>
          <w:p w:rsidR="00637EE8" w:rsidRDefault="00637EE8" w:rsidP="008E62EE">
            <w:pPr>
              <w:spacing w:line="0" w:lineRule="atLeast"/>
              <w:jc w:val="center"/>
              <w:rPr>
                <w:szCs w:val="24"/>
                <w:lang w:val="vi-VN"/>
              </w:rPr>
            </w:pPr>
          </w:p>
          <w:p w:rsidR="00A600D2" w:rsidRDefault="00A600D2" w:rsidP="008E62EE">
            <w:pPr>
              <w:spacing w:line="0" w:lineRule="atLeast"/>
              <w:jc w:val="center"/>
              <w:rPr>
                <w:szCs w:val="24"/>
                <w:lang w:val="vi-VN"/>
              </w:rPr>
            </w:pPr>
          </w:p>
          <w:p w:rsidR="00637EE8" w:rsidRPr="00B65B53" w:rsidRDefault="00637EE8" w:rsidP="00637EE8">
            <w:pPr>
              <w:spacing w:line="0" w:lineRule="atLeast"/>
              <w:jc w:val="center"/>
              <w:rPr>
                <w:szCs w:val="24"/>
                <w:lang w:val="vi-VN"/>
              </w:rPr>
            </w:pPr>
            <w:r>
              <w:rPr>
                <w:szCs w:val="24"/>
                <w:lang w:val="vi-VN"/>
              </w:rPr>
              <w:t>0,</w:t>
            </w:r>
            <w:r w:rsidRPr="00B65B53">
              <w:rPr>
                <w:szCs w:val="24"/>
                <w:lang w:val="vi-VN"/>
              </w:rPr>
              <w:t>5</w:t>
            </w:r>
          </w:p>
          <w:p w:rsidR="00637EE8" w:rsidRPr="00B65B53" w:rsidRDefault="00637EE8" w:rsidP="008E62EE">
            <w:pPr>
              <w:spacing w:line="0" w:lineRule="atLeast"/>
              <w:jc w:val="center"/>
              <w:rPr>
                <w:szCs w:val="24"/>
                <w:lang w:val="vi-VN"/>
              </w:rPr>
            </w:pPr>
          </w:p>
        </w:tc>
      </w:tr>
    </w:tbl>
    <w:p w:rsidR="002A42C3" w:rsidRDefault="002A42C3" w:rsidP="00BE3A78">
      <w:pPr>
        <w:rPr>
          <w:b/>
          <w:sz w:val="26"/>
          <w:szCs w:val="26"/>
        </w:rPr>
      </w:pPr>
    </w:p>
    <w:p w:rsidR="007F24A7" w:rsidRDefault="007F24A7" w:rsidP="00452DF1">
      <w:pPr>
        <w:rPr>
          <w:b/>
          <w:sz w:val="26"/>
          <w:szCs w:val="26"/>
        </w:rPr>
      </w:pPr>
      <w:r>
        <w:rPr>
          <w:b/>
          <w:sz w:val="26"/>
          <w:szCs w:val="26"/>
        </w:rPr>
        <w:t>Mã đề dự</w:t>
      </w:r>
      <w:r w:rsidR="00452DF1">
        <w:rPr>
          <w:b/>
          <w:sz w:val="26"/>
          <w:szCs w:val="26"/>
        </w:rPr>
        <w:t xml:space="preserve"> phòng</w:t>
      </w:r>
      <w:r w:rsidR="00BE3A78">
        <w:rPr>
          <w:b/>
          <w:sz w:val="26"/>
          <w:szCs w:val="26"/>
        </w:rPr>
        <w:t xml:space="preserve">                                      </w:t>
      </w:r>
    </w:p>
    <w:tbl>
      <w:tblPr>
        <w:tblStyle w:val="TableGrid"/>
        <w:tblW w:w="8910" w:type="dxa"/>
        <w:tblInd w:w="-5" w:type="dxa"/>
        <w:tblLook w:val="04A0" w:firstRow="1" w:lastRow="0" w:firstColumn="1" w:lastColumn="0" w:noHBand="0" w:noVBand="1"/>
      </w:tblPr>
      <w:tblGrid>
        <w:gridCol w:w="1800"/>
        <w:gridCol w:w="5670"/>
        <w:gridCol w:w="1440"/>
      </w:tblGrid>
      <w:tr w:rsidR="007F24A7" w:rsidRPr="00B65B53" w:rsidTr="00A600D2">
        <w:tc>
          <w:tcPr>
            <w:tcW w:w="1800" w:type="dxa"/>
          </w:tcPr>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t>Câu</w:t>
            </w:r>
          </w:p>
        </w:tc>
        <w:tc>
          <w:tcPr>
            <w:tcW w:w="5670" w:type="dxa"/>
          </w:tcPr>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t>Nội dung</w:t>
            </w:r>
          </w:p>
        </w:tc>
        <w:tc>
          <w:tcPr>
            <w:tcW w:w="1440" w:type="dxa"/>
          </w:tcPr>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t>Điểm</w:t>
            </w:r>
          </w:p>
        </w:tc>
      </w:tr>
      <w:tr w:rsidR="007F24A7" w:rsidRPr="00B65B53" w:rsidTr="00A600D2">
        <w:tc>
          <w:tcPr>
            <w:tcW w:w="1800" w:type="dxa"/>
          </w:tcPr>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t>Câu 1</w:t>
            </w:r>
          </w:p>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t>(1.0đ)</w:t>
            </w:r>
          </w:p>
        </w:tc>
        <w:tc>
          <w:tcPr>
            <w:tcW w:w="5670" w:type="dxa"/>
          </w:tcPr>
          <w:p w:rsidR="007F24A7" w:rsidRPr="00FA097F" w:rsidRDefault="00FA097F" w:rsidP="00452DF1">
            <w:pPr>
              <w:jc w:val="both"/>
              <w:rPr>
                <w:szCs w:val="24"/>
                <w:lang w:val="vi-VN"/>
              </w:rPr>
            </w:pPr>
            <w:r w:rsidRPr="00FA097F">
              <w:rPr>
                <w:szCs w:val="24"/>
                <w:lang w:val="vi-VN"/>
              </w:rPr>
              <w:t xml:space="preserve">* </w:t>
            </w:r>
            <w:r w:rsidR="007F24A7" w:rsidRPr="00FA097F">
              <w:rPr>
                <w:szCs w:val="24"/>
                <w:lang w:val="vi-VN"/>
              </w:rPr>
              <w:t xml:space="preserve">Tư liệu </w:t>
            </w:r>
            <w:r w:rsidRPr="00FA097F">
              <w:rPr>
                <w:szCs w:val="24"/>
                <w:lang w:val="vi-VN"/>
              </w:rPr>
              <w:t>truyền miệng:</w:t>
            </w:r>
            <w:r w:rsidR="007F24A7" w:rsidRPr="00FA097F">
              <w:rPr>
                <w:szCs w:val="24"/>
                <w:lang w:val="vi-VN"/>
              </w:rPr>
              <w:t xml:space="preserve"> Là những câu chuyện dân gian: truyền thuyết, thần thoại, cổ tích… được kể từ đời này sang đời khác.</w:t>
            </w:r>
          </w:p>
          <w:p w:rsidR="00FA097F" w:rsidRPr="00FA097F" w:rsidRDefault="00FA097F" w:rsidP="00452DF1">
            <w:pPr>
              <w:rPr>
                <w:szCs w:val="24"/>
              </w:rPr>
            </w:pPr>
            <w:r w:rsidRPr="00FA097F">
              <w:rPr>
                <w:bCs/>
                <w:szCs w:val="24"/>
              </w:rPr>
              <w:t>* Kể tên</w:t>
            </w:r>
          </w:p>
          <w:p w:rsidR="007F24A7" w:rsidRPr="00FA097F" w:rsidRDefault="00FA097F" w:rsidP="00452DF1">
            <w:pPr>
              <w:rPr>
                <w:szCs w:val="24"/>
                <w:lang w:val="vi-VN"/>
              </w:rPr>
            </w:pPr>
            <w:r w:rsidRPr="00FA097F">
              <w:rPr>
                <w:szCs w:val="24"/>
                <w:lang w:val="vi-VN"/>
              </w:rPr>
              <w:t xml:space="preserve">- </w:t>
            </w:r>
            <w:r w:rsidR="007F24A7" w:rsidRPr="00FA097F">
              <w:rPr>
                <w:szCs w:val="24"/>
                <w:lang w:val="vi-VN"/>
              </w:rPr>
              <w:t>Truyền thuyết Hồ gươm</w:t>
            </w:r>
          </w:p>
          <w:p w:rsidR="007F24A7" w:rsidRPr="00FA097F" w:rsidRDefault="00FA097F" w:rsidP="00452DF1">
            <w:pPr>
              <w:rPr>
                <w:szCs w:val="24"/>
              </w:rPr>
            </w:pPr>
            <w:r w:rsidRPr="00FA097F">
              <w:rPr>
                <w:szCs w:val="24"/>
                <w:lang w:val="vi-VN"/>
              </w:rPr>
              <w:t>- Truyền thuyết Thánh Gióng</w:t>
            </w:r>
            <w:r w:rsidRPr="00FA097F">
              <w:rPr>
                <w:szCs w:val="24"/>
              </w:rPr>
              <w:t>….</w:t>
            </w:r>
          </w:p>
        </w:tc>
        <w:tc>
          <w:tcPr>
            <w:tcW w:w="1440" w:type="dxa"/>
          </w:tcPr>
          <w:p w:rsidR="007F24A7" w:rsidRPr="00B65B53" w:rsidRDefault="007F24A7" w:rsidP="002C62F1">
            <w:pPr>
              <w:spacing w:line="0" w:lineRule="atLeast"/>
              <w:jc w:val="center"/>
              <w:rPr>
                <w:bCs/>
                <w:color w:val="000000"/>
                <w:szCs w:val="24"/>
              </w:rPr>
            </w:pPr>
            <w:r w:rsidRPr="00B65B53">
              <w:rPr>
                <w:bCs/>
                <w:color w:val="000000"/>
                <w:szCs w:val="24"/>
              </w:rPr>
              <w:t>0,5</w:t>
            </w:r>
          </w:p>
          <w:p w:rsidR="007F24A7" w:rsidRDefault="007F24A7" w:rsidP="008A7F35">
            <w:pPr>
              <w:spacing w:line="0" w:lineRule="atLeast"/>
              <w:jc w:val="center"/>
              <w:rPr>
                <w:bCs/>
                <w:color w:val="000000"/>
                <w:szCs w:val="24"/>
              </w:rPr>
            </w:pPr>
          </w:p>
          <w:p w:rsidR="002C62F1" w:rsidRPr="00B65B53" w:rsidRDefault="002C62F1" w:rsidP="008A7F35">
            <w:pPr>
              <w:spacing w:line="0" w:lineRule="atLeast"/>
              <w:jc w:val="center"/>
              <w:rPr>
                <w:bCs/>
                <w:color w:val="000000"/>
                <w:szCs w:val="24"/>
              </w:rPr>
            </w:pPr>
          </w:p>
          <w:p w:rsidR="007F24A7" w:rsidRPr="00B65B53" w:rsidRDefault="007F24A7" w:rsidP="008A7F35">
            <w:pPr>
              <w:spacing w:line="0" w:lineRule="atLeast"/>
              <w:jc w:val="center"/>
              <w:rPr>
                <w:szCs w:val="24"/>
              </w:rPr>
            </w:pPr>
            <w:r w:rsidRPr="00B65B53">
              <w:rPr>
                <w:bCs/>
                <w:color w:val="000000"/>
                <w:szCs w:val="24"/>
              </w:rPr>
              <w:t>0,5</w:t>
            </w:r>
          </w:p>
        </w:tc>
      </w:tr>
      <w:tr w:rsidR="007F24A7" w:rsidRPr="00B65B53" w:rsidTr="00A600D2">
        <w:tc>
          <w:tcPr>
            <w:tcW w:w="1800" w:type="dxa"/>
          </w:tcPr>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lastRenderedPageBreak/>
              <w:t>Câu 2</w:t>
            </w:r>
          </w:p>
          <w:p w:rsidR="007F24A7" w:rsidRPr="00B65B53" w:rsidRDefault="007F24A7" w:rsidP="008A7F35">
            <w:pPr>
              <w:pStyle w:val="NormalWeb"/>
              <w:spacing w:before="0" w:beforeAutospacing="0" w:after="0" w:afterAutospacing="0"/>
              <w:jc w:val="center"/>
              <w:rPr>
                <w:b/>
                <w:iCs/>
                <w:color w:val="000000" w:themeColor="text1"/>
                <w:lang w:val="vi-VN"/>
              </w:rPr>
            </w:pPr>
            <w:r w:rsidRPr="00B65B53">
              <w:rPr>
                <w:b/>
                <w:iCs/>
                <w:color w:val="000000" w:themeColor="text1"/>
                <w:lang w:val="vi-VN"/>
              </w:rPr>
              <w:t>(1.5đ)</w:t>
            </w:r>
          </w:p>
        </w:tc>
        <w:tc>
          <w:tcPr>
            <w:tcW w:w="5670" w:type="dxa"/>
          </w:tcPr>
          <w:p w:rsidR="007F24A7" w:rsidRPr="00637EE8" w:rsidRDefault="007F24A7" w:rsidP="008A7F35">
            <w:pPr>
              <w:rPr>
                <w:rFonts w:eastAsia="Times New Roman"/>
                <w:b/>
                <w:szCs w:val="24"/>
                <w:lang w:val="vi-VN"/>
              </w:rPr>
            </w:pPr>
            <w:r w:rsidRPr="00637EE8">
              <w:rPr>
                <w:rFonts w:eastAsia="Times New Roman"/>
                <w:b/>
                <w:szCs w:val="24"/>
                <w:lang w:val="vi-VN"/>
              </w:rPr>
              <w:t>a. Vai trò của lao động trong việc làm thay đổi con người và cuộc sống của người nguyên thủy:</w:t>
            </w:r>
          </w:p>
          <w:p w:rsidR="007F24A7" w:rsidRPr="00637EE8" w:rsidRDefault="007F24A7" w:rsidP="008A7F35">
            <w:pPr>
              <w:rPr>
                <w:rFonts w:eastAsia="Times New Roman"/>
                <w:szCs w:val="24"/>
                <w:lang w:val="vi-VN"/>
              </w:rPr>
            </w:pPr>
            <w:r w:rsidRPr="00637EE8">
              <w:rPr>
                <w:rFonts w:eastAsia="Times New Roman"/>
                <w:szCs w:val="24"/>
                <w:lang w:val="vi-VN"/>
              </w:rPr>
              <w:t>- Giúp tạo ra thức ăn, của cải cho con người</w:t>
            </w:r>
          </w:p>
          <w:p w:rsidR="007F24A7" w:rsidRPr="00637EE8" w:rsidRDefault="007F24A7" w:rsidP="008A7F35">
            <w:pPr>
              <w:rPr>
                <w:rFonts w:eastAsia="Times New Roman"/>
                <w:szCs w:val="24"/>
                <w:lang w:val="vi-VN"/>
              </w:rPr>
            </w:pPr>
            <w:r w:rsidRPr="00637EE8">
              <w:rPr>
                <w:rFonts w:eastAsia="Times New Roman"/>
                <w:szCs w:val="24"/>
                <w:lang w:val="vi-VN"/>
              </w:rPr>
              <w:t>- Trong quá trình lao động, tìm kiếm thức ăn, đôi bàn tay của người nguyên thủy dần trở nên khéo léo, cơ thể cũng dần biến đổi để trở thành Người hiện đại.</w:t>
            </w:r>
          </w:p>
          <w:p w:rsidR="007F24A7" w:rsidRPr="00637EE8" w:rsidRDefault="007F24A7" w:rsidP="008A7F35">
            <w:pPr>
              <w:rPr>
                <w:rFonts w:eastAsia="Times New Roman"/>
                <w:szCs w:val="24"/>
                <w:lang w:val="vi-VN"/>
              </w:rPr>
            </w:pPr>
            <w:r w:rsidRPr="00637EE8">
              <w:rPr>
                <w:rFonts w:eastAsia="Times New Roman"/>
                <w:szCs w:val="24"/>
                <w:lang w:val="vi-VN"/>
              </w:rPr>
              <w:t>- Nhờ có lao động, con người đã từng bước tự cải biến, hoàn thiện mình và làm cho đời sống ngày càng phong phú hơn.</w:t>
            </w:r>
          </w:p>
          <w:p w:rsidR="007F24A7" w:rsidRPr="00637EE8" w:rsidRDefault="007F24A7" w:rsidP="008A7F35">
            <w:pPr>
              <w:spacing w:line="276" w:lineRule="auto"/>
              <w:jc w:val="both"/>
              <w:rPr>
                <w:b/>
                <w:szCs w:val="24"/>
                <w:lang w:val="vi-VN"/>
              </w:rPr>
            </w:pPr>
            <w:r w:rsidRPr="00637EE8">
              <w:rPr>
                <w:b/>
                <w:szCs w:val="24"/>
                <w:lang w:val="vi-VN"/>
              </w:rPr>
              <w:t>b. Kể tên những vật dụng mà em biết có sử dụng kim loại này để chế tạo.</w:t>
            </w:r>
          </w:p>
          <w:p w:rsidR="007F24A7" w:rsidRPr="00637EE8" w:rsidRDefault="007F24A7" w:rsidP="008A7F35">
            <w:pPr>
              <w:spacing w:line="276" w:lineRule="auto"/>
              <w:jc w:val="both"/>
              <w:rPr>
                <w:szCs w:val="24"/>
                <w:lang w:val="vi-VN"/>
              </w:rPr>
            </w:pPr>
            <w:r w:rsidRPr="00637EE8">
              <w:rPr>
                <w:szCs w:val="24"/>
                <w:lang w:val="vi-VN"/>
              </w:rPr>
              <w:t>VD:</w:t>
            </w:r>
            <w:r w:rsidRPr="00637EE8">
              <w:rPr>
                <w:color w:val="000000"/>
                <w:szCs w:val="24"/>
                <w:lang w:val="vi-VN"/>
              </w:rPr>
              <w:t xml:space="preserve"> Dây điện, que hàn đồng, đúc tượng đồng, tranh đồng, cuộn từ của nam châm điện, động cơ điện, …</w:t>
            </w:r>
            <w:r>
              <w:rPr>
                <w:rFonts w:ascii="14" w:hAnsi="14"/>
                <w:color w:val="000000"/>
                <w:sz w:val="28"/>
                <w:szCs w:val="28"/>
                <w:lang w:val="vi-VN"/>
              </w:rPr>
              <w:t xml:space="preserve"> </w:t>
            </w:r>
          </w:p>
        </w:tc>
        <w:tc>
          <w:tcPr>
            <w:tcW w:w="1440" w:type="dxa"/>
          </w:tcPr>
          <w:p w:rsidR="007F24A7" w:rsidRDefault="007F24A7" w:rsidP="008A7F35">
            <w:pPr>
              <w:spacing w:line="0" w:lineRule="atLeast"/>
              <w:jc w:val="center"/>
              <w:rPr>
                <w:szCs w:val="24"/>
                <w:lang w:val="vi-VN"/>
              </w:rPr>
            </w:pPr>
          </w:p>
          <w:p w:rsidR="007F24A7" w:rsidRDefault="007F24A7" w:rsidP="008A7F35">
            <w:pPr>
              <w:spacing w:line="0" w:lineRule="atLeast"/>
              <w:jc w:val="center"/>
              <w:rPr>
                <w:szCs w:val="24"/>
                <w:lang w:val="vi-VN"/>
              </w:rPr>
            </w:pPr>
          </w:p>
          <w:p w:rsidR="007F24A7" w:rsidRPr="00B65B53" w:rsidRDefault="007F24A7" w:rsidP="008A7F35">
            <w:pPr>
              <w:spacing w:line="0" w:lineRule="atLeast"/>
              <w:jc w:val="center"/>
              <w:rPr>
                <w:szCs w:val="24"/>
                <w:lang w:val="vi-VN"/>
              </w:rPr>
            </w:pPr>
            <w:r w:rsidRPr="00B65B53">
              <w:rPr>
                <w:szCs w:val="24"/>
                <w:lang w:val="vi-VN"/>
              </w:rPr>
              <w:t>0,25</w:t>
            </w:r>
          </w:p>
          <w:p w:rsidR="007F24A7" w:rsidRDefault="007F24A7" w:rsidP="008A7F35">
            <w:pPr>
              <w:spacing w:line="0" w:lineRule="atLeast"/>
              <w:rPr>
                <w:szCs w:val="24"/>
                <w:lang w:val="vi-VN"/>
              </w:rPr>
            </w:pPr>
          </w:p>
          <w:p w:rsidR="007F24A7" w:rsidRPr="00B65B53" w:rsidRDefault="007F24A7" w:rsidP="008A7F35">
            <w:pPr>
              <w:spacing w:line="0" w:lineRule="atLeast"/>
              <w:jc w:val="center"/>
              <w:rPr>
                <w:szCs w:val="24"/>
                <w:lang w:val="vi-VN"/>
              </w:rPr>
            </w:pPr>
            <w:r>
              <w:rPr>
                <w:szCs w:val="24"/>
                <w:lang w:val="vi-VN"/>
              </w:rPr>
              <w:t>0,</w:t>
            </w:r>
            <w:r w:rsidRPr="00B65B53">
              <w:rPr>
                <w:szCs w:val="24"/>
                <w:lang w:val="vi-VN"/>
              </w:rPr>
              <w:t>5</w:t>
            </w:r>
          </w:p>
          <w:p w:rsidR="007F24A7" w:rsidRDefault="007F24A7" w:rsidP="008A7F35">
            <w:pPr>
              <w:spacing w:line="0" w:lineRule="atLeast"/>
              <w:rPr>
                <w:szCs w:val="24"/>
                <w:lang w:val="vi-VN"/>
              </w:rPr>
            </w:pPr>
          </w:p>
          <w:p w:rsidR="007F24A7" w:rsidRDefault="007F24A7" w:rsidP="008A7F35">
            <w:pPr>
              <w:spacing w:line="0" w:lineRule="atLeast"/>
              <w:jc w:val="center"/>
              <w:rPr>
                <w:szCs w:val="24"/>
                <w:lang w:val="vi-VN"/>
              </w:rPr>
            </w:pPr>
            <w:r w:rsidRPr="00B65B53">
              <w:rPr>
                <w:szCs w:val="24"/>
                <w:lang w:val="vi-VN"/>
              </w:rPr>
              <w:t>0,25</w:t>
            </w:r>
          </w:p>
          <w:p w:rsidR="007F24A7" w:rsidRDefault="007F24A7" w:rsidP="008A7F35">
            <w:pPr>
              <w:spacing w:line="0" w:lineRule="atLeast"/>
              <w:jc w:val="center"/>
              <w:rPr>
                <w:szCs w:val="24"/>
                <w:lang w:val="vi-VN"/>
              </w:rPr>
            </w:pPr>
          </w:p>
          <w:p w:rsidR="00A600D2" w:rsidRDefault="00A600D2" w:rsidP="008A7F35">
            <w:pPr>
              <w:spacing w:line="0" w:lineRule="atLeast"/>
              <w:jc w:val="center"/>
              <w:rPr>
                <w:szCs w:val="24"/>
                <w:lang w:val="vi-VN"/>
              </w:rPr>
            </w:pPr>
          </w:p>
          <w:p w:rsidR="00A600D2" w:rsidRDefault="00A600D2" w:rsidP="008A7F35">
            <w:pPr>
              <w:spacing w:line="0" w:lineRule="atLeast"/>
              <w:jc w:val="center"/>
              <w:rPr>
                <w:szCs w:val="24"/>
                <w:lang w:val="vi-VN"/>
              </w:rPr>
            </w:pPr>
          </w:p>
          <w:p w:rsidR="007F24A7" w:rsidRPr="00B65B53" w:rsidRDefault="007F24A7" w:rsidP="008A7F35">
            <w:pPr>
              <w:spacing w:line="0" w:lineRule="atLeast"/>
              <w:jc w:val="center"/>
              <w:rPr>
                <w:szCs w:val="24"/>
                <w:lang w:val="vi-VN"/>
              </w:rPr>
            </w:pPr>
            <w:r>
              <w:rPr>
                <w:szCs w:val="24"/>
                <w:lang w:val="vi-VN"/>
              </w:rPr>
              <w:t>0,</w:t>
            </w:r>
            <w:r w:rsidRPr="00B65B53">
              <w:rPr>
                <w:szCs w:val="24"/>
                <w:lang w:val="vi-VN"/>
              </w:rPr>
              <w:t>5</w:t>
            </w:r>
          </w:p>
          <w:p w:rsidR="007F24A7" w:rsidRPr="00B65B53" w:rsidRDefault="007F24A7" w:rsidP="008A7F35">
            <w:pPr>
              <w:spacing w:line="0" w:lineRule="atLeast"/>
              <w:jc w:val="center"/>
              <w:rPr>
                <w:szCs w:val="24"/>
                <w:lang w:val="vi-VN"/>
              </w:rPr>
            </w:pPr>
          </w:p>
        </w:tc>
      </w:tr>
    </w:tbl>
    <w:p w:rsidR="002C62F1" w:rsidRDefault="00BE3A78" w:rsidP="00BE3A78">
      <w:pPr>
        <w:jc w:val="both"/>
        <w:rPr>
          <w:b/>
          <w:sz w:val="26"/>
          <w:szCs w:val="26"/>
        </w:rPr>
      </w:pPr>
      <w:r>
        <w:rPr>
          <w:b/>
          <w:sz w:val="26"/>
          <w:szCs w:val="26"/>
        </w:rPr>
        <w:t xml:space="preserve">       </w:t>
      </w:r>
    </w:p>
    <w:p w:rsidR="002C62F1" w:rsidRPr="005307C6" w:rsidRDefault="002C62F1" w:rsidP="002C62F1">
      <w:pPr>
        <w:spacing w:line="276" w:lineRule="auto"/>
        <w:jc w:val="center"/>
        <w:rPr>
          <w:b/>
          <w:szCs w:val="24"/>
        </w:rPr>
      </w:pPr>
      <w:r>
        <w:rPr>
          <w:b/>
          <w:szCs w:val="24"/>
        </w:rPr>
        <w:t>B</w:t>
      </w:r>
      <w:r w:rsidRPr="005307C6">
        <w:rPr>
          <w:b/>
          <w:szCs w:val="24"/>
        </w:rPr>
        <w:t xml:space="preserve">. PHÂN MÔN </w:t>
      </w:r>
      <w:r>
        <w:rPr>
          <w:b/>
          <w:szCs w:val="24"/>
        </w:rPr>
        <w:t>ĐỊA LÍ</w:t>
      </w:r>
    </w:p>
    <w:p w:rsidR="002C62F1" w:rsidRPr="00452DF1" w:rsidRDefault="002C62F1" w:rsidP="00452DF1">
      <w:pPr>
        <w:spacing w:line="276" w:lineRule="auto"/>
        <w:jc w:val="both"/>
        <w:rPr>
          <w:b/>
          <w:color w:val="000000" w:themeColor="text1"/>
          <w:szCs w:val="24"/>
          <w:u w:val="single"/>
          <w:lang w:val="vi"/>
        </w:rPr>
      </w:pPr>
      <w:r w:rsidRPr="008A7F35">
        <w:rPr>
          <w:b/>
          <w:color w:val="000000" w:themeColor="text1"/>
          <w:szCs w:val="24"/>
          <w:u w:val="single"/>
          <w:lang w:val="vi"/>
        </w:rPr>
        <w:t>I. T</w:t>
      </w:r>
      <w:r w:rsidRPr="008A7F35">
        <w:rPr>
          <w:b/>
          <w:color w:val="000000" w:themeColor="text1"/>
          <w:szCs w:val="24"/>
          <w:u w:val="single"/>
        </w:rPr>
        <w:t>rắc nghiệm</w:t>
      </w:r>
      <w:r w:rsidRPr="008A7F35">
        <w:rPr>
          <w:b/>
          <w:color w:val="000000" w:themeColor="text1"/>
          <w:szCs w:val="24"/>
          <w:u w:val="single"/>
          <w:lang w:val="vi"/>
        </w:rPr>
        <w:t xml:space="preserve"> (</w:t>
      </w:r>
      <w:r w:rsidRPr="008A7F35">
        <w:rPr>
          <w:b/>
          <w:color w:val="000000" w:themeColor="text1"/>
          <w:szCs w:val="24"/>
          <w:u w:val="single"/>
          <w:lang w:val="vi-VN"/>
        </w:rPr>
        <w:t>2.</w:t>
      </w:r>
      <w:r w:rsidRPr="008A7F35">
        <w:rPr>
          <w:b/>
          <w:color w:val="000000" w:themeColor="text1"/>
          <w:szCs w:val="24"/>
          <w:u w:val="single"/>
          <w:lang w:val="vi"/>
        </w:rPr>
        <w:t>5 điể</w:t>
      </w:r>
      <w:r w:rsidR="00452DF1">
        <w:rPr>
          <w:b/>
          <w:color w:val="000000" w:themeColor="text1"/>
          <w:szCs w:val="24"/>
          <w:u w:val="single"/>
          <w:lang w:val="vi"/>
        </w:rPr>
        <w:t>m).</w:t>
      </w:r>
      <w:r w:rsidR="00452DF1" w:rsidRPr="00452DF1">
        <w:rPr>
          <w:b/>
          <w:color w:val="000000" w:themeColor="text1"/>
          <w:szCs w:val="24"/>
          <w:lang w:val="vi"/>
        </w:rPr>
        <w:t xml:space="preserve"> </w:t>
      </w:r>
      <w:r w:rsidRPr="00935437">
        <w:rPr>
          <w:rFonts w:eastAsia="Calibri"/>
          <w:b/>
          <w:i/>
        </w:rPr>
        <w:t>Mỗi câu trả lời đúng được 0,25 điểm</w:t>
      </w:r>
      <w:r w:rsidR="00452DF1">
        <w:rPr>
          <w:rFonts w:eastAsia="Calibri"/>
          <w:b/>
          <w:i/>
        </w:rPr>
        <w:t>.</w:t>
      </w:r>
    </w:p>
    <w:p w:rsidR="002C62F1" w:rsidRPr="00935437" w:rsidRDefault="002C62F1" w:rsidP="002C62F1">
      <w:pPr>
        <w:jc w:val="center"/>
        <w:rPr>
          <w:rFonts w:eastAsia="Calibri"/>
          <w:b/>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275"/>
        <w:gridCol w:w="1276"/>
        <w:gridCol w:w="1276"/>
        <w:gridCol w:w="1275"/>
        <w:gridCol w:w="1275"/>
      </w:tblGrid>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rsidR="002C62F1" w:rsidRPr="00935437" w:rsidRDefault="002C62F1" w:rsidP="00452DF1">
            <w:pPr>
              <w:jc w:val="right"/>
              <w:rPr>
                <w:rFonts w:eastAsia="Calibri"/>
                <w:b/>
              </w:rPr>
            </w:pPr>
            <w:r w:rsidRPr="00935437">
              <w:rPr>
                <w:rFonts w:eastAsia="Calibri"/>
                <w:b/>
              </w:rPr>
              <w:t>Mã đề</w:t>
            </w:r>
          </w:p>
          <w:p w:rsidR="002C62F1" w:rsidRPr="00935437" w:rsidRDefault="002C62F1" w:rsidP="00452DF1">
            <w:pPr>
              <w:rPr>
                <w:rFonts w:eastAsia="Calibri"/>
                <w:b/>
              </w:rPr>
            </w:pPr>
            <w:r w:rsidRPr="00935437">
              <w:rPr>
                <w:rFonts w:eastAsia="Calibri"/>
                <w:b/>
              </w:rPr>
              <w:t>Câu</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452DF1" w:rsidP="00452DF1">
            <w:pPr>
              <w:jc w:val="center"/>
              <w:rPr>
                <w:rFonts w:eastAsia="Calibri"/>
                <w:b/>
              </w:rPr>
            </w:pPr>
            <w:r>
              <w:rPr>
                <w:rFonts w:eastAsia="Calibri"/>
                <w:b/>
              </w:rPr>
              <w:t>ĐL6</w:t>
            </w:r>
            <w:r w:rsidR="002C62F1" w:rsidRPr="00935437">
              <w:rPr>
                <w:rFonts w:eastAsia="Calibri"/>
                <w:b/>
              </w:rPr>
              <w:t>01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452DF1" w:rsidP="00452DF1">
            <w:pPr>
              <w:jc w:val="center"/>
              <w:rPr>
                <w:rFonts w:eastAsia="Calibri"/>
                <w:b/>
              </w:rPr>
            </w:pPr>
            <w:r>
              <w:rPr>
                <w:rFonts w:eastAsia="Calibri"/>
                <w:b/>
              </w:rPr>
              <w:t>ĐL6</w:t>
            </w:r>
            <w:r w:rsidR="002C62F1" w:rsidRPr="00935437">
              <w:rPr>
                <w:rFonts w:eastAsia="Calibri"/>
                <w:b/>
              </w:rPr>
              <w:t>02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452DF1" w:rsidP="00452DF1">
            <w:pPr>
              <w:jc w:val="center"/>
              <w:rPr>
                <w:rFonts w:eastAsia="Calibri"/>
                <w:b/>
              </w:rPr>
            </w:pPr>
            <w:r>
              <w:rPr>
                <w:rFonts w:eastAsia="Calibri"/>
                <w:b/>
              </w:rPr>
              <w:t>LS6</w:t>
            </w:r>
            <w:r w:rsidR="002C62F1" w:rsidRPr="00935437">
              <w:rPr>
                <w:rFonts w:eastAsia="Calibri"/>
                <w:b/>
              </w:rPr>
              <w:t>03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452DF1" w:rsidP="00452DF1">
            <w:pPr>
              <w:jc w:val="center"/>
              <w:rPr>
                <w:rFonts w:eastAsia="Calibri"/>
                <w:b/>
              </w:rPr>
            </w:pPr>
            <w:r>
              <w:rPr>
                <w:rFonts w:eastAsia="Calibri"/>
                <w:b/>
              </w:rPr>
              <w:t>LS6</w:t>
            </w:r>
            <w:r w:rsidR="002C62F1" w:rsidRPr="00935437">
              <w:rPr>
                <w:rFonts w:eastAsia="Calibri"/>
                <w:b/>
              </w:rPr>
              <w:t>04</w:t>
            </w:r>
          </w:p>
        </w:tc>
        <w:tc>
          <w:tcPr>
            <w:tcW w:w="1275" w:type="dxa"/>
            <w:tcBorders>
              <w:top w:val="single" w:sz="4" w:space="0" w:color="000000"/>
              <w:left w:val="single" w:sz="4" w:space="0" w:color="000000"/>
              <w:bottom w:val="single" w:sz="4" w:space="0" w:color="000000"/>
              <w:right w:val="single" w:sz="4" w:space="0" w:color="000000"/>
            </w:tcBorders>
            <w:vAlign w:val="center"/>
          </w:tcPr>
          <w:p w:rsidR="002C62F1" w:rsidRPr="00935437" w:rsidRDefault="002C62F1" w:rsidP="00452DF1">
            <w:pPr>
              <w:jc w:val="center"/>
              <w:rPr>
                <w:rFonts w:eastAsia="Calibri"/>
                <w:b/>
              </w:rPr>
            </w:pPr>
            <w:r>
              <w:rPr>
                <w:rFonts w:eastAsia="Calibri"/>
                <w:b/>
              </w:rPr>
              <w:t>Dự phòng</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1</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2C62F1" w:rsidP="00452DF1">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D</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2</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FA43FB" w:rsidP="00452DF1">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3</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2C62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4</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FA43FB" w:rsidP="00452DF1">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5</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FA43FB"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6</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FA43FB" w:rsidP="00452DF1">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7</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2C62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B</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8</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2C62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B</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9</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FA43FB" w:rsidP="00452DF1">
            <w:pPr>
              <w:jc w:val="center"/>
            </w:pPr>
            <w:r>
              <w:t>A</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C</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2C62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D</w:t>
            </w:r>
          </w:p>
        </w:tc>
      </w:tr>
      <w:tr w:rsidR="002C62F1" w:rsidRPr="00935437" w:rsidTr="00452DF1">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C62F1" w:rsidRPr="00935437" w:rsidRDefault="002C62F1" w:rsidP="00452DF1">
            <w:pPr>
              <w:jc w:val="center"/>
              <w:rPr>
                <w:rFonts w:eastAsia="Calibri"/>
                <w:b/>
              </w:rPr>
            </w:pPr>
            <w:r w:rsidRPr="00935437">
              <w:rPr>
                <w:rFonts w:eastAsia="Calibri"/>
                <w:b/>
              </w:rPr>
              <w:t>10</w:t>
            </w:r>
          </w:p>
        </w:tc>
        <w:tc>
          <w:tcPr>
            <w:tcW w:w="1275" w:type="dxa"/>
            <w:tcBorders>
              <w:top w:val="single" w:sz="4" w:space="0" w:color="000000"/>
              <w:left w:val="single" w:sz="4" w:space="0" w:color="000000"/>
              <w:bottom w:val="single" w:sz="4" w:space="0" w:color="000000"/>
              <w:right w:val="single" w:sz="4" w:space="0" w:color="000000"/>
            </w:tcBorders>
            <w:vAlign w:val="bottom"/>
            <w:hideMark/>
          </w:tcPr>
          <w:p w:rsidR="002C62F1" w:rsidRPr="00935437" w:rsidRDefault="00FA43FB" w:rsidP="00452DF1">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D</w:t>
            </w:r>
          </w:p>
        </w:tc>
        <w:tc>
          <w:tcPr>
            <w:tcW w:w="1276"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D</w:t>
            </w:r>
          </w:p>
        </w:tc>
        <w:tc>
          <w:tcPr>
            <w:tcW w:w="1275" w:type="dxa"/>
            <w:tcBorders>
              <w:top w:val="single" w:sz="4" w:space="0" w:color="000000"/>
              <w:left w:val="single" w:sz="4" w:space="0" w:color="000000"/>
              <w:bottom w:val="single" w:sz="4" w:space="0" w:color="000000"/>
              <w:right w:val="single" w:sz="4" w:space="0" w:color="000000"/>
            </w:tcBorders>
            <w:vAlign w:val="bottom"/>
          </w:tcPr>
          <w:p w:rsidR="002C62F1" w:rsidRPr="00935437" w:rsidRDefault="00452DF1" w:rsidP="00452DF1">
            <w:pPr>
              <w:jc w:val="center"/>
            </w:pPr>
            <w:r>
              <w:t>A</w:t>
            </w:r>
          </w:p>
        </w:tc>
      </w:tr>
    </w:tbl>
    <w:p w:rsidR="00452DF1" w:rsidRDefault="00452DF1" w:rsidP="00BE3A78">
      <w:pPr>
        <w:jc w:val="both"/>
        <w:rPr>
          <w:b/>
          <w:spacing w:val="-10"/>
          <w:szCs w:val="24"/>
          <w:u w:val="single"/>
          <w:lang w:val="it-IT"/>
        </w:rPr>
      </w:pPr>
      <w:r w:rsidRPr="005307C6">
        <w:rPr>
          <w:b/>
          <w:spacing w:val="-10"/>
          <w:szCs w:val="24"/>
          <w:u w:val="single"/>
          <w:lang w:val="it-IT"/>
        </w:rPr>
        <w:t>II. Tự luận (2,5 điểm)</w:t>
      </w:r>
    </w:p>
    <w:p w:rsidR="00BE3A78" w:rsidRDefault="00BE3A78" w:rsidP="00BE3A78">
      <w:pPr>
        <w:jc w:val="both"/>
        <w:rPr>
          <w:b/>
          <w:sz w:val="26"/>
          <w:szCs w:val="26"/>
        </w:rPr>
      </w:pPr>
      <w:r>
        <w:rPr>
          <w:b/>
          <w:sz w:val="26"/>
          <w:szCs w:val="26"/>
        </w:rPr>
        <w:t xml:space="preserve"> </w:t>
      </w:r>
      <w:r w:rsidR="00452DF1">
        <w:rPr>
          <w:b/>
          <w:sz w:val="26"/>
          <w:szCs w:val="26"/>
        </w:rPr>
        <w:t>Mã đề 601, 603, dự phòng.</w:t>
      </w:r>
    </w:p>
    <w:tbl>
      <w:tblPr>
        <w:tblW w:w="8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5850"/>
        <w:gridCol w:w="1530"/>
      </w:tblGrid>
      <w:tr w:rsidR="00452DF1" w:rsidRPr="003A5969" w:rsidTr="00A600D2">
        <w:tc>
          <w:tcPr>
            <w:tcW w:w="1530" w:type="dxa"/>
          </w:tcPr>
          <w:p w:rsidR="00452DF1" w:rsidRPr="003A5969" w:rsidRDefault="00452DF1" w:rsidP="00452DF1">
            <w:pPr>
              <w:tabs>
                <w:tab w:val="center" w:pos="4320"/>
                <w:tab w:val="right" w:pos="8640"/>
              </w:tabs>
              <w:jc w:val="center"/>
              <w:rPr>
                <w:b/>
                <w:sz w:val="26"/>
                <w:szCs w:val="26"/>
                <w:lang w:val="vi-VN"/>
              </w:rPr>
            </w:pPr>
            <w:r w:rsidRPr="003A5969">
              <w:rPr>
                <w:b/>
                <w:sz w:val="26"/>
                <w:szCs w:val="26"/>
                <w:lang w:val="vi-VN"/>
              </w:rPr>
              <w:t>Câu</w:t>
            </w:r>
          </w:p>
        </w:tc>
        <w:tc>
          <w:tcPr>
            <w:tcW w:w="5850" w:type="dxa"/>
          </w:tcPr>
          <w:p w:rsidR="00452DF1" w:rsidRPr="003A5969" w:rsidRDefault="00452DF1" w:rsidP="00452DF1">
            <w:pPr>
              <w:tabs>
                <w:tab w:val="center" w:pos="4320"/>
                <w:tab w:val="right" w:pos="8640"/>
              </w:tabs>
              <w:jc w:val="center"/>
              <w:rPr>
                <w:b/>
                <w:sz w:val="26"/>
                <w:szCs w:val="26"/>
                <w:lang w:val="vi-VN"/>
              </w:rPr>
            </w:pPr>
            <w:r w:rsidRPr="003A5969">
              <w:rPr>
                <w:b/>
                <w:sz w:val="26"/>
                <w:szCs w:val="26"/>
                <w:lang w:val="vi-VN"/>
              </w:rPr>
              <w:t>Nội dung</w:t>
            </w:r>
          </w:p>
        </w:tc>
        <w:tc>
          <w:tcPr>
            <w:tcW w:w="1530" w:type="dxa"/>
          </w:tcPr>
          <w:p w:rsidR="00452DF1" w:rsidRPr="003A5969" w:rsidRDefault="00452DF1" w:rsidP="00452DF1">
            <w:pPr>
              <w:tabs>
                <w:tab w:val="center" w:pos="4320"/>
                <w:tab w:val="right" w:pos="8640"/>
              </w:tabs>
              <w:jc w:val="center"/>
              <w:rPr>
                <w:b/>
                <w:sz w:val="26"/>
                <w:szCs w:val="26"/>
                <w:lang w:val="vi-VN"/>
              </w:rPr>
            </w:pPr>
            <w:r w:rsidRPr="003A5969">
              <w:rPr>
                <w:b/>
                <w:sz w:val="26"/>
                <w:szCs w:val="26"/>
              </w:rPr>
              <w:t>Biểu</w:t>
            </w:r>
            <w:r w:rsidRPr="003A5969">
              <w:rPr>
                <w:b/>
                <w:sz w:val="26"/>
                <w:szCs w:val="26"/>
                <w:lang w:val="vi-VN"/>
              </w:rPr>
              <w:t xml:space="preserve"> điểm</w:t>
            </w:r>
          </w:p>
        </w:tc>
      </w:tr>
      <w:tr w:rsidR="00452DF1" w:rsidRPr="003A5969" w:rsidTr="00A600D2">
        <w:trPr>
          <w:trHeight w:val="1619"/>
        </w:trPr>
        <w:tc>
          <w:tcPr>
            <w:tcW w:w="1530" w:type="dxa"/>
          </w:tcPr>
          <w:p w:rsidR="00452DF1" w:rsidRDefault="00452DF1" w:rsidP="00452DF1">
            <w:pPr>
              <w:jc w:val="center"/>
              <w:rPr>
                <w:b/>
                <w:sz w:val="26"/>
                <w:szCs w:val="26"/>
                <w:lang w:val="vi-VN"/>
              </w:rPr>
            </w:pPr>
            <w:r>
              <w:rPr>
                <w:b/>
                <w:sz w:val="26"/>
                <w:szCs w:val="26"/>
              </w:rPr>
              <w:t xml:space="preserve">Câu </w:t>
            </w:r>
            <w:r w:rsidRPr="003A5969">
              <w:rPr>
                <w:b/>
                <w:sz w:val="26"/>
                <w:szCs w:val="26"/>
                <w:lang w:val="vi-VN"/>
              </w:rPr>
              <w:t>1</w:t>
            </w:r>
          </w:p>
          <w:p w:rsidR="00452DF1" w:rsidRPr="003A5969" w:rsidRDefault="00452DF1" w:rsidP="00452DF1">
            <w:pPr>
              <w:jc w:val="center"/>
              <w:rPr>
                <w:b/>
                <w:sz w:val="26"/>
                <w:szCs w:val="26"/>
                <w:lang w:val="vi-VN"/>
              </w:rPr>
            </w:pPr>
            <w:r w:rsidRPr="003A5969">
              <w:rPr>
                <w:b/>
                <w:sz w:val="26"/>
                <w:szCs w:val="26"/>
                <w:lang w:val="vi-VN"/>
              </w:rPr>
              <w:t>(1,0</w:t>
            </w:r>
            <w:r>
              <w:rPr>
                <w:b/>
                <w:sz w:val="26"/>
                <w:szCs w:val="26"/>
                <w:lang w:val="vi-VN"/>
              </w:rPr>
              <w:t xml:space="preserve"> điểm</w:t>
            </w:r>
            <w:r w:rsidRPr="003A5969">
              <w:rPr>
                <w:b/>
                <w:sz w:val="26"/>
                <w:szCs w:val="26"/>
                <w:lang w:val="vi-VN"/>
              </w:rPr>
              <w:t>)</w:t>
            </w:r>
          </w:p>
        </w:tc>
        <w:tc>
          <w:tcPr>
            <w:tcW w:w="5850" w:type="dxa"/>
          </w:tcPr>
          <w:p w:rsidR="00452DF1" w:rsidRPr="003A5969" w:rsidRDefault="00452DF1" w:rsidP="00452DF1">
            <w:pPr>
              <w:ind w:left="48" w:right="48"/>
              <w:jc w:val="both"/>
              <w:rPr>
                <w:rFonts w:eastAsia="Times New Roman"/>
                <w:sz w:val="26"/>
                <w:szCs w:val="26"/>
              </w:rPr>
            </w:pPr>
            <w:r w:rsidRPr="003A5969">
              <w:rPr>
                <w:rFonts w:eastAsia="Times New Roman"/>
                <w:sz w:val="26"/>
                <w:szCs w:val="26"/>
              </w:rPr>
              <w:t xml:space="preserve">- Trái đất </w:t>
            </w:r>
            <w:r>
              <w:rPr>
                <w:rFonts w:eastAsia="Times New Roman"/>
                <w:sz w:val="26"/>
                <w:szCs w:val="26"/>
              </w:rPr>
              <w:t xml:space="preserve">có dạng hình cầu nên </w:t>
            </w:r>
            <w:r w:rsidRPr="003A5969">
              <w:rPr>
                <w:rFonts w:eastAsia="Times New Roman"/>
                <w:sz w:val="26"/>
                <w:szCs w:val="26"/>
              </w:rPr>
              <w:t>luôn được Mặt trời chiếu sáng một nửa: nửa được chiếu sáng gọi là ngày, nửa không được chiếu sáng gọi là đêm. </w:t>
            </w:r>
          </w:p>
          <w:p w:rsidR="00452DF1" w:rsidRPr="003A5969" w:rsidRDefault="00452DF1" w:rsidP="00452DF1">
            <w:pPr>
              <w:ind w:left="48" w:right="48"/>
              <w:jc w:val="both"/>
              <w:rPr>
                <w:rFonts w:eastAsia="Times New Roman"/>
                <w:sz w:val="26"/>
                <w:szCs w:val="26"/>
              </w:rPr>
            </w:pPr>
            <w:r w:rsidRPr="003A5969">
              <w:rPr>
                <w:rFonts w:eastAsia="Times New Roman"/>
                <w:sz w:val="26"/>
                <w:szCs w:val="26"/>
              </w:rPr>
              <w:t>- Trái đất tự quay quanh trục nên mọi nơi ở bề mặt Trái đất đều lần lượt được Mặt Trời chiếu sáng rồi lại chìm trong bóng tối, gây nên hiện tượng luân phiên ngày và đêm.</w:t>
            </w:r>
          </w:p>
        </w:tc>
        <w:tc>
          <w:tcPr>
            <w:tcW w:w="1530" w:type="dxa"/>
          </w:tcPr>
          <w:p w:rsidR="00452DF1" w:rsidRPr="003A5969" w:rsidRDefault="00452DF1" w:rsidP="00452DF1">
            <w:pPr>
              <w:jc w:val="center"/>
              <w:rPr>
                <w:b/>
                <w:sz w:val="26"/>
                <w:szCs w:val="26"/>
              </w:rPr>
            </w:pPr>
            <w:r w:rsidRPr="003A5969">
              <w:rPr>
                <w:b/>
                <w:sz w:val="26"/>
                <w:szCs w:val="26"/>
              </w:rPr>
              <w:t>0,5</w:t>
            </w:r>
          </w:p>
          <w:p w:rsidR="00452DF1" w:rsidRPr="003A5969" w:rsidRDefault="00452DF1" w:rsidP="00452DF1">
            <w:pPr>
              <w:jc w:val="center"/>
              <w:rPr>
                <w:b/>
                <w:sz w:val="26"/>
                <w:szCs w:val="26"/>
              </w:rPr>
            </w:pPr>
          </w:p>
          <w:p w:rsidR="00452DF1" w:rsidRPr="003A5969" w:rsidRDefault="00452DF1" w:rsidP="00452DF1">
            <w:pPr>
              <w:jc w:val="center"/>
              <w:rPr>
                <w:b/>
                <w:sz w:val="26"/>
                <w:szCs w:val="26"/>
              </w:rPr>
            </w:pPr>
          </w:p>
          <w:p w:rsidR="00452DF1" w:rsidRPr="003A5969" w:rsidRDefault="00452DF1" w:rsidP="00452DF1">
            <w:pPr>
              <w:jc w:val="center"/>
              <w:rPr>
                <w:b/>
                <w:sz w:val="26"/>
                <w:szCs w:val="26"/>
              </w:rPr>
            </w:pPr>
            <w:r w:rsidRPr="003A5969">
              <w:rPr>
                <w:b/>
                <w:sz w:val="26"/>
                <w:szCs w:val="26"/>
              </w:rPr>
              <w:t>0,5</w:t>
            </w:r>
          </w:p>
          <w:p w:rsidR="00452DF1" w:rsidRPr="003A5969" w:rsidRDefault="00452DF1" w:rsidP="00452DF1">
            <w:pPr>
              <w:jc w:val="center"/>
              <w:rPr>
                <w:b/>
                <w:sz w:val="26"/>
                <w:szCs w:val="26"/>
              </w:rPr>
            </w:pPr>
          </w:p>
          <w:p w:rsidR="00452DF1" w:rsidRPr="003A5969" w:rsidRDefault="00452DF1" w:rsidP="00452DF1">
            <w:pPr>
              <w:jc w:val="center"/>
              <w:rPr>
                <w:b/>
                <w:sz w:val="26"/>
                <w:szCs w:val="26"/>
              </w:rPr>
            </w:pPr>
          </w:p>
        </w:tc>
      </w:tr>
      <w:tr w:rsidR="00452DF1" w:rsidRPr="003A5969" w:rsidTr="00A600D2">
        <w:trPr>
          <w:trHeight w:val="1619"/>
        </w:trPr>
        <w:tc>
          <w:tcPr>
            <w:tcW w:w="1530" w:type="dxa"/>
          </w:tcPr>
          <w:p w:rsidR="00452DF1" w:rsidRDefault="00452DF1" w:rsidP="00452DF1">
            <w:pPr>
              <w:jc w:val="center"/>
              <w:rPr>
                <w:b/>
                <w:sz w:val="26"/>
                <w:szCs w:val="26"/>
              </w:rPr>
            </w:pPr>
            <w:r>
              <w:rPr>
                <w:b/>
                <w:sz w:val="26"/>
                <w:szCs w:val="26"/>
              </w:rPr>
              <w:t>Câu 2</w:t>
            </w:r>
            <w:r w:rsidRPr="003A5969">
              <w:rPr>
                <w:b/>
                <w:sz w:val="26"/>
                <w:szCs w:val="26"/>
              </w:rPr>
              <w:t xml:space="preserve"> </w:t>
            </w:r>
          </w:p>
          <w:p w:rsidR="00452DF1" w:rsidRPr="003A5969" w:rsidRDefault="00452DF1" w:rsidP="00452DF1">
            <w:pPr>
              <w:jc w:val="center"/>
              <w:rPr>
                <w:b/>
                <w:sz w:val="26"/>
                <w:szCs w:val="26"/>
              </w:rPr>
            </w:pPr>
            <w:r w:rsidRPr="003A5969">
              <w:rPr>
                <w:b/>
                <w:sz w:val="26"/>
                <w:szCs w:val="26"/>
              </w:rPr>
              <w:t>(0,5</w:t>
            </w:r>
            <w:r>
              <w:rPr>
                <w:b/>
                <w:sz w:val="26"/>
                <w:szCs w:val="26"/>
              </w:rPr>
              <w:t xml:space="preserve"> </w:t>
            </w:r>
            <w:r w:rsidRPr="003A5969">
              <w:rPr>
                <w:b/>
                <w:sz w:val="26"/>
                <w:szCs w:val="26"/>
              </w:rPr>
              <w:t>đ</w:t>
            </w:r>
            <w:r>
              <w:rPr>
                <w:b/>
                <w:sz w:val="26"/>
                <w:szCs w:val="26"/>
              </w:rPr>
              <w:t>iểm</w:t>
            </w:r>
            <w:r w:rsidRPr="003A5969">
              <w:rPr>
                <w:b/>
                <w:sz w:val="26"/>
                <w:szCs w:val="26"/>
              </w:rPr>
              <w:t>)</w:t>
            </w:r>
          </w:p>
        </w:tc>
        <w:tc>
          <w:tcPr>
            <w:tcW w:w="5850" w:type="dxa"/>
          </w:tcPr>
          <w:p w:rsidR="00452DF1" w:rsidRPr="00F0397C" w:rsidRDefault="00452DF1" w:rsidP="00452DF1">
            <w:pPr>
              <w:shd w:val="clear" w:color="auto" w:fill="FFFFFF"/>
              <w:rPr>
                <w:sz w:val="26"/>
                <w:szCs w:val="26"/>
                <w:shd w:val="clear" w:color="auto" w:fill="FFFFFF"/>
              </w:rPr>
            </w:pPr>
            <w:r w:rsidRPr="00F0397C">
              <w:rPr>
                <w:sz w:val="26"/>
                <w:szCs w:val="26"/>
                <w:shd w:val="clear" w:color="auto" w:fill="FFFFFF"/>
              </w:rPr>
              <w:t xml:space="preserve">- Khoảng cách giữa </w:t>
            </w:r>
            <w:r>
              <w:rPr>
                <w:sz w:val="26"/>
                <w:szCs w:val="26"/>
                <w:shd w:val="clear" w:color="auto" w:fill="FFFFFF"/>
              </w:rPr>
              <w:t>thành phố Nha Trang và thành phố Đà Lạt</w:t>
            </w:r>
            <w:r w:rsidRPr="00F0397C">
              <w:rPr>
                <w:sz w:val="26"/>
                <w:szCs w:val="26"/>
                <w:shd w:val="clear" w:color="auto" w:fill="FFFFFF"/>
              </w:rPr>
              <w:t xml:space="preserve"> </w:t>
            </w:r>
            <w:r>
              <w:rPr>
                <w:sz w:val="26"/>
                <w:szCs w:val="26"/>
                <w:shd w:val="clear" w:color="auto" w:fill="FFFFFF"/>
              </w:rPr>
              <w:t>là: 3 x 7 500 000 = 22 5</w:t>
            </w:r>
            <w:r w:rsidRPr="00F0397C">
              <w:rPr>
                <w:sz w:val="26"/>
                <w:szCs w:val="26"/>
                <w:shd w:val="clear" w:color="auto" w:fill="FFFFFF"/>
              </w:rPr>
              <w:t xml:space="preserve">00 000 (cm) </w:t>
            </w:r>
          </w:p>
          <w:p w:rsidR="00452DF1" w:rsidRPr="00F0397C" w:rsidRDefault="00452DF1" w:rsidP="00452DF1">
            <w:pPr>
              <w:shd w:val="clear" w:color="auto" w:fill="FFFFFF"/>
              <w:rPr>
                <w:sz w:val="26"/>
                <w:szCs w:val="26"/>
                <w:shd w:val="clear" w:color="auto" w:fill="FFFFFF"/>
              </w:rPr>
            </w:pPr>
            <w:r w:rsidRPr="00F0397C">
              <w:rPr>
                <w:sz w:val="26"/>
                <w:szCs w:val="26"/>
                <w:shd w:val="clear" w:color="auto" w:fill="FFFFFF"/>
              </w:rPr>
              <w:t xml:space="preserve">- Đổi </w:t>
            </w:r>
            <w:r>
              <w:rPr>
                <w:sz w:val="26"/>
                <w:szCs w:val="26"/>
                <w:shd w:val="clear" w:color="auto" w:fill="FFFFFF"/>
              </w:rPr>
              <w:t>22 5</w:t>
            </w:r>
            <w:r w:rsidRPr="00F0397C">
              <w:rPr>
                <w:sz w:val="26"/>
                <w:szCs w:val="26"/>
                <w:shd w:val="clear" w:color="auto" w:fill="FFFFFF"/>
              </w:rPr>
              <w:t xml:space="preserve">00 000 (cm) = </w:t>
            </w:r>
            <w:r>
              <w:rPr>
                <w:sz w:val="26"/>
                <w:szCs w:val="26"/>
                <w:shd w:val="clear" w:color="auto" w:fill="FFFFFF"/>
              </w:rPr>
              <w:t>225</w:t>
            </w:r>
            <w:r w:rsidRPr="00F0397C">
              <w:rPr>
                <w:sz w:val="26"/>
                <w:szCs w:val="26"/>
                <w:shd w:val="clear" w:color="auto" w:fill="FFFFFF"/>
              </w:rPr>
              <w:t xml:space="preserve"> km.</w:t>
            </w:r>
          </w:p>
          <w:p w:rsidR="00452DF1" w:rsidRPr="003A5969" w:rsidRDefault="00452DF1" w:rsidP="00452DF1">
            <w:pPr>
              <w:shd w:val="clear" w:color="auto" w:fill="FFFFFF"/>
              <w:rPr>
                <w:rFonts w:eastAsia="Times New Roman"/>
                <w:sz w:val="26"/>
                <w:szCs w:val="26"/>
              </w:rPr>
            </w:pPr>
            <w:r w:rsidRPr="00F0397C">
              <w:rPr>
                <w:rFonts w:eastAsia="Times New Roman"/>
                <w:sz w:val="26"/>
                <w:szCs w:val="26"/>
              </w:rPr>
              <w:t xml:space="preserve">=&gt; Vậy khoảng cách thực tế giữa </w:t>
            </w:r>
            <w:r>
              <w:rPr>
                <w:rFonts w:eastAsia="Times New Roman"/>
                <w:sz w:val="26"/>
                <w:szCs w:val="26"/>
              </w:rPr>
              <w:t>thành phố Nha Trang và Đà Lạt là 225 km.</w:t>
            </w:r>
          </w:p>
        </w:tc>
        <w:tc>
          <w:tcPr>
            <w:tcW w:w="1530" w:type="dxa"/>
          </w:tcPr>
          <w:p w:rsidR="00452DF1" w:rsidRPr="003A5969" w:rsidRDefault="00452DF1" w:rsidP="00452DF1">
            <w:pPr>
              <w:jc w:val="center"/>
              <w:rPr>
                <w:b/>
                <w:sz w:val="26"/>
                <w:szCs w:val="26"/>
                <w:lang w:val="vi-VN"/>
              </w:rPr>
            </w:pPr>
            <w:r w:rsidRPr="003A5969">
              <w:rPr>
                <w:b/>
                <w:sz w:val="26"/>
                <w:szCs w:val="26"/>
                <w:lang w:val="vi-VN"/>
              </w:rPr>
              <w:t>0,25</w:t>
            </w:r>
          </w:p>
          <w:p w:rsidR="00452DF1" w:rsidRDefault="00452DF1" w:rsidP="00452DF1">
            <w:pPr>
              <w:jc w:val="center"/>
              <w:rPr>
                <w:b/>
                <w:sz w:val="26"/>
                <w:szCs w:val="26"/>
                <w:lang w:val="vi-VN"/>
              </w:rPr>
            </w:pPr>
          </w:p>
          <w:p w:rsidR="00452DF1" w:rsidRPr="003A5969" w:rsidRDefault="00452DF1" w:rsidP="00452DF1">
            <w:pPr>
              <w:jc w:val="center"/>
              <w:rPr>
                <w:b/>
                <w:sz w:val="26"/>
                <w:szCs w:val="26"/>
                <w:lang w:val="vi-VN"/>
              </w:rPr>
            </w:pPr>
            <w:r w:rsidRPr="003A5969">
              <w:rPr>
                <w:b/>
                <w:sz w:val="26"/>
                <w:szCs w:val="26"/>
                <w:lang w:val="vi-VN"/>
              </w:rPr>
              <w:t>0,25</w:t>
            </w:r>
          </w:p>
          <w:p w:rsidR="00452DF1" w:rsidRPr="003A5969" w:rsidRDefault="00452DF1" w:rsidP="00452DF1">
            <w:pPr>
              <w:jc w:val="center"/>
              <w:rPr>
                <w:b/>
                <w:sz w:val="26"/>
                <w:szCs w:val="26"/>
                <w:lang w:val="vi-VN"/>
              </w:rPr>
            </w:pPr>
          </w:p>
        </w:tc>
      </w:tr>
      <w:tr w:rsidR="00452DF1" w:rsidRPr="003A5969" w:rsidTr="00A600D2">
        <w:trPr>
          <w:trHeight w:val="1610"/>
        </w:trPr>
        <w:tc>
          <w:tcPr>
            <w:tcW w:w="1530" w:type="dxa"/>
          </w:tcPr>
          <w:p w:rsidR="00452DF1" w:rsidRDefault="00452DF1" w:rsidP="00452DF1">
            <w:pPr>
              <w:jc w:val="center"/>
              <w:rPr>
                <w:b/>
                <w:sz w:val="26"/>
                <w:szCs w:val="26"/>
                <w:lang w:val="vi-VN"/>
              </w:rPr>
            </w:pPr>
            <w:r>
              <w:rPr>
                <w:b/>
                <w:sz w:val="26"/>
                <w:szCs w:val="26"/>
              </w:rPr>
              <w:t xml:space="preserve">Câu </w:t>
            </w:r>
            <w:r>
              <w:rPr>
                <w:b/>
                <w:sz w:val="26"/>
                <w:szCs w:val="26"/>
                <w:lang w:val="vi-VN"/>
              </w:rPr>
              <w:t>3</w:t>
            </w:r>
          </w:p>
          <w:p w:rsidR="00452DF1" w:rsidRPr="003A5969" w:rsidRDefault="00452DF1" w:rsidP="00452DF1">
            <w:pPr>
              <w:jc w:val="center"/>
              <w:rPr>
                <w:b/>
                <w:sz w:val="26"/>
                <w:szCs w:val="26"/>
                <w:lang w:val="vi-VN"/>
              </w:rPr>
            </w:pPr>
            <w:r w:rsidRPr="003A5969">
              <w:rPr>
                <w:b/>
                <w:sz w:val="26"/>
                <w:szCs w:val="26"/>
                <w:lang w:val="vi-VN"/>
              </w:rPr>
              <w:t>(1,0</w:t>
            </w:r>
            <w:r>
              <w:rPr>
                <w:b/>
                <w:sz w:val="26"/>
                <w:szCs w:val="26"/>
              </w:rPr>
              <w:t xml:space="preserve"> </w:t>
            </w:r>
            <w:r w:rsidRPr="003A5969">
              <w:rPr>
                <w:b/>
                <w:sz w:val="26"/>
                <w:szCs w:val="26"/>
                <w:lang w:val="vi-VN"/>
              </w:rPr>
              <w:t>đ</w:t>
            </w:r>
            <w:r>
              <w:rPr>
                <w:b/>
                <w:sz w:val="26"/>
                <w:szCs w:val="26"/>
              </w:rPr>
              <w:t>iểm</w:t>
            </w:r>
            <w:r w:rsidRPr="003A5969">
              <w:rPr>
                <w:b/>
                <w:sz w:val="26"/>
                <w:szCs w:val="26"/>
                <w:lang w:val="vi-VN"/>
              </w:rPr>
              <w:t>)</w:t>
            </w:r>
          </w:p>
        </w:tc>
        <w:tc>
          <w:tcPr>
            <w:tcW w:w="5850" w:type="dxa"/>
          </w:tcPr>
          <w:p w:rsidR="00452DF1" w:rsidRPr="003A5969" w:rsidRDefault="00452DF1" w:rsidP="00452DF1">
            <w:pPr>
              <w:pStyle w:val="BodyText"/>
              <w:widowControl w:val="0"/>
              <w:tabs>
                <w:tab w:val="left" w:pos="343"/>
              </w:tabs>
              <w:suppressAutoHyphens w:val="0"/>
              <w:autoSpaceDN/>
              <w:spacing w:after="0"/>
              <w:jc w:val="both"/>
              <w:textAlignment w:val="auto"/>
              <w:rPr>
                <w:rFonts w:ascii="Times New Roman" w:hAnsi="Times New Roman"/>
                <w:sz w:val="26"/>
                <w:szCs w:val="26"/>
                <w:lang w:val="es-ES"/>
              </w:rPr>
            </w:pPr>
            <w:r w:rsidRPr="003A5969">
              <w:rPr>
                <w:rFonts w:ascii="Times New Roman" w:hAnsi="Times New Roman"/>
                <w:sz w:val="26"/>
                <w:szCs w:val="26"/>
                <w:lang w:val="es-ES"/>
              </w:rPr>
              <w:t>Tọa độ địa lí của các điểm:</w:t>
            </w:r>
          </w:p>
          <w:p w:rsidR="00452DF1" w:rsidRPr="003A5969" w:rsidRDefault="00452DF1" w:rsidP="00452DF1">
            <w:pPr>
              <w:rPr>
                <w:sz w:val="26"/>
                <w:szCs w:val="26"/>
                <w:lang w:val="es-ES"/>
              </w:rPr>
            </w:pPr>
            <w:r w:rsidRPr="003A5969">
              <w:rPr>
                <w:sz w:val="26"/>
                <w:szCs w:val="26"/>
                <w:lang w:val="es-ES"/>
              </w:rPr>
              <w:t>A (10</w:t>
            </w:r>
            <w:r w:rsidRPr="003A5969">
              <w:rPr>
                <w:sz w:val="26"/>
                <w:szCs w:val="26"/>
                <w:vertAlign w:val="superscript"/>
                <w:lang w:val="es-ES"/>
              </w:rPr>
              <w:t xml:space="preserve"> 0 </w:t>
            </w:r>
            <w:r w:rsidRPr="003A5969">
              <w:rPr>
                <w:sz w:val="26"/>
                <w:szCs w:val="26"/>
                <w:lang w:val="es-ES"/>
              </w:rPr>
              <w:t>N</w:t>
            </w:r>
            <w:r>
              <w:rPr>
                <w:sz w:val="26"/>
                <w:szCs w:val="26"/>
                <w:lang w:val="es-ES"/>
              </w:rPr>
              <w:t xml:space="preserve">, </w:t>
            </w:r>
            <w:r w:rsidRPr="003A5969">
              <w:rPr>
                <w:sz w:val="26"/>
                <w:szCs w:val="26"/>
                <w:lang w:val="es-ES"/>
              </w:rPr>
              <w:t>20</w:t>
            </w:r>
            <w:r w:rsidRPr="003A5969">
              <w:rPr>
                <w:sz w:val="26"/>
                <w:szCs w:val="26"/>
                <w:vertAlign w:val="superscript"/>
                <w:lang w:val="es-ES"/>
              </w:rPr>
              <w:t>0</w:t>
            </w:r>
            <w:r>
              <w:rPr>
                <w:sz w:val="26"/>
                <w:szCs w:val="26"/>
                <w:lang w:val="es-ES"/>
              </w:rPr>
              <w:t xml:space="preserve"> Đ</w:t>
            </w:r>
            <w:r w:rsidRPr="003A5969">
              <w:rPr>
                <w:sz w:val="26"/>
                <w:szCs w:val="26"/>
                <w:lang w:val="es-ES"/>
              </w:rPr>
              <w:t>)</w:t>
            </w:r>
          </w:p>
          <w:p w:rsidR="00452DF1" w:rsidRPr="003A5969" w:rsidRDefault="00452DF1" w:rsidP="00452DF1">
            <w:pPr>
              <w:rPr>
                <w:sz w:val="26"/>
                <w:szCs w:val="26"/>
                <w:lang w:val="es-ES"/>
              </w:rPr>
            </w:pPr>
            <w:r w:rsidRPr="003A5969">
              <w:rPr>
                <w:sz w:val="26"/>
                <w:szCs w:val="26"/>
                <w:lang w:val="es-ES"/>
              </w:rPr>
              <w:t>B (20</w:t>
            </w:r>
            <w:r w:rsidRPr="003A5969">
              <w:rPr>
                <w:sz w:val="26"/>
                <w:szCs w:val="26"/>
                <w:vertAlign w:val="superscript"/>
                <w:lang w:val="es-ES"/>
              </w:rPr>
              <w:t xml:space="preserve">0 </w:t>
            </w:r>
            <w:r w:rsidRPr="003A5969">
              <w:rPr>
                <w:sz w:val="26"/>
                <w:szCs w:val="26"/>
                <w:lang w:val="es-ES"/>
              </w:rPr>
              <w:t>B</w:t>
            </w:r>
            <w:r>
              <w:rPr>
                <w:sz w:val="26"/>
                <w:szCs w:val="26"/>
                <w:lang w:val="es-ES"/>
              </w:rPr>
              <w:t xml:space="preserve">, </w:t>
            </w:r>
            <w:r w:rsidRPr="003A5969">
              <w:rPr>
                <w:sz w:val="26"/>
                <w:szCs w:val="26"/>
                <w:lang w:val="es-ES"/>
              </w:rPr>
              <w:t>30</w:t>
            </w:r>
            <w:r w:rsidRPr="003A5969">
              <w:rPr>
                <w:sz w:val="26"/>
                <w:szCs w:val="26"/>
                <w:vertAlign w:val="superscript"/>
                <w:lang w:val="es-ES"/>
              </w:rPr>
              <w:t>0</w:t>
            </w:r>
            <w:r w:rsidRPr="003A5969">
              <w:rPr>
                <w:sz w:val="26"/>
                <w:szCs w:val="26"/>
                <w:lang w:val="es-ES"/>
              </w:rPr>
              <w:t xml:space="preserve"> T)</w:t>
            </w:r>
          </w:p>
          <w:p w:rsidR="00452DF1" w:rsidRPr="003A5969" w:rsidRDefault="00452DF1" w:rsidP="00452DF1">
            <w:pPr>
              <w:rPr>
                <w:sz w:val="26"/>
                <w:szCs w:val="26"/>
                <w:lang w:val="es-ES"/>
              </w:rPr>
            </w:pPr>
            <w:r w:rsidRPr="003A5969">
              <w:rPr>
                <w:sz w:val="26"/>
                <w:szCs w:val="26"/>
                <w:lang w:val="es-ES"/>
              </w:rPr>
              <w:t>C (30</w:t>
            </w:r>
            <w:r w:rsidRPr="003A5969">
              <w:rPr>
                <w:sz w:val="26"/>
                <w:szCs w:val="26"/>
                <w:vertAlign w:val="superscript"/>
                <w:lang w:val="es-ES"/>
              </w:rPr>
              <w:t>0</w:t>
            </w:r>
            <w:r w:rsidRPr="003A5969">
              <w:rPr>
                <w:sz w:val="26"/>
                <w:szCs w:val="26"/>
                <w:lang w:val="es-ES"/>
              </w:rPr>
              <w:t xml:space="preserve"> N</w:t>
            </w:r>
            <w:r>
              <w:rPr>
                <w:sz w:val="26"/>
                <w:szCs w:val="26"/>
                <w:lang w:val="es-ES"/>
              </w:rPr>
              <w:t xml:space="preserve">, </w:t>
            </w:r>
            <w:r w:rsidRPr="003A5969">
              <w:rPr>
                <w:sz w:val="26"/>
                <w:szCs w:val="26"/>
                <w:lang w:val="es-ES"/>
              </w:rPr>
              <w:t>0</w:t>
            </w:r>
            <w:r>
              <w:rPr>
                <w:sz w:val="26"/>
                <w:szCs w:val="26"/>
                <w:vertAlign w:val="superscript"/>
                <w:lang w:val="es-ES"/>
              </w:rPr>
              <w:t>0</w:t>
            </w:r>
            <w:r w:rsidRPr="003A5969">
              <w:rPr>
                <w:sz w:val="26"/>
                <w:szCs w:val="26"/>
                <w:lang w:val="es-ES"/>
              </w:rPr>
              <w:t>)</w:t>
            </w:r>
          </w:p>
          <w:p w:rsidR="00452DF1" w:rsidRPr="00B90ABF" w:rsidRDefault="00452DF1" w:rsidP="00452DF1">
            <w:pPr>
              <w:rPr>
                <w:sz w:val="26"/>
                <w:szCs w:val="26"/>
                <w:vertAlign w:val="superscript"/>
                <w:lang w:val="es-ES"/>
              </w:rPr>
            </w:pPr>
            <w:r w:rsidRPr="003A5969">
              <w:rPr>
                <w:sz w:val="26"/>
                <w:szCs w:val="26"/>
                <w:lang w:val="es-ES"/>
              </w:rPr>
              <w:t>D (0</w:t>
            </w:r>
            <w:r w:rsidRPr="003A5969">
              <w:rPr>
                <w:sz w:val="26"/>
                <w:szCs w:val="26"/>
                <w:vertAlign w:val="superscript"/>
                <w:lang w:val="es-ES"/>
              </w:rPr>
              <w:t>0</w:t>
            </w:r>
            <w:r>
              <w:rPr>
                <w:sz w:val="26"/>
                <w:szCs w:val="26"/>
                <w:vertAlign w:val="superscript"/>
                <w:lang w:val="es-ES"/>
              </w:rPr>
              <w:t xml:space="preserve"> </w:t>
            </w:r>
            <w:r>
              <w:rPr>
                <w:sz w:val="26"/>
                <w:szCs w:val="26"/>
                <w:lang w:val="es-ES"/>
              </w:rPr>
              <w:t xml:space="preserve">, </w:t>
            </w:r>
            <w:r w:rsidRPr="003A5969">
              <w:rPr>
                <w:sz w:val="26"/>
                <w:szCs w:val="26"/>
                <w:lang w:val="es-ES"/>
              </w:rPr>
              <w:t>40</w:t>
            </w:r>
            <w:r w:rsidRPr="003A5969">
              <w:rPr>
                <w:sz w:val="26"/>
                <w:szCs w:val="26"/>
                <w:vertAlign w:val="superscript"/>
                <w:lang w:val="es-ES"/>
              </w:rPr>
              <w:t xml:space="preserve">0 </w:t>
            </w:r>
            <w:r>
              <w:rPr>
                <w:sz w:val="26"/>
                <w:szCs w:val="26"/>
                <w:lang w:val="es-ES"/>
              </w:rPr>
              <w:t>T</w:t>
            </w:r>
            <w:r w:rsidRPr="003A5969">
              <w:rPr>
                <w:sz w:val="26"/>
                <w:szCs w:val="26"/>
                <w:lang w:val="es-ES"/>
              </w:rPr>
              <w:t>)</w:t>
            </w:r>
          </w:p>
        </w:tc>
        <w:tc>
          <w:tcPr>
            <w:tcW w:w="1530" w:type="dxa"/>
          </w:tcPr>
          <w:p w:rsidR="00452DF1" w:rsidRPr="003A5969" w:rsidRDefault="00452DF1" w:rsidP="00452DF1">
            <w:pPr>
              <w:jc w:val="center"/>
              <w:rPr>
                <w:b/>
                <w:sz w:val="26"/>
                <w:szCs w:val="26"/>
                <w:lang w:val="vi-VN"/>
              </w:rPr>
            </w:pPr>
          </w:p>
          <w:p w:rsidR="00452DF1" w:rsidRPr="003A5969" w:rsidRDefault="00452DF1" w:rsidP="00452DF1">
            <w:pPr>
              <w:jc w:val="center"/>
              <w:rPr>
                <w:b/>
                <w:sz w:val="26"/>
                <w:szCs w:val="26"/>
                <w:lang w:val="vi-VN"/>
              </w:rPr>
            </w:pPr>
            <w:r w:rsidRPr="003A5969">
              <w:rPr>
                <w:b/>
                <w:sz w:val="26"/>
                <w:szCs w:val="26"/>
                <w:lang w:val="vi-VN"/>
              </w:rPr>
              <w:t>0,</w:t>
            </w:r>
            <w:r w:rsidRPr="003A5969">
              <w:rPr>
                <w:b/>
                <w:sz w:val="26"/>
                <w:szCs w:val="26"/>
              </w:rPr>
              <w:t>2</w:t>
            </w:r>
            <w:r w:rsidRPr="003A5969">
              <w:rPr>
                <w:b/>
                <w:sz w:val="26"/>
                <w:szCs w:val="26"/>
                <w:lang w:val="vi-VN"/>
              </w:rPr>
              <w:t>5</w:t>
            </w:r>
          </w:p>
          <w:p w:rsidR="00452DF1" w:rsidRPr="003A5969" w:rsidRDefault="00452DF1" w:rsidP="00452DF1">
            <w:pPr>
              <w:jc w:val="center"/>
              <w:rPr>
                <w:b/>
                <w:sz w:val="26"/>
                <w:szCs w:val="26"/>
              </w:rPr>
            </w:pPr>
            <w:r w:rsidRPr="003A5969">
              <w:rPr>
                <w:b/>
                <w:sz w:val="26"/>
                <w:szCs w:val="26"/>
              </w:rPr>
              <w:t>0,25</w:t>
            </w:r>
          </w:p>
          <w:p w:rsidR="00452DF1" w:rsidRPr="003A5969" w:rsidRDefault="00452DF1" w:rsidP="00452DF1">
            <w:pPr>
              <w:jc w:val="center"/>
              <w:rPr>
                <w:b/>
                <w:sz w:val="26"/>
                <w:szCs w:val="26"/>
                <w:lang w:val="vi-VN"/>
              </w:rPr>
            </w:pPr>
            <w:r w:rsidRPr="003A5969">
              <w:rPr>
                <w:b/>
                <w:sz w:val="26"/>
                <w:szCs w:val="26"/>
                <w:lang w:val="vi-VN"/>
              </w:rPr>
              <w:t>0,</w:t>
            </w:r>
            <w:r w:rsidRPr="003A5969">
              <w:rPr>
                <w:b/>
                <w:sz w:val="26"/>
                <w:szCs w:val="26"/>
              </w:rPr>
              <w:t>2</w:t>
            </w:r>
            <w:r w:rsidRPr="003A5969">
              <w:rPr>
                <w:b/>
                <w:sz w:val="26"/>
                <w:szCs w:val="26"/>
                <w:lang w:val="vi-VN"/>
              </w:rPr>
              <w:t>5</w:t>
            </w:r>
          </w:p>
          <w:p w:rsidR="00452DF1" w:rsidRPr="003A5969" w:rsidRDefault="00452DF1" w:rsidP="00452DF1">
            <w:pPr>
              <w:jc w:val="center"/>
              <w:rPr>
                <w:b/>
                <w:sz w:val="26"/>
                <w:szCs w:val="26"/>
                <w:lang w:val="vi-VN"/>
              </w:rPr>
            </w:pPr>
            <w:r w:rsidRPr="003A5969">
              <w:rPr>
                <w:b/>
                <w:sz w:val="26"/>
                <w:szCs w:val="26"/>
                <w:lang w:val="vi-VN"/>
              </w:rPr>
              <w:t>0,</w:t>
            </w:r>
            <w:r w:rsidRPr="003A5969">
              <w:rPr>
                <w:b/>
                <w:sz w:val="26"/>
                <w:szCs w:val="26"/>
              </w:rPr>
              <w:t>2</w:t>
            </w:r>
            <w:r w:rsidRPr="003A5969">
              <w:rPr>
                <w:b/>
                <w:sz w:val="26"/>
                <w:szCs w:val="26"/>
                <w:lang w:val="vi-VN"/>
              </w:rPr>
              <w:t>5</w:t>
            </w:r>
          </w:p>
        </w:tc>
      </w:tr>
    </w:tbl>
    <w:p w:rsidR="00452DF1" w:rsidRDefault="00452DF1" w:rsidP="00BE3A78">
      <w:pPr>
        <w:jc w:val="both"/>
        <w:rPr>
          <w:b/>
          <w:color w:val="000000"/>
          <w:sz w:val="26"/>
          <w:szCs w:val="26"/>
          <w:shd w:val="clear" w:color="auto" w:fill="FFFFFF"/>
        </w:rPr>
      </w:pPr>
    </w:p>
    <w:p w:rsidR="00452DF1" w:rsidRDefault="00452DF1" w:rsidP="00BE3A78">
      <w:pPr>
        <w:jc w:val="both"/>
        <w:rPr>
          <w:b/>
          <w:color w:val="000000"/>
          <w:sz w:val="26"/>
          <w:szCs w:val="26"/>
          <w:shd w:val="clear" w:color="auto" w:fill="FFFFFF"/>
        </w:rPr>
      </w:pPr>
      <w:r>
        <w:rPr>
          <w:b/>
          <w:color w:val="000000"/>
          <w:sz w:val="26"/>
          <w:szCs w:val="26"/>
          <w:shd w:val="clear" w:color="auto" w:fill="FFFFFF"/>
        </w:rPr>
        <w:t>Mã đề 602, 604</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5850"/>
        <w:gridCol w:w="1710"/>
      </w:tblGrid>
      <w:tr w:rsidR="00452DF1" w:rsidRPr="003A5969" w:rsidTr="00452DF1">
        <w:tc>
          <w:tcPr>
            <w:tcW w:w="1530" w:type="dxa"/>
          </w:tcPr>
          <w:p w:rsidR="00452DF1" w:rsidRPr="003A5969" w:rsidRDefault="00452DF1" w:rsidP="00452DF1">
            <w:pPr>
              <w:tabs>
                <w:tab w:val="center" w:pos="4320"/>
                <w:tab w:val="right" w:pos="8640"/>
              </w:tabs>
              <w:jc w:val="center"/>
              <w:rPr>
                <w:b/>
                <w:sz w:val="26"/>
                <w:szCs w:val="26"/>
                <w:lang w:val="vi-VN"/>
              </w:rPr>
            </w:pPr>
            <w:r w:rsidRPr="003A5969">
              <w:rPr>
                <w:b/>
                <w:sz w:val="26"/>
                <w:szCs w:val="26"/>
                <w:lang w:val="vi-VN"/>
              </w:rPr>
              <w:t>Câu</w:t>
            </w:r>
          </w:p>
        </w:tc>
        <w:tc>
          <w:tcPr>
            <w:tcW w:w="5850" w:type="dxa"/>
          </w:tcPr>
          <w:p w:rsidR="00452DF1" w:rsidRPr="003A5969" w:rsidRDefault="00452DF1" w:rsidP="00452DF1">
            <w:pPr>
              <w:tabs>
                <w:tab w:val="center" w:pos="4320"/>
                <w:tab w:val="right" w:pos="8640"/>
              </w:tabs>
              <w:jc w:val="center"/>
              <w:rPr>
                <w:b/>
                <w:sz w:val="26"/>
                <w:szCs w:val="26"/>
                <w:lang w:val="vi-VN"/>
              </w:rPr>
            </w:pPr>
            <w:r w:rsidRPr="003A5969">
              <w:rPr>
                <w:b/>
                <w:sz w:val="26"/>
                <w:szCs w:val="26"/>
                <w:lang w:val="vi-VN"/>
              </w:rPr>
              <w:t>Nội dung</w:t>
            </w:r>
          </w:p>
        </w:tc>
        <w:tc>
          <w:tcPr>
            <w:tcW w:w="1710" w:type="dxa"/>
          </w:tcPr>
          <w:p w:rsidR="00452DF1" w:rsidRPr="003A5969" w:rsidRDefault="00452DF1" w:rsidP="00452DF1">
            <w:pPr>
              <w:tabs>
                <w:tab w:val="center" w:pos="4320"/>
                <w:tab w:val="right" w:pos="8640"/>
              </w:tabs>
              <w:jc w:val="center"/>
              <w:rPr>
                <w:b/>
                <w:sz w:val="26"/>
                <w:szCs w:val="26"/>
                <w:lang w:val="vi-VN"/>
              </w:rPr>
            </w:pPr>
            <w:r w:rsidRPr="003A5969">
              <w:rPr>
                <w:b/>
                <w:sz w:val="26"/>
                <w:szCs w:val="26"/>
              </w:rPr>
              <w:t>Biểu</w:t>
            </w:r>
            <w:r w:rsidRPr="003A5969">
              <w:rPr>
                <w:b/>
                <w:sz w:val="26"/>
                <w:szCs w:val="26"/>
                <w:lang w:val="vi-VN"/>
              </w:rPr>
              <w:t xml:space="preserve"> điểm</w:t>
            </w:r>
          </w:p>
        </w:tc>
      </w:tr>
      <w:tr w:rsidR="00452DF1" w:rsidRPr="003A5969" w:rsidTr="00452DF1">
        <w:trPr>
          <w:trHeight w:val="1619"/>
        </w:trPr>
        <w:tc>
          <w:tcPr>
            <w:tcW w:w="1530" w:type="dxa"/>
          </w:tcPr>
          <w:p w:rsidR="00452DF1" w:rsidRDefault="00452DF1" w:rsidP="00452DF1">
            <w:pPr>
              <w:jc w:val="center"/>
              <w:rPr>
                <w:b/>
                <w:sz w:val="26"/>
                <w:szCs w:val="26"/>
                <w:lang w:val="vi-VN"/>
              </w:rPr>
            </w:pPr>
            <w:r>
              <w:rPr>
                <w:b/>
                <w:sz w:val="26"/>
                <w:szCs w:val="26"/>
              </w:rPr>
              <w:t xml:space="preserve">Câu </w:t>
            </w:r>
            <w:r w:rsidRPr="003A5969">
              <w:rPr>
                <w:b/>
                <w:sz w:val="26"/>
                <w:szCs w:val="26"/>
                <w:lang w:val="vi-VN"/>
              </w:rPr>
              <w:t>1</w:t>
            </w:r>
          </w:p>
          <w:p w:rsidR="00452DF1" w:rsidRPr="003A5969" w:rsidRDefault="00452DF1" w:rsidP="00452DF1">
            <w:pPr>
              <w:jc w:val="center"/>
              <w:rPr>
                <w:b/>
                <w:sz w:val="26"/>
                <w:szCs w:val="26"/>
                <w:lang w:val="vi-VN"/>
              </w:rPr>
            </w:pPr>
            <w:r w:rsidRPr="003A5969">
              <w:rPr>
                <w:b/>
                <w:sz w:val="26"/>
                <w:szCs w:val="26"/>
                <w:lang w:val="vi-VN"/>
              </w:rPr>
              <w:t>(1,0</w:t>
            </w:r>
            <w:r>
              <w:rPr>
                <w:b/>
                <w:sz w:val="26"/>
                <w:szCs w:val="26"/>
                <w:lang w:val="vi-VN"/>
              </w:rPr>
              <w:t xml:space="preserve"> điểm</w:t>
            </w:r>
            <w:r w:rsidRPr="003A5969">
              <w:rPr>
                <w:b/>
                <w:sz w:val="26"/>
                <w:szCs w:val="26"/>
                <w:lang w:val="vi-VN"/>
              </w:rPr>
              <w:t>)</w:t>
            </w:r>
          </w:p>
        </w:tc>
        <w:tc>
          <w:tcPr>
            <w:tcW w:w="5850" w:type="dxa"/>
          </w:tcPr>
          <w:p w:rsidR="00452DF1" w:rsidRPr="003A5969" w:rsidRDefault="00452DF1" w:rsidP="00452DF1">
            <w:pPr>
              <w:ind w:left="48" w:right="48"/>
              <w:jc w:val="both"/>
              <w:rPr>
                <w:rFonts w:eastAsia="Times New Roman"/>
                <w:sz w:val="26"/>
                <w:szCs w:val="26"/>
              </w:rPr>
            </w:pPr>
            <w:r w:rsidRPr="003A5969">
              <w:rPr>
                <w:rFonts w:eastAsia="Times New Roman"/>
                <w:sz w:val="26"/>
                <w:szCs w:val="26"/>
              </w:rPr>
              <w:t xml:space="preserve">- Trái đất </w:t>
            </w:r>
            <w:r>
              <w:rPr>
                <w:rFonts w:eastAsia="Times New Roman"/>
                <w:sz w:val="26"/>
                <w:szCs w:val="26"/>
              </w:rPr>
              <w:t xml:space="preserve">có dạng hình cầu nên </w:t>
            </w:r>
            <w:r w:rsidRPr="003A5969">
              <w:rPr>
                <w:rFonts w:eastAsia="Times New Roman"/>
                <w:sz w:val="26"/>
                <w:szCs w:val="26"/>
              </w:rPr>
              <w:t>luôn được Mặt trời chiếu sáng một nửa: nửa được chiếu sáng gọi là ngày, nửa không được chiếu sáng gọi là đêm. </w:t>
            </w:r>
          </w:p>
          <w:p w:rsidR="00452DF1" w:rsidRPr="003A5969" w:rsidRDefault="00452DF1" w:rsidP="00452DF1">
            <w:pPr>
              <w:ind w:left="48" w:right="48"/>
              <w:jc w:val="both"/>
              <w:rPr>
                <w:rFonts w:eastAsia="Times New Roman"/>
                <w:sz w:val="26"/>
                <w:szCs w:val="26"/>
              </w:rPr>
            </w:pPr>
            <w:r w:rsidRPr="003A5969">
              <w:rPr>
                <w:rFonts w:eastAsia="Times New Roman"/>
                <w:sz w:val="26"/>
                <w:szCs w:val="26"/>
              </w:rPr>
              <w:t>- Trái đất tự quay quanh trục nên mọi nơi ở bề mặt Trái đất đều lần lượt được Mặt Trời chiếu sáng rồi lại chìm trong bóng tối, gây nên hiện tượng luân phiên ngày và đêm.</w:t>
            </w:r>
          </w:p>
        </w:tc>
        <w:tc>
          <w:tcPr>
            <w:tcW w:w="1710" w:type="dxa"/>
          </w:tcPr>
          <w:p w:rsidR="00452DF1" w:rsidRPr="003A5969" w:rsidRDefault="00452DF1" w:rsidP="00452DF1">
            <w:pPr>
              <w:jc w:val="center"/>
              <w:rPr>
                <w:b/>
                <w:sz w:val="26"/>
                <w:szCs w:val="26"/>
              </w:rPr>
            </w:pPr>
            <w:r w:rsidRPr="003A5969">
              <w:rPr>
                <w:b/>
                <w:sz w:val="26"/>
                <w:szCs w:val="26"/>
              </w:rPr>
              <w:t>0,5</w:t>
            </w:r>
          </w:p>
          <w:p w:rsidR="00452DF1" w:rsidRPr="003A5969" w:rsidRDefault="00452DF1" w:rsidP="00452DF1">
            <w:pPr>
              <w:jc w:val="center"/>
              <w:rPr>
                <w:b/>
                <w:sz w:val="26"/>
                <w:szCs w:val="26"/>
              </w:rPr>
            </w:pPr>
          </w:p>
          <w:p w:rsidR="00452DF1" w:rsidRPr="003A5969" w:rsidRDefault="00452DF1" w:rsidP="00452DF1">
            <w:pPr>
              <w:jc w:val="center"/>
              <w:rPr>
                <w:b/>
                <w:sz w:val="26"/>
                <w:szCs w:val="26"/>
              </w:rPr>
            </w:pPr>
          </w:p>
          <w:p w:rsidR="00452DF1" w:rsidRPr="003A5969" w:rsidRDefault="00452DF1" w:rsidP="00452DF1">
            <w:pPr>
              <w:jc w:val="center"/>
              <w:rPr>
                <w:b/>
                <w:sz w:val="26"/>
                <w:szCs w:val="26"/>
              </w:rPr>
            </w:pPr>
            <w:r w:rsidRPr="003A5969">
              <w:rPr>
                <w:b/>
                <w:sz w:val="26"/>
                <w:szCs w:val="26"/>
              </w:rPr>
              <w:t>0,5</w:t>
            </w:r>
          </w:p>
          <w:p w:rsidR="00452DF1" w:rsidRPr="003A5969" w:rsidRDefault="00452DF1" w:rsidP="00452DF1">
            <w:pPr>
              <w:jc w:val="center"/>
              <w:rPr>
                <w:b/>
                <w:sz w:val="26"/>
                <w:szCs w:val="26"/>
              </w:rPr>
            </w:pPr>
          </w:p>
          <w:p w:rsidR="00452DF1" w:rsidRPr="003A5969" w:rsidRDefault="00452DF1" w:rsidP="00452DF1">
            <w:pPr>
              <w:jc w:val="center"/>
              <w:rPr>
                <w:b/>
                <w:sz w:val="26"/>
                <w:szCs w:val="26"/>
              </w:rPr>
            </w:pPr>
          </w:p>
        </w:tc>
      </w:tr>
      <w:tr w:rsidR="00452DF1" w:rsidRPr="003A5969" w:rsidTr="00452DF1">
        <w:trPr>
          <w:trHeight w:val="1619"/>
        </w:trPr>
        <w:tc>
          <w:tcPr>
            <w:tcW w:w="1530" w:type="dxa"/>
          </w:tcPr>
          <w:p w:rsidR="00452DF1" w:rsidRDefault="00452DF1" w:rsidP="00452DF1">
            <w:pPr>
              <w:jc w:val="center"/>
              <w:rPr>
                <w:b/>
                <w:sz w:val="26"/>
                <w:szCs w:val="26"/>
              </w:rPr>
            </w:pPr>
            <w:r>
              <w:rPr>
                <w:b/>
                <w:sz w:val="26"/>
                <w:szCs w:val="26"/>
              </w:rPr>
              <w:t>Câu 2</w:t>
            </w:r>
            <w:r w:rsidRPr="003A5969">
              <w:rPr>
                <w:b/>
                <w:sz w:val="26"/>
                <w:szCs w:val="26"/>
              </w:rPr>
              <w:t xml:space="preserve"> </w:t>
            </w:r>
          </w:p>
          <w:p w:rsidR="00452DF1" w:rsidRPr="003A5969" w:rsidRDefault="00452DF1" w:rsidP="00452DF1">
            <w:pPr>
              <w:jc w:val="center"/>
              <w:rPr>
                <w:b/>
                <w:sz w:val="26"/>
                <w:szCs w:val="26"/>
              </w:rPr>
            </w:pPr>
            <w:r w:rsidRPr="003A5969">
              <w:rPr>
                <w:b/>
                <w:sz w:val="26"/>
                <w:szCs w:val="26"/>
              </w:rPr>
              <w:t>(0,5</w:t>
            </w:r>
            <w:r>
              <w:rPr>
                <w:b/>
                <w:sz w:val="26"/>
                <w:szCs w:val="26"/>
              </w:rPr>
              <w:t xml:space="preserve"> </w:t>
            </w:r>
            <w:r w:rsidRPr="003A5969">
              <w:rPr>
                <w:b/>
                <w:sz w:val="26"/>
                <w:szCs w:val="26"/>
              </w:rPr>
              <w:t>đ</w:t>
            </w:r>
            <w:r>
              <w:rPr>
                <w:b/>
                <w:sz w:val="26"/>
                <w:szCs w:val="26"/>
              </w:rPr>
              <w:t>iểm</w:t>
            </w:r>
            <w:r w:rsidRPr="003A5969">
              <w:rPr>
                <w:b/>
                <w:sz w:val="26"/>
                <w:szCs w:val="26"/>
              </w:rPr>
              <w:t>)</w:t>
            </w:r>
          </w:p>
        </w:tc>
        <w:tc>
          <w:tcPr>
            <w:tcW w:w="5850" w:type="dxa"/>
          </w:tcPr>
          <w:p w:rsidR="00452DF1" w:rsidRDefault="00452DF1" w:rsidP="00452DF1">
            <w:pPr>
              <w:shd w:val="clear" w:color="auto" w:fill="FFFFFF"/>
              <w:rPr>
                <w:sz w:val="26"/>
                <w:szCs w:val="26"/>
                <w:shd w:val="clear" w:color="auto" w:fill="FFFFFF"/>
              </w:rPr>
            </w:pPr>
            <w:r w:rsidRPr="00F0397C">
              <w:rPr>
                <w:sz w:val="26"/>
                <w:szCs w:val="26"/>
                <w:shd w:val="clear" w:color="auto" w:fill="FFFFFF"/>
              </w:rPr>
              <w:t xml:space="preserve">- Khoảng cách giữa Hà Nội và TP. Vinh là: </w:t>
            </w:r>
          </w:p>
          <w:p w:rsidR="00452DF1" w:rsidRPr="00F0397C" w:rsidRDefault="00452DF1" w:rsidP="00452DF1">
            <w:pPr>
              <w:shd w:val="clear" w:color="auto" w:fill="FFFFFF"/>
              <w:rPr>
                <w:sz w:val="26"/>
                <w:szCs w:val="26"/>
                <w:shd w:val="clear" w:color="auto" w:fill="FFFFFF"/>
              </w:rPr>
            </w:pPr>
            <w:r w:rsidRPr="00F0397C">
              <w:rPr>
                <w:sz w:val="26"/>
                <w:szCs w:val="26"/>
                <w:shd w:val="clear" w:color="auto" w:fill="FFFFFF"/>
              </w:rPr>
              <w:t xml:space="preserve">5 x 6 000 000 = 30 000 000 (cm) </w:t>
            </w:r>
          </w:p>
          <w:p w:rsidR="00452DF1" w:rsidRPr="00F0397C" w:rsidRDefault="00452DF1" w:rsidP="00452DF1">
            <w:pPr>
              <w:shd w:val="clear" w:color="auto" w:fill="FFFFFF"/>
              <w:rPr>
                <w:sz w:val="26"/>
                <w:szCs w:val="26"/>
                <w:shd w:val="clear" w:color="auto" w:fill="FFFFFF"/>
              </w:rPr>
            </w:pPr>
            <w:r w:rsidRPr="00F0397C">
              <w:rPr>
                <w:sz w:val="26"/>
                <w:szCs w:val="26"/>
                <w:shd w:val="clear" w:color="auto" w:fill="FFFFFF"/>
              </w:rPr>
              <w:t>- Đổi 30 000 000 (cm) = 300 km.</w:t>
            </w:r>
          </w:p>
          <w:p w:rsidR="00452DF1" w:rsidRPr="003A5969" w:rsidRDefault="00452DF1" w:rsidP="00452DF1">
            <w:pPr>
              <w:shd w:val="clear" w:color="auto" w:fill="FFFFFF"/>
              <w:rPr>
                <w:rFonts w:eastAsia="Times New Roman"/>
                <w:sz w:val="26"/>
                <w:szCs w:val="26"/>
              </w:rPr>
            </w:pPr>
            <w:r w:rsidRPr="00F0397C">
              <w:rPr>
                <w:rFonts w:eastAsia="Times New Roman"/>
                <w:sz w:val="26"/>
                <w:szCs w:val="26"/>
              </w:rPr>
              <w:t>=&gt; Vậy khoảng cách thực tế giữa TP Vinh và TP Hà Nội là 300km</w:t>
            </w:r>
          </w:p>
        </w:tc>
        <w:tc>
          <w:tcPr>
            <w:tcW w:w="1710" w:type="dxa"/>
          </w:tcPr>
          <w:p w:rsidR="00452DF1" w:rsidRPr="003A5969" w:rsidRDefault="00452DF1" w:rsidP="00452DF1">
            <w:pPr>
              <w:jc w:val="center"/>
              <w:rPr>
                <w:b/>
                <w:sz w:val="26"/>
                <w:szCs w:val="26"/>
                <w:lang w:val="vi-VN"/>
              </w:rPr>
            </w:pPr>
            <w:r w:rsidRPr="003A5969">
              <w:rPr>
                <w:b/>
                <w:sz w:val="26"/>
                <w:szCs w:val="26"/>
                <w:lang w:val="vi-VN"/>
              </w:rPr>
              <w:t>0,25</w:t>
            </w:r>
          </w:p>
          <w:p w:rsidR="00452DF1" w:rsidRDefault="00452DF1" w:rsidP="00452DF1">
            <w:pPr>
              <w:jc w:val="center"/>
              <w:rPr>
                <w:b/>
                <w:sz w:val="26"/>
                <w:szCs w:val="26"/>
                <w:lang w:val="vi-VN"/>
              </w:rPr>
            </w:pPr>
          </w:p>
          <w:p w:rsidR="00452DF1" w:rsidRPr="003A5969" w:rsidRDefault="00452DF1" w:rsidP="00452DF1">
            <w:pPr>
              <w:jc w:val="center"/>
              <w:rPr>
                <w:b/>
                <w:sz w:val="26"/>
                <w:szCs w:val="26"/>
                <w:lang w:val="vi-VN"/>
              </w:rPr>
            </w:pPr>
            <w:r w:rsidRPr="003A5969">
              <w:rPr>
                <w:b/>
                <w:sz w:val="26"/>
                <w:szCs w:val="26"/>
                <w:lang w:val="vi-VN"/>
              </w:rPr>
              <w:t>0,25</w:t>
            </w:r>
          </w:p>
          <w:p w:rsidR="00452DF1" w:rsidRPr="003A5969" w:rsidRDefault="00452DF1" w:rsidP="00452DF1">
            <w:pPr>
              <w:jc w:val="center"/>
              <w:rPr>
                <w:b/>
                <w:sz w:val="26"/>
                <w:szCs w:val="26"/>
                <w:lang w:val="vi-VN"/>
              </w:rPr>
            </w:pPr>
          </w:p>
        </w:tc>
      </w:tr>
      <w:tr w:rsidR="00452DF1" w:rsidRPr="003A5969" w:rsidTr="00452DF1">
        <w:trPr>
          <w:trHeight w:val="1808"/>
        </w:trPr>
        <w:tc>
          <w:tcPr>
            <w:tcW w:w="1530" w:type="dxa"/>
          </w:tcPr>
          <w:p w:rsidR="00452DF1" w:rsidRDefault="00452DF1" w:rsidP="00452DF1">
            <w:pPr>
              <w:jc w:val="center"/>
              <w:rPr>
                <w:b/>
                <w:sz w:val="26"/>
                <w:szCs w:val="26"/>
                <w:lang w:val="vi-VN"/>
              </w:rPr>
            </w:pPr>
            <w:r>
              <w:rPr>
                <w:b/>
                <w:sz w:val="26"/>
                <w:szCs w:val="26"/>
              </w:rPr>
              <w:t xml:space="preserve">Câu </w:t>
            </w:r>
            <w:r>
              <w:rPr>
                <w:b/>
                <w:sz w:val="26"/>
                <w:szCs w:val="26"/>
                <w:lang w:val="vi-VN"/>
              </w:rPr>
              <w:t>3</w:t>
            </w:r>
          </w:p>
          <w:p w:rsidR="00452DF1" w:rsidRPr="003A5969" w:rsidRDefault="00452DF1" w:rsidP="00452DF1">
            <w:pPr>
              <w:jc w:val="center"/>
              <w:rPr>
                <w:b/>
                <w:sz w:val="26"/>
                <w:szCs w:val="26"/>
                <w:lang w:val="vi-VN"/>
              </w:rPr>
            </w:pPr>
            <w:r w:rsidRPr="003A5969">
              <w:rPr>
                <w:b/>
                <w:sz w:val="26"/>
                <w:szCs w:val="26"/>
                <w:lang w:val="vi-VN"/>
              </w:rPr>
              <w:t>(1,0</w:t>
            </w:r>
            <w:r>
              <w:rPr>
                <w:b/>
                <w:sz w:val="26"/>
                <w:szCs w:val="26"/>
              </w:rPr>
              <w:t xml:space="preserve"> </w:t>
            </w:r>
            <w:r w:rsidRPr="003A5969">
              <w:rPr>
                <w:b/>
                <w:sz w:val="26"/>
                <w:szCs w:val="26"/>
                <w:lang w:val="vi-VN"/>
              </w:rPr>
              <w:t>đ</w:t>
            </w:r>
            <w:r>
              <w:rPr>
                <w:b/>
                <w:sz w:val="26"/>
                <w:szCs w:val="26"/>
              </w:rPr>
              <w:t>iểm</w:t>
            </w:r>
            <w:r w:rsidRPr="003A5969">
              <w:rPr>
                <w:b/>
                <w:sz w:val="26"/>
                <w:szCs w:val="26"/>
                <w:lang w:val="vi-VN"/>
              </w:rPr>
              <w:t>)</w:t>
            </w:r>
          </w:p>
        </w:tc>
        <w:tc>
          <w:tcPr>
            <w:tcW w:w="5850" w:type="dxa"/>
          </w:tcPr>
          <w:p w:rsidR="00452DF1" w:rsidRPr="003A5969" w:rsidRDefault="00452DF1" w:rsidP="00452DF1">
            <w:pPr>
              <w:pStyle w:val="BodyText"/>
              <w:widowControl w:val="0"/>
              <w:tabs>
                <w:tab w:val="left" w:pos="343"/>
              </w:tabs>
              <w:suppressAutoHyphens w:val="0"/>
              <w:autoSpaceDN/>
              <w:spacing w:after="0"/>
              <w:jc w:val="both"/>
              <w:textAlignment w:val="auto"/>
              <w:rPr>
                <w:rFonts w:ascii="Times New Roman" w:hAnsi="Times New Roman"/>
                <w:sz w:val="26"/>
                <w:szCs w:val="26"/>
                <w:lang w:val="es-ES"/>
              </w:rPr>
            </w:pPr>
            <w:r w:rsidRPr="003A5969">
              <w:rPr>
                <w:rFonts w:ascii="Times New Roman" w:hAnsi="Times New Roman"/>
                <w:sz w:val="26"/>
                <w:szCs w:val="26"/>
                <w:lang w:val="es-ES"/>
              </w:rPr>
              <w:t>Tọa độ địa lí của các điểm:</w:t>
            </w:r>
          </w:p>
          <w:p w:rsidR="00452DF1" w:rsidRPr="003A5969" w:rsidRDefault="00452DF1" w:rsidP="00452DF1">
            <w:pPr>
              <w:rPr>
                <w:sz w:val="26"/>
                <w:szCs w:val="26"/>
                <w:lang w:val="es-ES"/>
              </w:rPr>
            </w:pPr>
            <w:r w:rsidRPr="003A5969">
              <w:rPr>
                <w:sz w:val="26"/>
                <w:szCs w:val="26"/>
                <w:lang w:val="es-ES"/>
              </w:rPr>
              <w:t>A (10</w:t>
            </w:r>
            <w:r w:rsidRPr="003A5969">
              <w:rPr>
                <w:sz w:val="26"/>
                <w:szCs w:val="26"/>
                <w:vertAlign w:val="superscript"/>
                <w:lang w:val="es-ES"/>
              </w:rPr>
              <w:t xml:space="preserve"> 0 </w:t>
            </w:r>
            <w:r w:rsidRPr="003A5969">
              <w:rPr>
                <w:sz w:val="26"/>
                <w:szCs w:val="26"/>
                <w:lang w:val="es-ES"/>
              </w:rPr>
              <w:t>N</w:t>
            </w:r>
            <w:r>
              <w:rPr>
                <w:sz w:val="26"/>
                <w:szCs w:val="26"/>
                <w:lang w:val="es-ES"/>
              </w:rPr>
              <w:t xml:space="preserve">, </w:t>
            </w:r>
            <w:r w:rsidRPr="003A5969">
              <w:rPr>
                <w:sz w:val="26"/>
                <w:szCs w:val="26"/>
                <w:lang w:val="es-ES"/>
              </w:rPr>
              <w:t>20</w:t>
            </w:r>
            <w:r w:rsidRPr="003A5969">
              <w:rPr>
                <w:sz w:val="26"/>
                <w:szCs w:val="26"/>
                <w:vertAlign w:val="superscript"/>
                <w:lang w:val="es-ES"/>
              </w:rPr>
              <w:t>0</w:t>
            </w:r>
            <w:r>
              <w:rPr>
                <w:sz w:val="26"/>
                <w:szCs w:val="26"/>
                <w:lang w:val="es-ES"/>
              </w:rPr>
              <w:t xml:space="preserve"> Đ</w:t>
            </w:r>
            <w:r w:rsidRPr="003A5969">
              <w:rPr>
                <w:sz w:val="26"/>
                <w:szCs w:val="26"/>
                <w:lang w:val="es-ES"/>
              </w:rPr>
              <w:t>)</w:t>
            </w:r>
          </w:p>
          <w:p w:rsidR="00452DF1" w:rsidRPr="003A5969" w:rsidRDefault="00452DF1" w:rsidP="00452DF1">
            <w:pPr>
              <w:rPr>
                <w:sz w:val="26"/>
                <w:szCs w:val="26"/>
                <w:lang w:val="es-ES"/>
              </w:rPr>
            </w:pPr>
            <w:r w:rsidRPr="003A5969">
              <w:rPr>
                <w:sz w:val="26"/>
                <w:szCs w:val="26"/>
                <w:lang w:val="es-ES"/>
              </w:rPr>
              <w:t>B (20</w:t>
            </w:r>
            <w:r w:rsidRPr="003A5969">
              <w:rPr>
                <w:sz w:val="26"/>
                <w:szCs w:val="26"/>
                <w:vertAlign w:val="superscript"/>
                <w:lang w:val="es-ES"/>
              </w:rPr>
              <w:t xml:space="preserve">0 </w:t>
            </w:r>
            <w:r w:rsidRPr="003A5969">
              <w:rPr>
                <w:sz w:val="26"/>
                <w:szCs w:val="26"/>
                <w:lang w:val="es-ES"/>
              </w:rPr>
              <w:t>B</w:t>
            </w:r>
            <w:r>
              <w:rPr>
                <w:sz w:val="26"/>
                <w:szCs w:val="26"/>
                <w:lang w:val="es-ES"/>
              </w:rPr>
              <w:t xml:space="preserve">, </w:t>
            </w:r>
            <w:r w:rsidRPr="003A5969">
              <w:rPr>
                <w:sz w:val="26"/>
                <w:szCs w:val="26"/>
                <w:lang w:val="es-ES"/>
              </w:rPr>
              <w:t>30</w:t>
            </w:r>
            <w:r w:rsidRPr="003A5969">
              <w:rPr>
                <w:sz w:val="26"/>
                <w:szCs w:val="26"/>
                <w:vertAlign w:val="superscript"/>
                <w:lang w:val="es-ES"/>
              </w:rPr>
              <w:t>0</w:t>
            </w:r>
            <w:r w:rsidRPr="003A5969">
              <w:rPr>
                <w:sz w:val="26"/>
                <w:szCs w:val="26"/>
                <w:lang w:val="es-ES"/>
              </w:rPr>
              <w:t xml:space="preserve"> T)</w:t>
            </w:r>
          </w:p>
          <w:p w:rsidR="00452DF1" w:rsidRPr="003A5969" w:rsidRDefault="00452DF1" w:rsidP="00452DF1">
            <w:pPr>
              <w:rPr>
                <w:sz w:val="26"/>
                <w:szCs w:val="26"/>
                <w:lang w:val="es-ES"/>
              </w:rPr>
            </w:pPr>
            <w:r w:rsidRPr="003A5969">
              <w:rPr>
                <w:sz w:val="26"/>
                <w:szCs w:val="26"/>
                <w:lang w:val="es-ES"/>
              </w:rPr>
              <w:t>C (30</w:t>
            </w:r>
            <w:r w:rsidRPr="003A5969">
              <w:rPr>
                <w:sz w:val="26"/>
                <w:szCs w:val="26"/>
                <w:vertAlign w:val="superscript"/>
                <w:lang w:val="es-ES"/>
              </w:rPr>
              <w:t>0</w:t>
            </w:r>
            <w:r w:rsidRPr="003A5969">
              <w:rPr>
                <w:sz w:val="26"/>
                <w:szCs w:val="26"/>
                <w:lang w:val="es-ES"/>
              </w:rPr>
              <w:t xml:space="preserve"> N</w:t>
            </w:r>
            <w:r>
              <w:rPr>
                <w:sz w:val="26"/>
                <w:szCs w:val="26"/>
                <w:lang w:val="es-ES"/>
              </w:rPr>
              <w:t xml:space="preserve">, </w:t>
            </w:r>
            <w:r w:rsidRPr="003A5969">
              <w:rPr>
                <w:sz w:val="26"/>
                <w:szCs w:val="26"/>
                <w:lang w:val="es-ES"/>
              </w:rPr>
              <w:t>0</w:t>
            </w:r>
            <w:r>
              <w:rPr>
                <w:sz w:val="26"/>
                <w:szCs w:val="26"/>
                <w:vertAlign w:val="superscript"/>
                <w:lang w:val="es-ES"/>
              </w:rPr>
              <w:t>0</w:t>
            </w:r>
            <w:r w:rsidRPr="003A5969">
              <w:rPr>
                <w:sz w:val="26"/>
                <w:szCs w:val="26"/>
                <w:lang w:val="es-ES"/>
              </w:rPr>
              <w:t>)</w:t>
            </w:r>
          </w:p>
          <w:p w:rsidR="00452DF1" w:rsidRPr="00B90ABF" w:rsidRDefault="00452DF1" w:rsidP="00452DF1">
            <w:pPr>
              <w:rPr>
                <w:sz w:val="26"/>
                <w:szCs w:val="26"/>
                <w:vertAlign w:val="superscript"/>
                <w:lang w:val="es-ES"/>
              </w:rPr>
            </w:pPr>
            <w:r w:rsidRPr="003A5969">
              <w:rPr>
                <w:sz w:val="26"/>
                <w:szCs w:val="26"/>
                <w:lang w:val="es-ES"/>
              </w:rPr>
              <w:t>D (0</w:t>
            </w:r>
            <w:r w:rsidRPr="003A5969">
              <w:rPr>
                <w:sz w:val="26"/>
                <w:szCs w:val="26"/>
                <w:vertAlign w:val="superscript"/>
                <w:lang w:val="es-ES"/>
              </w:rPr>
              <w:t>0</w:t>
            </w:r>
            <w:r>
              <w:rPr>
                <w:sz w:val="26"/>
                <w:szCs w:val="26"/>
                <w:vertAlign w:val="superscript"/>
                <w:lang w:val="es-ES"/>
              </w:rPr>
              <w:t xml:space="preserve"> </w:t>
            </w:r>
            <w:r>
              <w:rPr>
                <w:sz w:val="26"/>
                <w:szCs w:val="26"/>
                <w:lang w:val="es-ES"/>
              </w:rPr>
              <w:t xml:space="preserve">, </w:t>
            </w:r>
            <w:r w:rsidRPr="003A5969">
              <w:rPr>
                <w:sz w:val="26"/>
                <w:szCs w:val="26"/>
                <w:lang w:val="es-ES"/>
              </w:rPr>
              <w:t>40</w:t>
            </w:r>
            <w:r w:rsidRPr="003A5969">
              <w:rPr>
                <w:sz w:val="26"/>
                <w:szCs w:val="26"/>
                <w:vertAlign w:val="superscript"/>
                <w:lang w:val="es-ES"/>
              </w:rPr>
              <w:t xml:space="preserve">0 </w:t>
            </w:r>
            <w:r>
              <w:rPr>
                <w:sz w:val="26"/>
                <w:szCs w:val="26"/>
                <w:lang w:val="es-ES"/>
              </w:rPr>
              <w:t>T</w:t>
            </w:r>
            <w:r w:rsidRPr="003A5969">
              <w:rPr>
                <w:sz w:val="26"/>
                <w:szCs w:val="26"/>
                <w:lang w:val="es-ES"/>
              </w:rPr>
              <w:t>)</w:t>
            </w:r>
          </w:p>
        </w:tc>
        <w:tc>
          <w:tcPr>
            <w:tcW w:w="1710" w:type="dxa"/>
          </w:tcPr>
          <w:p w:rsidR="00452DF1" w:rsidRPr="003A5969" w:rsidRDefault="00452DF1" w:rsidP="00452DF1">
            <w:pPr>
              <w:jc w:val="center"/>
              <w:rPr>
                <w:b/>
                <w:sz w:val="26"/>
                <w:szCs w:val="26"/>
                <w:lang w:val="vi-VN"/>
              </w:rPr>
            </w:pPr>
          </w:p>
          <w:p w:rsidR="00452DF1" w:rsidRPr="003A5969" w:rsidRDefault="00452DF1" w:rsidP="00452DF1">
            <w:pPr>
              <w:jc w:val="center"/>
              <w:rPr>
                <w:b/>
                <w:sz w:val="26"/>
                <w:szCs w:val="26"/>
                <w:lang w:val="vi-VN"/>
              </w:rPr>
            </w:pPr>
            <w:r w:rsidRPr="003A5969">
              <w:rPr>
                <w:b/>
                <w:sz w:val="26"/>
                <w:szCs w:val="26"/>
                <w:lang w:val="vi-VN"/>
              </w:rPr>
              <w:t>0,</w:t>
            </w:r>
            <w:r w:rsidRPr="003A5969">
              <w:rPr>
                <w:b/>
                <w:sz w:val="26"/>
                <w:szCs w:val="26"/>
              </w:rPr>
              <w:t>2</w:t>
            </w:r>
            <w:r w:rsidRPr="003A5969">
              <w:rPr>
                <w:b/>
                <w:sz w:val="26"/>
                <w:szCs w:val="26"/>
                <w:lang w:val="vi-VN"/>
              </w:rPr>
              <w:t>5</w:t>
            </w:r>
          </w:p>
          <w:p w:rsidR="00452DF1" w:rsidRPr="003A5969" w:rsidRDefault="00452DF1" w:rsidP="00452DF1">
            <w:pPr>
              <w:jc w:val="center"/>
              <w:rPr>
                <w:b/>
                <w:sz w:val="26"/>
                <w:szCs w:val="26"/>
              </w:rPr>
            </w:pPr>
            <w:r w:rsidRPr="003A5969">
              <w:rPr>
                <w:b/>
                <w:sz w:val="26"/>
                <w:szCs w:val="26"/>
              </w:rPr>
              <w:t>0,25</w:t>
            </w:r>
          </w:p>
          <w:p w:rsidR="00452DF1" w:rsidRPr="003A5969" w:rsidRDefault="00452DF1" w:rsidP="00452DF1">
            <w:pPr>
              <w:jc w:val="center"/>
              <w:rPr>
                <w:b/>
                <w:sz w:val="26"/>
                <w:szCs w:val="26"/>
                <w:lang w:val="vi-VN"/>
              </w:rPr>
            </w:pPr>
            <w:r w:rsidRPr="003A5969">
              <w:rPr>
                <w:b/>
                <w:sz w:val="26"/>
                <w:szCs w:val="26"/>
                <w:lang w:val="vi-VN"/>
              </w:rPr>
              <w:t>0,</w:t>
            </w:r>
            <w:r w:rsidRPr="003A5969">
              <w:rPr>
                <w:b/>
                <w:sz w:val="26"/>
                <w:szCs w:val="26"/>
              </w:rPr>
              <w:t>2</w:t>
            </w:r>
            <w:r w:rsidRPr="003A5969">
              <w:rPr>
                <w:b/>
                <w:sz w:val="26"/>
                <w:szCs w:val="26"/>
                <w:lang w:val="vi-VN"/>
              </w:rPr>
              <w:t>5</w:t>
            </w:r>
          </w:p>
          <w:p w:rsidR="00452DF1" w:rsidRPr="003A5969" w:rsidRDefault="00452DF1" w:rsidP="00452DF1">
            <w:pPr>
              <w:jc w:val="center"/>
              <w:rPr>
                <w:b/>
                <w:sz w:val="26"/>
                <w:szCs w:val="26"/>
                <w:lang w:val="vi-VN"/>
              </w:rPr>
            </w:pPr>
            <w:r w:rsidRPr="003A5969">
              <w:rPr>
                <w:b/>
                <w:sz w:val="26"/>
                <w:szCs w:val="26"/>
                <w:lang w:val="vi-VN"/>
              </w:rPr>
              <w:t>0,</w:t>
            </w:r>
            <w:r w:rsidRPr="003A5969">
              <w:rPr>
                <w:b/>
                <w:sz w:val="26"/>
                <w:szCs w:val="26"/>
              </w:rPr>
              <w:t>2</w:t>
            </w:r>
            <w:r w:rsidRPr="003A5969">
              <w:rPr>
                <w:b/>
                <w:sz w:val="26"/>
                <w:szCs w:val="26"/>
                <w:lang w:val="vi-VN"/>
              </w:rPr>
              <w:t>5</w:t>
            </w:r>
          </w:p>
        </w:tc>
      </w:tr>
    </w:tbl>
    <w:p w:rsidR="00452DF1" w:rsidRDefault="00452DF1" w:rsidP="00BE3A78">
      <w:pPr>
        <w:jc w:val="both"/>
        <w:rPr>
          <w:b/>
          <w:color w:val="000000"/>
          <w:sz w:val="26"/>
          <w:szCs w:val="26"/>
          <w:shd w:val="clear" w:color="auto" w:fill="FFFFFF"/>
        </w:rPr>
      </w:pPr>
    </w:p>
    <w:p w:rsidR="00452DF1" w:rsidRPr="00032AA9" w:rsidRDefault="00452DF1" w:rsidP="00BE3A78">
      <w:pPr>
        <w:jc w:val="both"/>
        <w:rPr>
          <w:b/>
          <w:color w:val="000000"/>
          <w:sz w:val="26"/>
          <w:szCs w:val="26"/>
          <w:shd w:val="clear" w:color="auto" w:fill="FFFFFF"/>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BE3A78" w:rsidRPr="00032AA9" w:rsidTr="00BE3A78">
        <w:trPr>
          <w:trHeight w:val="1010"/>
        </w:trPr>
        <w:tc>
          <w:tcPr>
            <w:tcW w:w="3415" w:type="dxa"/>
          </w:tcPr>
          <w:p w:rsidR="00BE3A78" w:rsidRPr="00032AA9" w:rsidRDefault="00BE3A78" w:rsidP="00BE3A78">
            <w:pPr>
              <w:tabs>
                <w:tab w:val="left" w:pos="6360"/>
              </w:tabs>
              <w:jc w:val="center"/>
              <w:rPr>
                <w:rFonts w:ascii="Times New Roman" w:eastAsia="Calibri" w:hAnsi="Times New Roman"/>
                <w:b/>
                <w:sz w:val="26"/>
                <w:szCs w:val="26"/>
              </w:rPr>
            </w:pPr>
            <w:r w:rsidRPr="00032AA9">
              <w:rPr>
                <w:rFonts w:ascii="Times New Roman" w:eastAsia="Calibri" w:hAnsi="Times New Roman"/>
                <w:b/>
                <w:sz w:val="26"/>
                <w:szCs w:val="26"/>
              </w:rPr>
              <w:t>BGH</w:t>
            </w:r>
          </w:p>
          <w:p w:rsidR="00BE3A78" w:rsidRPr="00032AA9" w:rsidRDefault="00BE3A78" w:rsidP="00BE3A78">
            <w:pPr>
              <w:tabs>
                <w:tab w:val="left" w:pos="6360"/>
              </w:tabs>
              <w:jc w:val="center"/>
              <w:rPr>
                <w:rFonts w:ascii="Times New Roman" w:eastAsia="Times New Roman" w:hAnsi="Times New Roman"/>
                <w:sz w:val="26"/>
                <w:szCs w:val="26"/>
              </w:rPr>
            </w:pPr>
          </w:p>
          <w:p w:rsidR="00BE3A78" w:rsidRPr="00032AA9" w:rsidRDefault="00BE3A78" w:rsidP="00BE3A78">
            <w:pPr>
              <w:tabs>
                <w:tab w:val="left" w:pos="6360"/>
              </w:tabs>
              <w:jc w:val="center"/>
              <w:rPr>
                <w:rFonts w:ascii="Times New Roman" w:eastAsia="Times New Roman" w:hAnsi="Times New Roman"/>
                <w:sz w:val="26"/>
                <w:szCs w:val="26"/>
              </w:rPr>
            </w:pPr>
          </w:p>
          <w:p w:rsidR="00BE3A78" w:rsidRPr="00032AA9" w:rsidRDefault="00BE3A78" w:rsidP="00BE3A78">
            <w:pPr>
              <w:tabs>
                <w:tab w:val="left" w:pos="6360"/>
              </w:tabs>
              <w:jc w:val="center"/>
              <w:rPr>
                <w:rFonts w:ascii="Times New Roman" w:eastAsia="Times New Roman" w:hAnsi="Times New Roman"/>
                <w:sz w:val="26"/>
                <w:szCs w:val="26"/>
              </w:rPr>
            </w:pPr>
          </w:p>
          <w:p w:rsidR="00BE3A78" w:rsidRPr="00452DF1" w:rsidRDefault="00BE3A78" w:rsidP="00BE3A78">
            <w:pPr>
              <w:tabs>
                <w:tab w:val="left" w:pos="6360"/>
              </w:tabs>
              <w:jc w:val="center"/>
              <w:rPr>
                <w:rFonts w:ascii="Times New Roman" w:eastAsia="Times New Roman" w:hAnsi="Times New Roman"/>
                <w:i/>
                <w:sz w:val="24"/>
                <w:szCs w:val="24"/>
                <w:lang w:val="en-US"/>
              </w:rPr>
            </w:pPr>
            <w:r w:rsidRPr="00452DF1">
              <w:rPr>
                <w:rFonts w:ascii="Times New Roman" w:hAnsi="Times New Roman"/>
                <w:b/>
                <w:i/>
                <w:sz w:val="24"/>
                <w:szCs w:val="24"/>
              </w:rPr>
              <w:t>Nguyễn Thị Sơn Hường</w:t>
            </w:r>
          </w:p>
        </w:tc>
        <w:tc>
          <w:tcPr>
            <w:tcW w:w="3524" w:type="dxa"/>
          </w:tcPr>
          <w:p w:rsidR="00BE3A78" w:rsidRPr="00032AA9" w:rsidRDefault="00BE3A78" w:rsidP="00BE3A78">
            <w:pPr>
              <w:tabs>
                <w:tab w:val="left" w:pos="720"/>
              </w:tabs>
              <w:jc w:val="center"/>
              <w:rPr>
                <w:rFonts w:ascii="Times New Roman" w:hAnsi="Times New Roman"/>
                <w:b/>
                <w:sz w:val="26"/>
                <w:szCs w:val="26"/>
              </w:rPr>
            </w:pPr>
            <w:r w:rsidRPr="00032AA9">
              <w:rPr>
                <w:rFonts w:ascii="Times New Roman" w:hAnsi="Times New Roman"/>
                <w:b/>
                <w:sz w:val="26"/>
                <w:szCs w:val="26"/>
              </w:rPr>
              <w:t>Tổ CM</w:t>
            </w:r>
          </w:p>
          <w:p w:rsidR="00BE3A78" w:rsidRPr="00032AA9" w:rsidRDefault="00BE3A78" w:rsidP="00BE3A78">
            <w:pPr>
              <w:tabs>
                <w:tab w:val="left" w:pos="6360"/>
              </w:tabs>
              <w:jc w:val="center"/>
              <w:rPr>
                <w:rFonts w:ascii="Times New Roman" w:eastAsia="Calibri" w:hAnsi="Times New Roman"/>
                <w:b/>
                <w:sz w:val="26"/>
                <w:szCs w:val="26"/>
              </w:rPr>
            </w:pPr>
          </w:p>
          <w:p w:rsidR="00BE3A78" w:rsidRPr="00032AA9" w:rsidRDefault="00BE3A78" w:rsidP="00BE3A78">
            <w:pPr>
              <w:tabs>
                <w:tab w:val="left" w:pos="6360"/>
              </w:tabs>
              <w:jc w:val="center"/>
              <w:rPr>
                <w:rFonts w:ascii="Times New Roman" w:eastAsia="Calibri" w:hAnsi="Times New Roman"/>
                <w:b/>
                <w:sz w:val="26"/>
                <w:szCs w:val="26"/>
              </w:rPr>
            </w:pPr>
          </w:p>
          <w:p w:rsidR="00BE3A78" w:rsidRPr="00032AA9" w:rsidRDefault="00BE3A78" w:rsidP="00BE3A78">
            <w:pPr>
              <w:tabs>
                <w:tab w:val="left" w:pos="6360"/>
              </w:tabs>
              <w:jc w:val="center"/>
              <w:rPr>
                <w:rFonts w:ascii="Times New Roman" w:eastAsia="Calibri" w:hAnsi="Times New Roman"/>
                <w:b/>
                <w:sz w:val="26"/>
                <w:szCs w:val="26"/>
              </w:rPr>
            </w:pPr>
          </w:p>
          <w:p w:rsidR="00BE3A78" w:rsidRPr="00E05A20" w:rsidRDefault="00BE3A78" w:rsidP="00BE3A78">
            <w:pPr>
              <w:tabs>
                <w:tab w:val="left" w:pos="6360"/>
              </w:tabs>
              <w:jc w:val="center"/>
              <w:rPr>
                <w:rFonts w:ascii="Times New Roman" w:eastAsia="Times New Roman" w:hAnsi="Times New Roman"/>
                <w:sz w:val="26"/>
                <w:szCs w:val="26"/>
                <w:lang w:val="en-US"/>
              </w:rPr>
            </w:pPr>
            <w:r>
              <w:rPr>
                <w:rFonts w:ascii="Times New Roman" w:eastAsia="Times New Roman" w:hAnsi="Times New Roman"/>
                <w:b/>
                <w:i/>
                <w:sz w:val="26"/>
                <w:szCs w:val="26"/>
                <w:lang w:val="en-US"/>
              </w:rPr>
              <w:t>Tô Thị Phương Dung</w:t>
            </w:r>
          </w:p>
        </w:tc>
        <w:tc>
          <w:tcPr>
            <w:tcW w:w="3415" w:type="dxa"/>
          </w:tcPr>
          <w:p w:rsidR="00BE3A78" w:rsidRPr="00032AA9" w:rsidRDefault="00BE3A78" w:rsidP="00BE3A78">
            <w:pPr>
              <w:tabs>
                <w:tab w:val="left" w:pos="720"/>
              </w:tabs>
              <w:jc w:val="center"/>
              <w:rPr>
                <w:rFonts w:ascii="Times New Roman" w:hAnsi="Times New Roman"/>
                <w:b/>
                <w:sz w:val="26"/>
                <w:szCs w:val="26"/>
              </w:rPr>
            </w:pPr>
            <w:r w:rsidRPr="00032AA9">
              <w:rPr>
                <w:rFonts w:ascii="Times New Roman" w:hAnsi="Times New Roman"/>
                <w:b/>
                <w:sz w:val="26"/>
                <w:szCs w:val="26"/>
              </w:rPr>
              <w:t>Nhóm CM</w:t>
            </w:r>
          </w:p>
          <w:p w:rsidR="00BE3A78" w:rsidRPr="00032AA9" w:rsidRDefault="00BE3A78" w:rsidP="00BE3A78">
            <w:pPr>
              <w:tabs>
                <w:tab w:val="left" w:pos="6360"/>
              </w:tabs>
              <w:jc w:val="center"/>
              <w:rPr>
                <w:rFonts w:ascii="Times New Roman" w:eastAsia="Calibri" w:hAnsi="Times New Roman"/>
                <w:b/>
                <w:sz w:val="26"/>
                <w:szCs w:val="26"/>
              </w:rPr>
            </w:pPr>
          </w:p>
          <w:p w:rsidR="00BE3A78" w:rsidRPr="00032AA9" w:rsidRDefault="00BE3A78" w:rsidP="00BE3A78">
            <w:pPr>
              <w:tabs>
                <w:tab w:val="left" w:pos="6360"/>
              </w:tabs>
              <w:jc w:val="center"/>
              <w:rPr>
                <w:rFonts w:ascii="Times New Roman" w:eastAsia="Calibri" w:hAnsi="Times New Roman"/>
                <w:b/>
                <w:sz w:val="26"/>
                <w:szCs w:val="26"/>
              </w:rPr>
            </w:pPr>
          </w:p>
          <w:p w:rsidR="00BE3A78" w:rsidRPr="00032AA9" w:rsidRDefault="00BE3A78" w:rsidP="00BE3A78">
            <w:pPr>
              <w:tabs>
                <w:tab w:val="left" w:pos="6360"/>
              </w:tabs>
              <w:jc w:val="center"/>
              <w:rPr>
                <w:rFonts w:ascii="Times New Roman" w:eastAsia="Calibri" w:hAnsi="Times New Roman"/>
                <w:b/>
                <w:sz w:val="26"/>
                <w:szCs w:val="26"/>
              </w:rPr>
            </w:pPr>
          </w:p>
          <w:p w:rsidR="00BE3A78" w:rsidRPr="00E05A20" w:rsidRDefault="00013D91" w:rsidP="00BE3A78">
            <w:pPr>
              <w:tabs>
                <w:tab w:val="left" w:pos="6360"/>
              </w:tabs>
              <w:jc w:val="center"/>
              <w:rPr>
                <w:rFonts w:ascii="Times New Roman" w:eastAsia="Times New Roman" w:hAnsi="Times New Roman"/>
                <w:sz w:val="26"/>
                <w:szCs w:val="26"/>
                <w:lang w:val="en-US"/>
              </w:rPr>
            </w:pPr>
            <w:r>
              <w:rPr>
                <w:rFonts w:ascii="Times New Roman" w:eastAsia="Times New Roman" w:hAnsi="Times New Roman"/>
                <w:b/>
                <w:i/>
                <w:sz w:val="26"/>
                <w:szCs w:val="26"/>
                <w:lang w:val="en-US"/>
              </w:rPr>
              <w:t>Nguyễn Thị Tố Loan</w:t>
            </w:r>
            <w:bookmarkStart w:id="0" w:name="_GoBack"/>
            <w:bookmarkEnd w:id="0"/>
          </w:p>
        </w:tc>
      </w:tr>
    </w:tbl>
    <w:p w:rsidR="00BE3A78" w:rsidRDefault="00BE3A78" w:rsidP="00BE3A78">
      <w:pPr>
        <w:rPr>
          <w:color w:val="FF0000"/>
          <w:sz w:val="26"/>
          <w:szCs w:val="26"/>
        </w:rPr>
      </w:pPr>
    </w:p>
    <w:p w:rsidR="00FA097F" w:rsidRDefault="00FA097F" w:rsidP="00BE3A78">
      <w:pPr>
        <w:rPr>
          <w:color w:val="FF0000"/>
          <w:sz w:val="26"/>
          <w:szCs w:val="26"/>
        </w:rPr>
      </w:pPr>
    </w:p>
    <w:p w:rsidR="00FA097F" w:rsidRDefault="00FA097F" w:rsidP="00BE3A78">
      <w:pPr>
        <w:rPr>
          <w:color w:val="FF0000"/>
          <w:sz w:val="26"/>
          <w:szCs w:val="26"/>
        </w:rPr>
      </w:pPr>
    </w:p>
    <w:p w:rsidR="00FA097F" w:rsidRDefault="00FA097F" w:rsidP="00BE3A78">
      <w:pPr>
        <w:rPr>
          <w:color w:val="FF0000"/>
          <w:sz w:val="26"/>
          <w:szCs w:val="26"/>
        </w:rPr>
      </w:pPr>
    </w:p>
    <w:p w:rsidR="00FA097F" w:rsidRPr="00414147" w:rsidRDefault="00FA097F" w:rsidP="00BE3A78">
      <w:pPr>
        <w:rPr>
          <w:color w:val="FF0000"/>
          <w:sz w:val="26"/>
          <w:szCs w:val="26"/>
        </w:rPr>
      </w:pPr>
    </w:p>
    <w:sectPr w:rsidR="00FA097F" w:rsidRPr="00414147" w:rsidSect="00A600D2">
      <w:headerReference w:type="default" r:id="rId42"/>
      <w:footerReference w:type="default" r:id="rId43"/>
      <w:pgSz w:w="11906" w:h="16838" w:code="9"/>
      <w:pgMar w:top="1260" w:right="1466" w:bottom="426" w:left="1440" w:header="720" w:footer="2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031" w:rsidRDefault="00951031" w:rsidP="00451666">
      <w:r>
        <w:separator/>
      </w:r>
    </w:p>
  </w:endnote>
  <w:endnote w:type="continuationSeparator" w:id="0">
    <w:p w:rsidR="00951031" w:rsidRDefault="00951031" w:rsidP="00451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14">
    <w:altName w:val="Cambria"/>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2756538"/>
      <w:docPartObj>
        <w:docPartGallery w:val="Page Numbers (Bottom of Page)"/>
        <w:docPartUnique/>
      </w:docPartObj>
    </w:sdtPr>
    <w:sdtEndPr>
      <w:rPr>
        <w:noProof/>
      </w:rPr>
    </w:sdtEndPr>
    <w:sdtContent>
      <w:p w:rsidR="00DE4902" w:rsidRDefault="00DE4902">
        <w:pPr>
          <w:pStyle w:val="Footer"/>
          <w:jc w:val="center"/>
        </w:pPr>
        <w:r>
          <w:fldChar w:fldCharType="begin"/>
        </w:r>
        <w:r>
          <w:instrText xml:space="preserve"> PAGE   \* MERGEFORMAT </w:instrText>
        </w:r>
        <w:r>
          <w:fldChar w:fldCharType="separate"/>
        </w:r>
        <w:r w:rsidR="00013D91">
          <w:rPr>
            <w:noProof/>
          </w:rPr>
          <w:t>3</w:t>
        </w:r>
        <w:r>
          <w:rPr>
            <w:noProof/>
          </w:rPr>
          <w:fldChar w:fldCharType="end"/>
        </w:r>
      </w:p>
    </w:sdtContent>
  </w:sdt>
  <w:p w:rsidR="00DE4902" w:rsidRDefault="00DE490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Footer"/>
      <w:jc w:val="center"/>
    </w:pPr>
  </w:p>
  <w:p w:rsidR="00DE4902" w:rsidRPr="008C6ABF" w:rsidRDefault="00DE4902" w:rsidP="008C6AB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16358"/>
      <w:docPartObj>
        <w:docPartGallery w:val="Page Numbers (Bottom of Page)"/>
        <w:docPartUnique/>
      </w:docPartObj>
    </w:sdtPr>
    <w:sdtEndPr>
      <w:rPr>
        <w:noProof/>
      </w:rPr>
    </w:sdtEndPr>
    <w:sdtContent>
      <w:p w:rsidR="008A7597" w:rsidRDefault="008A7597">
        <w:pPr>
          <w:pStyle w:val="Footer"/>
          <w:jc w:val="center"/>
        </w:pPr>
        <w:r>
          <w:t>1</w:t>
        </w:r>
      </w:p>
    </w:sdtContent>
  </w:sdt>
  <w:p w:rsidR="008A7597" w:rsidRPr="008C6ABF" w:rsidRDefault="008A7597" w:rsidP="008C6AB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127676"/>
      <w:docPartObj>
        <w:docPartGallery w:val="Page Numbers (Bottom of Page)"/>
        <w:docPartUnique/>
      </w:docPartObj>
    </w:sdtPr>
    <w:sdtEndPr>
      <w:rPr>
        <w:noProof/>
      </w:rPr>
    </w:sdtEndPr>
    <w:sdtContent>
      <w:p w:rsidR="00DE4902" w:rsidRDefault="00DE4902">
        <w:pPr>
          <w:pStyle w:val="Footer"/>
          <w:jc w:val="center"/>
        </w:pPr>
        <w:r>
          <w:t>2</w:t>
        </w:r>
      </w:p>
    </w:sdtContent>
  </w:sdt>
  <w:p w:rsidR="00DE4902" w:rsidRPr="008C6ABF" w:rsidRDefault="00DE4902" w:rsidP="008C6AB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197506"/>
      <w:docPartObj>
        <w:docPartGallery w:val="Page Numbers (Bottom of Page)"/>
        <w:docPartUnique/>
      </w:docPartObj>
    </w:sdtPr>
    <w:sdtEndPr>
      <w:rPr>
        <w:noProof/>
      </w:rPr>
    </w:sdtEndPr>
    <w:sdtContent>
      <w:p w:rsidR="00DE4902" w:rsidRDefault="00DE4902" w:rsidP="0090035D">
        <w:pPr>
          <w:pStyle w:val="Footer"/>
          <w:jc w:val="center"/>
        </w:pPr>
        <w:r>
          <w:t>2</w:t>
        </w:r>
      </w:p>
    </w:sdtContent>
  </w:sdt>
  <w:p w:rsidR="00DE4902" w:rsidRPr="00551029" w:rsidRDefault="00DE4902" w:rsidP="00551029">
    <w:pPr>
      <w:pStyle w:val="Footer"/>
    </w:pPr>
  </w:p>
  <w:p w:rsidR="00DE4902" w:rsidRDefault="00DE4902"/>
  <w:p w:rsidR="00DE4902" w:rsidRDefault="00DE4902"/>
  <w:p w:rsidR="00DE4902" w:rsidRDefault="00DE4902"/>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626523"/>
      <w:docPartObj>
        <w:docPartGallery w:val="Page Numbers (Bottom of Page)"/>
        <w:docPartUnique/>
      </w:docPartObj>
    </w:sdtPr>
    <w:sdtEndPr>
      <w:rPr>
        <w:noProof/>
      </w:rPr>
    </w:sdtEndPr>
    <w:sdtContent>
      <w:p w:rsidR="00DE4902" w:rsidRDefault="00DE4902">
        <w:pPr>
          <w:pStyle w:val="Footer"/>
          <w:jc w:val="center"/>
        </w:pPr>
        <w:r>
          <w:t>3</w:t>
        </w:r>
      </w:p>
    </w:sdtContent>
  </w:sdt>
  <w:p w:rsidR="00DE4902" w:rsidRPr="008C6ABF" w:rsidRDefault="00DE4902" w:rsidP="008C6ABF">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Footer"/>
      <w:jc w:val="center"/>
    </w:pPr>
  </w:p>
  <w:p w:rsidR="00DE4902" w:rsidRPr="008C6ABF" w:rsidRDefault="00DE4902" w:rsidP="008C6ABF">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844828"/>
      <w:docPartObj>
        <w:docPartGallery w:val="Page Numbers (Bottom of Page)"/>
        <w:docPartUnique/>
      </w:docPartObj>
    </w:sdtPr>
    <w:sdtEndPr>
      <w:rPr>
        <w:noProof/>
      </w:rPr>
    </w:sdtEndPr>
    <w:sdtContent>
      <w:p w:rsidR="008A7597" w:rsidRDefault="008A7597">
        <w:pPr>
          <w:pStyle w:val="Footer"/>
          <w:jc w:val="center"/>
        </w:pPr>
        <w:r>
          <w:t>1</w:t>
        </w:r>
      </w:p>
    </w:sdtContent>
  </w:sdt>
  <w:p w:rsidR="008A7597" w:rsidRPr="008C6ABF" w:rsidRDefault="008A7597" w:rsidP="008C6ABF">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Footer"/>
      <w:jc w:val="center"/>
    </w:pPr>
  </w:p>
  <w:p w:rsidR="00DE4902" w:rsidRDefault="00951031">
    <w:pPr>
      <w:pStyle w:val="Footer"/>
      <w:jc w:val="center"/>
    </w:pPr>
    <w:sdt>
      <w:sdtPr>
        <w:id w:val="-746106595"/>
        <w:docPartObj>
          <w:docPartGallery w:val="Page Numbers (Bottom of Page)"/>
          <w:docPartUnique/>
        </w:docPartObj>
      </w:sdtPr>
      <w:sdtEndPr>
        <w:rPr>
          <w:noProof/>
        </w:rPr>
      </w:sdtEndPr>
      <w:sdtContent>
        <w:r w:rsidR="00DE4902">
          <w:fldChar w:fldCharType="begin"/>
        </w:r>
        <w:r w:rsidR="00DE4902">
          <w:instrText xml:space="preserve"> PAGE   \* MERGEFORMAT </w:instrText>
        </w:r>
        <w:r w:rsidR="00DE4902">
          <w:fldChar w:fldCharType="separate"/>
        </w:r>
        <w:r w:rsidR="00013D91">
          <w:rPr>
            <w:noProof/>
          </w:rPr>
          <w:t>2</w:t>
        </w:r>
        <w:r w:rsidR="00DE4902">
          <w:rPr>
            <w:noProof/>
          </w:rPr>
          <w:fldChar w:fldCharType="end"/>
        </w:r>
      </w:sdtContent>
    </w:sdt>
  </w:p>
  <w:p w:rsidR="00DE4902" w:rsidRPr="00C203DD" w:rsidRDefault="00DE4902" w:rsidP="00C203DD">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3332174"/>
      <w:docPartObj>
        <w:docPartGallery w:val="Page Numbers (Bottom of Page)"/>
        <w:docPartUnique/>
      </w:docPartObj>
    </w:sdtPr>
    <w:sdtEndPr>
      <w:rPr>
        <w:noProof/>
      </w:rPr>
    </w:sdtEndPr>
    <w:sdtContent>
      <w:p w:rsidR="00DE4902" w:rsidRDefault="00DE4902">
        <w:pPr>
          <w:pStyle w:val="Footer"/>
          <w:jc w:val="center"/>
        </w:pPr>
        <w:r>
          <w:t>3</w:t>
        </w:r>
      </w:p>
    </w:sdtContent>
  </w:sdt>
  <w:p w:rsidR="00DE4902" w:rsidRPr="00C203DD" w:rsidRDefault="00DE4902" w:rsidP="00C203DD">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Footer"/>
      <w:jc w:val="center"/>
    </w:pPr>
  </w:p>
  <w:p w:rsidR="008A7597" w:rsidRPr="00C203DD" w:rsidRDefault="008A7597" w:rsidP="00C20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Footer"/>
      <w:jc w:val="center"/>
    </w:pPr>
  </w:p>
  <w:p w:rsidR="00DE4902" w:rsidRPr="00C203DD" w:rsidRDefault="00DE4902" w:rsidP="00C203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337770"/>
      <w:docPartObj>
        <w:docPartGallery w:val="Page Numbers (Bottom of Page)"/>
        <w:docPartUnique/>
      </w:docPartObj>
    </w:sdtPr>
    <w:sdtEndPr>
      <w:rPr>
        <w:noProof/>
      </w:rPr>
    </w:sdtEndPr>
    <w:sdtContent>
      <w:p w:rsidR="00DE4902" w:rsidRDefault="00DE4902">
        <w:pPr>
          <w:pStyle w:val="Footer"/>
          <w:jc w:val="center"/>
        </w:pPr>
        <w:r>
          <w:fldChar w:fldCharType="begin"/>
        </w:r>
        <w:r>
          <w:instrText xml:space="preserve"> PAGE   \* MERGEFORMAT </w:instrText>
        </w:r>
        <w:r>
          <w:fldChar w:fldCharType="separate"/>
        </w:r>
        <w:r w:rsidR="00013D91">
          <w:rPr>
            <w:noProof/>
          </w:rPr>
          <w:t>1</w:t>
        </w:r>
        <w:r>
          <w:rPr>
            <w:noProof/>
          </w:rPr>
          <w:fldChar w:fldCharType="end"/>
        </w:r>
      </w:p>
    </w:sdtContent>
  </w:sdt>
  <w:p w:rsidR="00DE4902" w:rsidRDefault="00DE49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501830"/>
      <w:docPartObj>
        <w:docPartGallery w:val="Page Numbers (Bottom of Page)"/>
        <w:docPartUnique/>
      </w:docPartObj>
    </w:sdtPr>
    <w:sdtEndPr>
      <w:rPr>
        <w:noProof/>
      </w:rPr>
    </w:sdtEndPr>
    <w:sdtContent>
      <w:p w:rsidR="00DE4902" w:rsidRDefault="00DE4902" w:rsidP="0090035D">
        <w:pPr>
          <w:pStyle w:val="Footer"/>
          <w:jc w:val="center"/>
        </w:pPr>
        <w:r>
          <w:t>2</w:t>
        </w:r>
      </w:p>
    </w:sdtContent>
  </w:sdt>
  <w:p w:rsidR="00DE4902" w:rsidRPr="00551029" w:rsidRDefault="00DE4902" w:rsidP="00551029">
    <w:pPr>
      <w:pStyle w:val="Footer"/>
    </w:pPr>
  </w:p>
  <w:p w:rsidR="00DE4902" w:rsidRDefault="00DE4902"/>
  <w:p w:rsidR="00DE4902" w:rsidRDefault="00DE4902"/>
  <w:p w:rsidR="00DE4902" w:rsidRDefault="00DE4902"/>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525814"/>
      <w:docPartObj>
        <w:docPartGallery w:val="Page Numbers (Bottom of Page)"/>
        <w:docPartUnique/>
      </w:docPartObj>
    </w:sdtPr>
    <w:sdtEndPr>
      <w:rPr>
        <w:noProof/>
      </w:rPr>
    </w:sdtEndPr>
    <w:sdtContent>
      <w:p w:rsidR="00DE4902" w:rsidRDefault="00DE4902">
        <w:pPr>
          <w:pStyle w:val="Footer"/>
          <w:jc w:val="center"/>
        </w:pPr>
        <w:r>
          <w:t>3</w:t>
        </w:r>
      </w:p>
    </w:sdtContent>
  </w:sdt>
  <w:p w:rsidR="00DE4902" w:rsidRPr="00551029" w:rsidRDefault="00DE4902" w:rsidP="0055102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Footer"/>
      <w:jc w:val="center"/>
    </w:pPr>
  </w:p>
  <w:p w:rsidR="00DE4902" w:rsidRPr="00216B87" w:rsidRDefault="00DE4902">
    <w:pPr>
      <w:pStyle w:val="Footer"/>
      <w:rPr>
        <w:b/>
        <w:i/>
        <w:sz w:val="26"/>
        <w:szCs w:val="26"/>
        <w:lang w:val="vi-VN"/>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Footer"/>
      <w:jc w:val="center"/>
    </w:pPr>
    <w:r>
      <w:t>1</w:t>
    </w:r>
  </w:p>
  <w:p w:rsidR="008A7597" w:rsidRPr="00216B87" w:rsidRDefault="008A7597">
    <w:pPr>
      <w:pStyle w:val="Footer"/>
      <w:rPr>
        <w:b/>
        <w:i/>
        <w:sz w:val="26"/>
        <w:szCs w:val="26"/>
        <w:lang w:val="vi-VN"/>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8456246"/>
      <w:docPartObj>
        <w:docPartGallery w:val="Page Numbers (Bottom of Page)"/>
        <w:docPartUnique/>
      </w:docPartObj>
    </w:sdtPr>
    <w:sdtEndPr>
      <w:rPr>
        <w:noProof/>
      </w:rPr>
    </w:sdtEndPr>
    <w:sdtContent>
      <w:p w:rsidR="00DE4902" w:rsidRDefault="00DE4902">
        <w:pPr>
          <w:pStyle w:val="Footer"/>
          <w:jc w:val="center"/>
        </w:pPr>
        <w:r>
          <w:t>2</w:t>
        </w:r>
      </w:p>
    </w:sdtContent>
  </w:sdt>
  <w:p w:rsidR="00DE4902" w:rsidRPr="008C6ABF" w:rsidRDefault="00DE4902" w:rsidP="008C6AB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169964"/>
      <w:docPartObj>
        <w:docPartGallery w:val="Page Numbers (Bottom of Page)"/>
        <w:docPartUnique/>
      </w:docPartObj>
    </w:sdtPr>
    <w:sdtEndPr>
      <w:rPr>
        <w:noProof/>
      </w:rPr>
    </w:sdtEndPr>
    <w:sdtContent>
      <w:p w:rsidR="00DE4902" w:rsidRDefault="00DE4902">
        <w:pPr>
          <w:pStyle w:val="Footer"/>
          <w:jc w:val="center"/>
        </w:pPr>
        <w:r>
          <w:t>3</w:t>
        </w:r>
      </w:p>
    </w:sdtContent>
  </w:sdt>
  <w:p w:rsidR="00DE4902" w:rsidRPr="008C6ABF" w:rsidRDefault="00DE4902" w:rsidP="008C6A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031" w:rsidRDefault="00951031" w:rsidP="00451666">
      <w:r>
        <w:separator/>
      </w:r>
    </w:p>
  </w:footnote>
  <w:footnote w:type="continuationSeparator" w:id="0">
    <w:p w:rsidR="00951031" w:rsidRDefault="00951031" w:rsidP="00451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597" w:rsidRDefault="008A759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902" w:rsidRDefault="00DE49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lvl w:ilvl="0">
      <w:start w:val="1"/>
      <w:numFmt w:val="upperLetter"/>
      <w:suff w:val="space"/>
      <w:lvlText w:val="%1."/>
      <w:lvlJc w:val="left"/>
    </w:lvl>
  </w:abstractNum>
  <w:abstractNum w:abstractNumId="1" w15:restartNumberingAfterBreak="0">
    <w:nsid w:val="0000000A"/>
    <w:multiLevelType w:val="singleLevel"/>
    <w:tmpl w:val="9A60D4BA"/>
    <w:lvl w:ilvl="0">
      <w:start w:val="1"/>
      <w:numFmt w:val="decimal"/>
      <w:suff w:val="space"/>
      <w:lvlText w:val="%1."/>
      <w:lvlJc w:val="left"/>
      <w:rPr>
        <w:i w:val="0"/>
      </w:rPr>
    </w:lvl>
  </w:abstractNum>
  <w:abstractNum w:abstractNumId="2" w15:restartNumberingAfterBreak="0">
    <w:nsid w:val="00000010"/>
    <w:multiLevelType w:val="singleLevel"/>
    <w:tmpl w:val="00000010"/>
    <w:lvl w:ilvl="0">
      <w:start w:val="1"/>
      <w:numFmt w:val="upperLetter"/>
      <w:suff w:val="space"/>
      <w:lvlText w:val="%1."/>
      <w:lvlJc w:val="left"/>
    </w:lvl>
  </w:abstractNum>
  <w:abstractNum w:abstractNumId="3" w15:restartNumberingAfterBreak="0">
    <w:nsid w:val="00000011"/>
    <w:multiLevelType w:val="singleLevel"/>
    <w:tmpl w:val="00000011"/>
    <w:lvl w:ilvl="0">
      <w:start w:val="1"/>
      <w:numFmt w:val="upperLetter"/>
      <w:suff w:val="space"/>
      <w:lvlText w:val="%1."/>
      <w:lvlJc w:val="left"/>
    </w:lvl>
  </w:abstractNum>
  <w:abstractNum w:abstractNumId="4" w15:restartNumberingAfterBreak="0">
    <w:nsid w:val="00000012"/>
    <w:multiLevelType w:val="singleLevel"/>
    <w:tmpl w:val="00000012"/>
    <w:lvl w:ilvl="0">
      <w:start w:val="1"/>
      <w:numFmt w:val="upperLetter"/>
      <w:suff w:val="space"/>
      <w:lvlText w:val="%1."/>
      <w:lvlJc w:val="left"/>
    </w:lvl>
  </w:abstractNum>
  <w:abstractNum w:abstractNumId="5" w15:restartNumberingAfterBreak="0">
    <w:nsid w:val="00000014"/>
    <w:multiLevelType w:val="singleLevel"/>
    <w:tmpl w:val="00000014"/>
    <w:lvl w:ilvl="0">
      <w:start w:val="1"/>
      <w:numFmt w:val="decimal"/>
      <w:suff w:val="space"/>
      <w:lvlText w:val="%1."/>
      <w:lvlJc w:val="left"/>
    </w:lvl>
  </w:abstractNum>
  <w:abstractNum w:abstractNumId="6" w15:restartNumberingAfterBreak="0">
    <w:nsid w:val="00000021"/>
    <w:multiLevelType w:val="singleLevel"/>
    <w:tmpl w:val="00000021"/>
    <w:lvl w:ilvl="0">
      <w:start w:val="1"/>
      <w:numFmt w:val="upperLetter"/>
      <w:suff w:val="space"/>
      <w:lvlText w:val="%1."/>
      <w:lvlJc w:val="left"/>
    </w:lvl>
  </w:abstractNum>
  <w:abstractNum w:abstractNumId="7" w15:restartNumberingAfterBreak="0">
    <w:nsid w:val="00000022"/>
    <w:multiLevelType w:val="singleLevel"/>
    <w:tmpl w:val="00000022"/>
    <w:lvl w:ilvl="0">
      <w:start w:val="2"/>
      <w:numFmt w:val="decimal"/>
      <w:suff w:val="space"/>
      <w:lvlText w:val="%1."/>
      <w:lvlJc w:val="left"/>
    </w:lvl>
  </w:abstractNum>
  <w:abstractNum w:abstractNumId="8" w15:restartNumberingAfterBreak="0">
    <w:nsid w:val="0000003B"/>
    <w:multiLevelType w:val="singleLevel"/>
    <w:tmpl w:val="0000003B"/>
    <w:lvl w:ilvl="0">
      <w:start w:val="1"/>
      <w:numFmt w:val="upperLetter"/>
      <w:suff w:val="space"/>
      <w:lvlText w:val="%1."/>
      <w:lvlJc w:val="left"/>
    </w:lvl>
  </w:abstractNum>
  <w:abstractNum w:abstractNumId="9" w15:restartNumberingAfterBreak="0">
    <w:nsid w:val="00B5486C"/>
    <w:multiLevelType w:val="multilevel"/>
    <w:tmpl w:val="3B28D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1E85B3E"/>
    <w:multiLevelType w:val="hybridMultilevel"/>
    <w:tmpl w:val="BA0E584C"/>
    <w:lvl w:ilvl="0" w:tplc="563821D2">
      <w:start w:val="1"/>
      <w:numFmt w:val="bullet"/>
      <w:lvlText w:val="-"/>
      <w:lvlJc w:val="left"/>
      <w:pPr>
        <w:ind w:left="450" w:hanging="360"/>
      </w:pPr>
      <w:rPr>
        <w:rFonts w:ascii="Times New Roman" w:eastAsiaTheme="minorHAnsi" w:hAnsi="Times New Roman" w:cs="Times New Roman"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1" w15:restartNumberingAfterBreak="0">
    <w:nsid w:val="024B290B"/>
    <w:multiLevelType w:val="hybridMultilevel"/>
    <w:tmpl w:val="6C8A584C"/>
    <w:lvl w:ilvl="0" w:tplc="F552E9BC">
      <w:start w:val="1"/>
      <w:numFmt w:val="decimal"/>
      <w:lvlText w:val="%1."/>
      <w:lvlJc w:val="left"/>
      <w:pPr>
        <w:ind w:left="45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06842C34"/>
    <w:multiLevelType w:val="hybridMultilevel"/>
    <w:tmpl w:val="CCEE5750"/>
    <w:lvl w:ilvl="0" w:tplc="AEF6A70A">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FA40D5"/>
    <w:multiLevelType w:val="hybridMultilevel"/>
    <w:tmpl w:val="D5081F34"/>
    <w:lvl w:ilvl="0" w:tplc="87AA235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5F5071"/>
    <w:multiLevelType w:val="multilevel"/>
    <w:tmpl w:val="A4D4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A547317"/>
    <w:multiLevelType w:val="hybridMultilevel"/>
    <w:tmpl w:val="DBFE1EFA"/>
    <w:lvl w:ilvl="0" w:tplc="A1FA83E0">
      <w:start w:val="1"/>
      <w:numFmt w:val="low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128F2A3F"/>
    <w:multiLevelType w:val="hybridMultilevel"/>
    <w:tmpl w:val="6EBA3A60"/>
    <w:lvl w:ilvl="0" w:tplc="C9F42530">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7" w15:restartNumberingAfterBreak="0">
    <w:nsid w:val="12B31F95"/>
    <w:multiLevelType w:val="hybridMultilevel"/>
    <w:tmpl w:val="3A8C93FC"/>
    <w:lvl w:ilvl="0" w:tplc="8A627C8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0D6AFA"/>
    <w:multiLevelType w:val="hybridMultilevel"/>
    <w:tmpl w:val="1A48995C"/>
    <w:lvl w:ilvl="0" w:tplc="BC60427C">
      <w:start w:val="1"/>
      <w:numFmt w:val="bullet"/>
      <w:lvlText w:val="-"/>
      <w:lvlJc w:val="left"/>
      <w:pPr>
        <w:ind w:left="-66" w:hanging="360"/>
      </w:pPr>
      <w:rPr>
        <w:rFonts w:ascii="Times New Roman" w:eastAsiaTheme="minorHAns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19" w15:restartNumberingAfterBreak="0">
    <w:nsid w:val="1ACA6F43"/>
    <w:multiLevelType w:val="hybridMultilevel"/>
    <w:tmpl w:val="1A349FEA"/>
    <w:lvl w:ilvl="0" w:tplc="4506622C">
      <w:start w:val="1"/>
      <w:numFmt w:val="low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0" w15:restartNumberingAfterBreak="0">
    <w:nsid w:val="2E162C6D"/>
    <w:multiLevelType w:val="hybridMultilevel"/>
    <w:tmpl w:val="3E826D9E"/>
    <w:lvl w:ilvl="0" w:tplc="0DE6B74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819F1"/>
    <w:multiLevelType w:val="hybridMultilevel"/>
    <w:tmpl w:val="322E9548"/>
    <w:lvl w:ilvl="0" w:tplc="36328D10">
      <w:start w:val="1"/>
      <w:numFmt w:val="upp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22" w15:restartNumberingAfterBreak="0">
    <w:nsid w:val="3A796AD4"/>
    <w:multiLevelType w:val="hybridMultilevel"/>
    <w:tmpl w:val="7C1E2DB2"/>
    <w:lvl w:ilvl="0" w:tplc="27F40202">
      <w:start w:val="1"/>
      <w:numFmt w:val="upperRoman"/>
      <w:lvlText w:val="%1."/>
      <w:lvlJc w:val="left"/>
      <w:pPr>
        <w:ind w:left="294" w:hanging="72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3" w15:restartNumberingAfterBreak="0">
    <w:nsid w:val="3BE04B36"/>
    <w:multiLevelType w:val="hybridMultilevel"/>
    <w:tmpl w:val="34BEB514"/>
    <w:lvl w:ilvl="0" w:tplc="B2A0300A">
      <w:start w:val="1"/>
      <w:numFmt w:val="upperRoman"/>
      <w:lvlText w:val="%1."/>
      <w:lvlJc w:val="left"/>
      <w:pPr>
        <w:ind w:left="294" w:hanging="72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4" w15:restartNumberingAfterBreak="0">
    <w:nsid w:val="3F48768E"/>
    <w:multiLevelType w:val="hybridMultilevel"/>
    <w:tmpl w:val="3A10F478"/>
    <w:lvl w:ilvl="0" w:tplc="F06610A0">
      <w:start w:val="1"/>
      <w:numFmt w:val="upp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25" w15:restartNumberingAfterBreak="0">
    <w:nsid w:val="46E0334B"/>
    <w:multiLevelType w:val="hybridMultilevel"/>
    <w:tmpl w:val="1F76744A"/>
    <w:lvl w:ilvl="0" w:tplc="9D7C1664">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E02EC1"/>
    <w:multiLevelType w:val="hybridMultilevel"/>
    <w:tmpl w:val="BED43E18"/>
    <w:lvl w:ilvl="0" w:tplc="B87C20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61945"/>
    <w:multiLevelType w:val="hybridMultilevel"/>
    <w:tmpl w:val="2F064928"/>
    <w:lvl w:ilvl="0" w:tplc="7AA46F2A">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8" w15:restartNumberingAfterBreak="0">
    <w:nsid w:val="4A654487"/>
    <w:multiLevelType w:val="hybridMultilevel"/>
    <w:tmpl w:val="CB46FC10"/>
    <w:lvl w:ilvl="0" w:tplc="318A00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787C8C"/>
    <w:multiLevelType w:val="hybridMultilevel"/>
    <w:tmpl w:val="95741F62"/>
    <w:lvl w:ilvl="0" w:tplc="F77CF42A">
      <w:start w:val="2"/>
      <w:numFmt w:val="bullet"/>
      <w:lvlText w:val="-"/>
      <w:lvlJc w:val="left"/>
      <w:pPr>
        <w:ind w:left="436" w:hanging="360"/>
      </w:pPr>
      <w:rPr>
        <w:rFonts w:ascii="Times New Roman" w:eastAsiaTheme="minorHAnsi"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0" w15:restartNumberingAfterBreak="0">
    <w:nsid w:val="4FFA678D"/>
    <w:multiLevelType w:val="hybridMultilevel"/>
    <w:tmpl w:val="88C2F5FA"/>
    <w:lvl w:ilvl="0" w:tplc="002044A4">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6E1E1D"/>
    <w:multiLevelType w:val="hybridMultilevel"/>
    <w:tmpl w:val="F078E892"/>
    <w:lvl w:ilvl="0" w:tplc="0DE6B74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8C1B4A"/>
    <w:multiLevelType w:val="hybridMultilevel"/>
    <w:tmpl w:val="6CE2893C"/>
    <w:lvl w:ilvl="0" w:tplc="95C67838">
      <w:start w:val="3"/>
      <w:numFmt w:val="upp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33" w15:restartNumberingAfterBreak="0">
    <w:nsid w:val="543A0276"/>
    <w:multiLevelType w:val="hybridMultilevel"/>
    <w:tmpl w:val="AFEA3492"/>
    <w:lvl w:ilvl="0" w:tplc="1AB273F2">
      <w:start w:val="1"/>
      <w:numFmt w:val="low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4" w15:restartNumberingAfterBreak="0">
    <w:nsid w:val="57AE7641"/>
    <w:multiLevelType w:val="hybridMultilevel"/>
    <w:tmpl w:val="C8F2AAF2"/>
    <w:lvl w:ilvl="0" w:tplc="60FE5E8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637E2E"/>
    <w:multiLevelType w:val="hybridMultilevel"/>
    <w:tmpl w:val="69E8416C"/>
    <w:lvl w:ilvl="0" w:tplc="88F6A9E0">
      <w:start w:val="1"/>
      <w:numFmt w:val="upperLetter"/>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36" w15:restartNumberingAfterBreak="0">
    <w:nsid w:val="66CB404D"/>
    <w:multiLevelType w:val="hybridMultilevel"/>
    <w:tmpl w:val="E5E414AE"/>
    <w:lvl w:ilvl="0" w:tplc="AE86D5CE">
      <w:start w:val="1"/>
      <w:numFmt w:val="upperLetter"/>
      <w:lvlText w:val="%1."/>
      <w:lvlJc w:val="left"/>
      <w:pPr>
        <w:ind w:left="-66" w:hanging="360"/>
      </w:pPr>
      <w:rPr>
        <w:rFonts w:hint="default"/>
        <w:b w:val="0"/>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37" w15:restartNumberingAfterBreak="0">
    <w:nsid w:val="6A2B4972"/>
    <w:multiLevelType w:val="hybridMultilevel"/>
    <w:tmpl w:val="362CC2C0"/>
    <w:lvl w:ilvl="0" w:tplc="E5C44396">
      <w:start w:val="1"/>
      <w:numFmt w:val="low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8" w15:restartNumberingAfterBreak="0">
    <w:nsid w:val="6DE13076"/>
    <w:multiLevelType w:val="hybridMultilevel"/>
    <w:tmpl w:val="AE48A4CE"/>
    <w:lvl w:ilvl="0" w:tplc="015EAC4E">
      <w:start w:val="1"/>
      <w:numFmt w:val="lowerLetter"/>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9" w15:restartNumberingAfterBreak="0">
    <w:nsid w:val="6F85231A"/>
    <w:multiLevelType w:val="hybridMultilevel"/>
    <w:tmpl w:val="6E507D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467BDE"/>
    <w:multiLevelType w:val="hybridMultilevel"/>
    <w:tmpl w:val="73924574"/>
    <w:lvl w:ilvl="0" w:tplc="9F4238AC">
      <w:start w:val="1"/>
      <w:numFmt w:val="upperLetter"/>
      <w:lvlText w:val="%1."/>
      <w:lvlJc w:val="left"/>
      <w:pPr>
        <w:ind w:left="294" w:hanging="360"/>
      </w:pPr>
      <w:rPr>
        <w:rFonts w:hint="default"/>
      </w:r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41" w15:restartNumberingAfterBreak="0">
    <w:nsid w:val="754C2A80"/>
    <w:multiLevelType w:val="hybridMultilevel"/>
    <w:tmpl w:val="33025C54"/>
    <w:lvl w:ilvl="0" w:tplc="8D6E3382">
      <w:start w:val="1"/>
      <w:numFmt w:val="lowerLetter"/>
      <w:lvlText w:val="%1."/>
      <w:lvlJc w:val="left"/>
      <w:pPr>
        <w:ind w:left="76" w:hanging="360"/>
      </w:pPr>
      <w:rPr>
        <w:rFonts w:hint="default"/>
        <w:b/>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2" w15:restartNumberingAfterBreak="0">
    <w:nsid w:val="7ED171EF"/>
    <w:multiLevelType w:val="hybridMultilevel"/>
    <w:tmpl w:val="42A4DBB6"/>
    <w:lvl w:ilvl="0" w:tplc="522CC162">
      <w:start w:val="3"/>
      <w:numFmt w:val="bullet"/>
      <w:lvlText w:val=""/>
      <w:lvlJc w:val="left"/>
      <w:pPr>
        <w:ind w:left="644" w:hanging="360"/>
      </w:pPr>
      <w:rPr>
        <w:rFonts w:ascii="Wingdings" w:eastAsiaTheme="minorHAnsi" w:hAnsi="Wingdings" w:cstheme="minorBidi"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6"/>
  </w:num>
  <w:num w:numId="3">
    <w:abstractNumId w:val="3"/>
  </w:num>
  <w:num w:numId="4">
    <w:abstractNumId w:val="2"/>
  </w:num>
  <w:num w:numId="5">
    <w:abstractNumId w:val="8"/>
  </w:num>
  <w:num w:numId="6">
    <w:abstractNumId w:val="4"/>
  </w:num>
  <w:num w:numId="7">
    <w:abstractNumId w:val="10"/>
  </w:num>
  <w:num w:numId="8">
    <w:abstractNumId w:val="11"/>
  </w:num>
  <w:num w:numId="9">
    <w:abstractNumId w:val="26"/>
  </w:num>
  <w:num w:numId="10">
    <w:abstractNumId w:val="30"/>
  </w:num>
  <w:num w:numId="11">
    <w:abstractNumId w:val="34"/>
  </w:num>
  <w:num w:numId="12">
    <w:abstractNumId w:val="25"/>
  </w:num>
  <w:num w:numId="13">
    <w:abstractNumId w:val="28"/>
  </w:num>
  <w:num w:numId="14">
    <w:abstractNumId w:val="7"/>
  </w:num>
  <w:num w:numId="15">
    <w:abstractNumId w:val="1"/>
  </w:num>
  <w:num w:numId="16">
    <w:abstractNumId w:val="5"/>
  </w:num>
  <w:num w:numId="17">
    <w:abstractNumId w:val="9"/>
  </w:num>
  <w:num w:numId="18">
    <w:abstractNumId w:val="14"/>
  </w:num>
  <w:num w:numId="19">
    <w:abstractNumId w:val="23"/>
  </w:num>
  <w:num w:numId="20">
    <w:abstractNumId w:val="22"/>
  </w:num>
  <w:num w:numId="21">
    <w:abstractNumId w:val="16"/>
  </w:num>
  <w:num w:numId="22">
    <w:abstractNumId w:val="18"/>
  </w:num>
  <w:num w:numId="23">
    <w:abstractNumId w:val="36"/>
  </w:num>
  <w:num w:numId="24">
    <w:abstractNumId w:val="40"/>
  </w:num>
  <w:num w:numId="25">
    <w:abstractNumId w:val="24"/>
  </w:num>
  <w:num w:numId="26">
    <w:abstractNumId w:val="32"/>
  </w:num>
  <w:num w:numId="27">
    <w:abstractNumId w:val="21"/>
  </w:num>
  <w:num w:numId="28">
    <w:abstractNumId w:val="12"/>
  </w:num>
  <w:num w:numId="29">
    <w:abstractNumId w:val="35"/>
  </w:num>
  <w:num w:numId="30">
    <w:abstractNumId w:val="27"/>
  </w:num>
  <w:num w:numId="31">
    <w:abstractNumId w:val="17"/>
  </w:num>
  <w:num w:numId="32">
    <w:abstractNumId w:val="13"/>
  </w:num>
  <w:num w:numId="33">
    <w:abstractNumId w:val="42"/>
  </w:num>
  <w:num w:numId="34">
    <w:abstractNumId w:val="41"/>
  </w:num>
  <w:num w:numId="35">
    <w:abstractNumId w:val="31"/>
  </w:num>
  <w:num w:numId="36">
    <w:abstractNumId w:val="29"/>
  </w:num>
  <w:num w:numId="37">
    <w:abstractNumId w:val="20"/>
  </w:num>
  <w:num w:numId="38">
    <w:abstractNumId w:val="39"/>
  </w:num>
  <w:num w:numId="39">
    <w:abstractNumId w:val="37"/>
  </w:num>
  <w:num w:numId="40">
    <w:abstractNumId w:val="33"/>
  </w:num>
  <w:num w:numId="41">
    <w:abstractNumId w:val="38"/>
  </w:num>
  <w:num w:numId="42">
    <w:abstractNumId w:val="15"/>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666"/>
    <w:rsid w:val="00013D91"/>
    <w:rsid w:val="000221E3"/>
    <w:rsid w:val="00023EF4"/>
    <w:rsid w:val="000266CF"/>
    <w:rsid w:val="00033846"/>
    <w:rsid w:val="0003540C"/>
    <w:rsid w:val="00042F63"/>
    <w:rsid w:val="00045D55"/>
    <w:rsid w:val="00056396"/>
    <w:rsid w:val="00077BDF"/>
    <w:rsid w:val="0009162C"/>
    <w:rsid w:val="000A00DF"/>
    <w:rsid w:val="000B3554"/>
    <w:rsid w:val="000C644B"/>
    <w:rsid w:val="000E6004"/>
    <w:rsid w:val="000F668D"/>
    <w:rsid w:val="00102EA1"/>
    <w:rsid w:val="0011236B"/>
    <w:rsid w:val="00116C9C"/>
    <w:rsid w:val="00126649"/>
    <w:rsid w:val="00131FA5"/>
    <w:rsid w:val="00135F15"/>
    <w:rsid w:val="00183BDD"/>
    <w:rsid w:val="00196C74"/>
    <w:rsid w:val="001C0B26"/>
    <w:rsid w:val="001C3DB9"/>
    <w:rsid w:val="001E4CBA"/>
    <w:rsid w:val="001E79C0"/>
    <w:rsid w:val="001F1DB0"/>
    <w:rsid w:val="00201FD7"/>
    <w:rsid w:val="00216B87"/>
    <w:rsid w:val="002444D6"/>
    <w:rsid w:val="002500AB"/>
    <w:rsid w:val="00262EE3"/>
    <w:rsid w:val="0027112C"/>
    <w:rsid w:val="00296426"/>
    <w:rsid w:val="00296A1E"/>
    <w:rsid w:val="002A42C3"/>
    <w:rsid w:val="002B628D"/>
    <w:rsid w:val="002C62F1"/>
    <w:rsid w:val="002E43AC"/>
    <w:rsid w:val="002E5E11"/>
    <w:rsid w:val="0033155F"/>
    <w:rsid w:val="00352CC2"/>
    <w:rsid w:val="003572D1"/>
    <w:rsid w:val="00391144"/>
    <w:rsid w:val="003A2A5B"/>
    <w:rsid w:val="003B37BD"/>
    <w:rsid w:val="003B4F84"/>
    <w:rsid w:val="003C774C"/>
    <w:rsid w:val="00407850"/>
    <w:rsid w:val="004100D4"/>
    <w:rsid w:val="00422ADC"/>
    <w:rsid w:val="0043116A"/>
    <w:rsid w:val="00442659"/>
    <w:rsid w:val="00451666"/>
    <w:rsid w:val="00452DF1"/>
    <w:rsid w:val="00466288"/>
    <w:rsid w:val="00485BD7"/>
    <w:rsid w:val="00494B39"/>
    <w:rsid w:val="004A4478"/>
    <w:rsid w:val="004C3A5C"/>
    <w:rsid w:val="004F40A1"/>
    <w:rsid w:val="00514EF2"/>
    <w:rsid w:val="00515322"/>
    <w:rsid w:val="00516EF6"/>
    <w:rsid w:val="005307C6"/>
    <w:rsid w:val="005471DE"/>
    <w:rsid w:val="00551029"/>
    <w:rsid w:val="005A2B66"/>
    <w:rsid w:val="005A4CF0"/>
    <w:rsid w:val="005B0527"/>
    <w:rsid w:val="005F3433"/>
    <w:rsid w:val="006008E2"/>
    <w:rsid w:val="00600DC6"/>
    <w:rsid w:val="00601DBD"/>
    <w:rsid w:val="00623E15"/>
    <w:rsid w:val="00637EE8"/>
    <w:rsid w:val="00641CAB"/>
    <w:rsid w:val="0065208C"/>
    <w:rsid w:val="00696846"/>
    <w:rsid w:val="006A46B9"/>
    <w:rsid w:val="006A504B"/>
    <w:rsid w:val="006A6616"/>
    <w:rsid w:val="006A6812"/>
    <w:rsid w:val="006B4679"/>
    <w:rsid w:val="006B59F2"/>
    <w:rsid w:val="006B5D2C"/>
    <w:rsid w:val="006C39B9"/>
    <w:rsid w:val="006D60F4"/>
    <w:rsid w:val="006D76BB"/>
    <w:rsid w:val="006E7BE9"/>
    <w:rsid w:val="00707342"/>
    <w:rsid w:val="00733E21"/>
    <w:rsid w:val="00746A3C"/>
    <w:rsid w:val="00757DE9"/>
    <w:rsid w:val="00770182"/>
    <w:rsid w:val="00784570"/>
    <w:rsid w:val="007B078C"/>
    <w:rsid w:val="007B5A77"/>
    <w:rsid w:val="007C4ACE"/>
    <w:rsid w:val="007C4F7E"/>
    <w:rsid w:val="007F01FF"/>
    <w:rsid w:val="007F24A7"/>
    <w:rsid w:val="008017DD"/>
    <w:rsid w:val="00811834"/>
    <w:rsid w:val="00815C04"/>
    <w:rsid w:val="0082576E"/>
    <w:rsid w:val="008276BD"/>
    <w:rsid w:val="008322B9"/>
    <w:rsid w:val="00832D6E"/>
    <w:rsid w:val="00840DA0"/>
    <w:rsid w:val="00841FE1"/>
    <w:rsid w:val="0084574B"/>
    <w:rsid w:val="00852615"/>
    <w:rsid w:val="00876655"/>
    <w:rsid w:val="008A47FE"/>
    <w:rsid w:val="008A64D7"/>
    <w:rsid w:val="008A7597"/>
    <w:rsid w:val="008A7F35"/>
    <w:rsid w:val="008B55DE"/>
    <w:rsid w:val="008C6ABF"/>
    <w:rsid w:val="008D3215"/>
    <w:rsid w:val="008E62EE"/>
    <w:rsid w:val="008F5916"/>
    <w:rsid w:val="0090035D"/>
    <w:rsid w:val="00951031"/>
    <w:rsid w:val="00975771"/>
    <w:rsid w:val="00990847"/>
    <w:rsid w:val="009A18DF"/>
    <w:rsid w:val="009D5F4A"/>
    <w:rsid w:val="009D7831"/>
    <w:rsid w:val="009E1192"/>
    <w:rsid w:val="009F450A"/>
    <w:rsid w:val="00A01253"/>
    <w:rsid w:val="00A222E6"/>
    <w:rsid w:val="00A411CA"/>
    <w:rsid w:val="00A42C5B"/>
    <w:rsid w:val="00A42E2D"/>
    <w:rsid w:val="00A600D2"/>
    <w:rsid w:val="00A60257"/>
    <w:rsid w:val="00A84338"/>
    <w:rsid w:val="00AA3785"/>
    <w:rsid w:val="00AD2FAF"/>
    <w:rsid w:val="00B1190D"/>
    <w:rsid w:val="00B25628"/>
    <w:rsid w:val="00B353F7"/>
    <w:rsid w:val="00B40E41"/>
    <w:rsid w:val="00B433C9"/>
    <w:rsid w:val="00B56DEF"/>
    <w:rsid w:val="00B64C93"/>
    <w:rsid w:val="00B65B53"/>
    <w:rsid w:val="00B67424"/>
    <w:rsid w:val="00B84A3B"/>
    <w:rsid w:val="00BA70CC"/>
    <w:rsid w:val="00BB1F42"/>
    <w:rsid w:val="00BE3A78"/>
    <w:rsid w:val="00BE4B2E"/>
    <w:rsid w:val="00C203DD"/>
    <w:rsid w:val="00C44DE0"/>
    <w:rsid w:val="00C465E4"/>
    <w:rsid w:val="00C47345"/>
    <w:rsid w:val="00C515D2"/>
    <w:rsid w:val="00C5483F"/>
    <w:rsid w:val="00C60973"/>
    <w:rsid w:val="00C9264F"/>
    <w:rsid w:val="00CA46CF"/>
    <w:rsid w:val="00CB6A07"/>
    <w:rsid w:val="00CC4F6E"/>
    <w:rsid w:val="00CC7BB3"/>
    <w:rsid w:val="00CF2084"/>
    <w:rsid w:val="00D20553"/>
    <w:rsid w:val="00D23A8A"/>
    <w:rsid w:val="00D24874"/>
    <w:rsid w:val="00D34C02"/>
    <w:rsid w:val="00D37181"/>
    <w:rsid w:val="00D415F6"/>
    <w:rsid w:val="00D6408A"/>
    <w:rsid w:val="00D74432"/>
    <w:rsid w:val="00D928D1"/>
    <w:rsid w:val="00DC70CC"/>
    <w:rsid w:val="00DE4902"/>
    <w:rsid w:val="00DE6C69"/>
    <w:rsid w:val="00DF472C"/>
    <w:rsid w:val="00E06C8F"/>
    <w:rsid w:val="00E1466F"/>
    <w:rsid w:val="00E2255B"/>
    <w:rsid w:val="00E36484"/>
    <w:rsid w:val="00E83C69"/>
    <w:rsid w:val="00E84097"/>
    <w:rsid w:val="00E86CAB"/>
    <w:rsid w:val="00EA295E"/>
    <w:rsid w:val="00EB268C"/>
    <w:rsid w:val="00EC4E37"/>
    <w:rsid w:val="00ED37E1"/>
    <w:rsid w:val="00EE3A2A"/>
    <w:rsid w:val="00EF06C3"/>
    <w:rsid w:val="00EF42F4"/>
    <w:rsid w:val="00EF57E7"/>
    <w:rsid w:val="00F07474"/>
    <w:rsid w:val="00F10EA4"/>
    <w:rsid w:val="00F13D72"/>
    <w:rsid w:val="00F7030F"/>
    <w:rsid w:val="00FA097F"/>
    <w:rsid w:val="00FA43FB"/>
    <w:rsid w:val="00FC40F9"/>
    <w:rsid w:val="00FC4AA0"/>
    <w:rsid w:val="00FC7C26"/>
    <w:rsid w:val="00FD5EFB"/>
    <w:rsid w:val="00FD788B"/>
    <w:rsid w:val="00FF011F"/>
    <w:rsid w:val="00FF3467"/>
    <w:rsid w:val="00FF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B8FBF"/>
  <w15:chartTrackingRefBased/>
  <w15:docId w15:val="{199AB6D8-53B5-4F07-9DD5-0D65B4E0D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666"/>
    <w:pPr>
      <w:widowControl w:val="0"/>
      <w:spacing w:after="0" w:line="240" w:lineRule="auto"/>
    </w:pPr>
    <w:rPr>
      <w:rFonts w:eastAsia="SimSun" w:cs="Times New Roman"/>
      <w:kern w:val="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666"/>
    <w:pPr>
      <w:tabs>
        <w:tab w:val="center" w:pos="4680"/>
        <w:tab w:val="right" w:pos="9360"/>
      </w:tabs>
    </w:pPr>
  </w:style>
  <w:style w:type="character" w:customStyle="1" w:styleId="HeaderChar">
    <w:name w:val="Header Char"/>
    <w:basedOn w:val="DefaultParagraphFont"/>
    <w:link w:val="Header"/>
    <w:uiPriority w:val="99"/>
    <w:rsid w:val="00451666"/>
    <w:rPr>
      <w:rFonts w:eastAsia="SimSun" w:cs="Times New Roman"/>
      <w:kern w:val="2"/>
      <w:szCs w:val="20"/>
      <w:lang w:eastAsia="zh-CN"/>
    </w:rPr>
  </w:style>
  <w:style w:type="paragraph" w:styleId="Footer">
    <w:name w:val="footer"/>
    <w:basedOn w:val="Normal"/>
    <w:link w:val="FooterChar"/>
    <w:uiPriority w:val="99"/>
    <w:unhideWhenUsed/>
    <w:rsid w:val="00451666"/>
    <w:pPr>
      <w:tabs>
        <w:tab w:val="center" w:pos="4680"/>
        <w:tab w:val="right" w:pos="9360"/>
      </w:tabs>
    </w:pPr>
  </w:style>
  <w:style w:type="character" w:customStyle="1" w:styleId="FooterChar">
    <w:name w:val="Footer Char"/>
    <w:basedOn w:val="DefaultParagraphFont"/>
    <w:link w:val="Footer"/>
    <w:uiPriority w:val="99"/>
    <w:rsid w:val="00451666"/>
    <w:rPr>
      <w:rFonts w:eastAsia="SimSun" w:cs="Times New Roman"/>
      <w:kern w:val="2"/>
      <w:szCs w:val="20"/>
      <w:lang w:eastAsia="zh-CN"/>
    </w:rPr>
  </w:style>
  <w:style w:type="paragraph" w:styleId="ListParagraph">
    <w:name w:val="List Paragraph"/>
    <w:basedOn w:val="Normal"/>
    <w:uiPriority w:val="34"/>
    <w:qFormat/>
    <w:rsid w:val="00216B87"/>
    <w:pPr>
      <w:widowControl/>
      <w:spacing w:after="160" w:line="259" w:lineRule="auto"/>
      <w:ind w:left="720"/>
      <w:contextualSpacing/>
    </w:pPr>
    <w:rPr>
      <w:rFonts w:eastAsiaTheme="minorHAnsi" w:cstheme="minorBidi"/>
      <w:kern w:val="0"/>
      <w:szCs w:val="22"/>
      <w:lang w:eastAsia="en-US"/>
    </w:rPr>
  </w:style>
  <w:style w:type="table" w:styleId="TableGrid">
    <w:name w:val="Table Grid"/>
    <w:basedOn w:val="TableNormal"/>
    <w:uiPriority w:val="59"/>
    <w:rsid w:val="00216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858D7CFB-ED40-4347-BF05-701D383B685F858D7CFB-ED40-4347-BF05-701D383B685F">
    <w:name w:val="Normal (Web){858D7CFB-ED40-4347-BF05-701D383B685F}{858D7CFB-ED40-4347-BF05-701D383B685F}"/>
    <w:basedOn w:val="Normal"/>
    <w:rsid w:val="00F10EA4"/>
    <w:pPr>
      <w:spacing w:before="100" w:beforeAutospacing="1" w:after="100" w:afterAutospacing="1"/>
    </w:pPr>
  </w:style>
  <w:style w:type="paragraph" w:styleId="NormalWeb">
    <w:name w:val="Normal (Web)"/>
    <w:basedOn w:val="Normal"/>
    <w:link w:val="NormalWebChar"/>
    <w:uiPriority w:val="99"/>
    <w:unhideWhenUsed/>
    <w:rsid w:val="00B353F7"/>
    <w:pPr>
      <w:widowControl/>
      <w:spacing w:before="100" w:beforeAutospacing="1" w:after="100" w:afterAutospacing="1"/>
    </w:pPr>
    <w:rPr>
      <w:rFonts w:eastAsia="Times New Roman"/>
      <w:kern w:val="0"/>
      <w:szCs w:val="24"/>
      <w:lang w:eastAsia="en-US"/>
    </w:rPr>
  </w:style>
  <w:style w:type="character" w:styleId="Strong">
    <w:name w:val="Strong"/>
    <w:basedOn w:val="DefaultParagraphFont"/>
    <w:uiPriority w:val="22"/>
    <w:qFormat/>
    <w:rsid w:val="00B353F7"/>
    <w:rPr>
      <w:b/>
      <w:bCs/>
    </w:rPr>
  </w:style>
  <w:style w:type="character" w:styleId="Emphasis">
    <w:name w:val="Emphasis"/>
    <w:basedOn w:val="DefaultParagraphFont"/>
    <w:uiPriority w:val="20"/>
    <w:qFormat/>
    <w:rsid w:val="00BB1F42"/>
    <w:rPr>
      <w:i/>
      <w:iCs/>
    </w:rPr>
  </w:style>
  <w:style w:type="character" w:customStyle="1" w:styleId="4-BangChar">
    <w:name w:val="4-Bang Char"/>
    <w:link w:val="4-Bang"/>
    <w:qFormat/>
    <w:rsid w:val="006008E2"/>
    <w:rPr>
      <w:rFonts w:eastAsia="Calibri" w:cs="Times New Roman"/>
      <w:szCs w:val="26"/>
    </w:rPr>
  </w:style>
  <w:style w:type="paragraph" w:customStyle="1" w:styleId="4-Bang">
    <w:name w:val="4-Bang"/>
    <w:basedOn w:val="Normal"/>
    <w:link w:val="4-BangChar"/>
    <w:qFormat/>
    <w:rsid w:val="006008E2"/>
    <w:pPr>
      <w:spacing w:before="40" w:after="40" w:line="276" w:lineRule="auto"/>
      <w:jc w:val="both"/>
    </w:pPr>
    <w:rPr>
      <w:rFonts w:eastAsia="Calibri"/>
      <w:kern w:val="0"/>
      <w:szCs w:val="26"/>
      <w:lang w:eastAsia="en-US"/>
    </w:rPr>
  </w:style>
  <w:style w:type="paragraph" w:customStyle="1" w:styleId="TableParagraph">
    <w:name w:val="Table Paragraph"/>
    <w:basedOn w:val="Normal"/>
    <w:uiPriority w:val="1"/>
    <w:qFormat/>
    <w:rsid w:val="00D415F6"/>
    <w:pPr>
      <w:autoSpaceDE w:val="0"/>
      <w:autoSpaceDN w:val="0"/>
      <w:spacing w:line="280" w:lineRule="exact"/>
    </w:pPr>
    <w:rPr>
      <w:rFonts w:eastAsia="Times New Roman"/>
      <w:kern w:val="0"/>
      <w:sz w:val="22"/>
      <w:szCs w:val="22"/>
      <w:lang w:val="vi" w:eastAsia="en-US"/>
    </w:rPr>
  </w:style>
  <w:style w:type="paragraph" w:customStyle="1" w:styleId="txt">
    <w:name w:val="txt"/>
    <w:basedOn w:val="Normal"/>
    <w:rsid w:val="00D415F6"/>
    <w:pPr>
      <w:widowControl/>
      <w:spacing w:before="100" w:beforeAutospacing="1" w:after="100" w:afterAutospacing="1"/>
    </w:pPr>
    <w:rPr>
      <w:rFonts w:eastAsia="Times New Roman"/>
      <w:kern w:val="0"/>
      <w:szCs w:val="24"/>
      <w:lang w:eastAsia="en-US"/>
    </w:rPr>
  </w:style>
  <w:style w:type="character" w:customStyle="1" w:styleId="YoungMixChar">
    <w:name w:val="YoungMix_Char"/>
    <w:rsid w:val="00D415F6"/>
    <w:rPr>
      <w:rFonts w:ascii="Times New Roman" w:hAnsi="Times New Roman"/>
      <w:sz w:val="24"/>
    </w:rPr>
  </w:style>
  <w:style w:type="character" w:customStyle="1" w:styleId="NormalWebChar">
    <w:name w:val="Normal (Web) Char"/>
    <w:link w:val="NormalWeb"/>
    <w:uiPriority w:val="99"/>
    <w:locked/>
    <w:rsid w:val="00BE3A78"/>
    <w:rPr>
      <w:rFonts w:eastAsia="Times New Roman" w:cs="Times New Roman"/>
      <w:szCs w:val="24"/>
    </w:rPr>
  </w:style>
  <w:style w:type="table" w:customStyle="1" w:styleId="TableGrid2">
    <w:name w:val="Table Grid2"/>
    <w:basedOn w:val="TableNormal"/>
    <w:next w:val="TableGrid"/>
    <w:rsid w:val="00BE3A78"/>
    <w:pPr>
      <w:spacing w:after="0" w:line="240" w:lineRule="auto"/>
    </w:pPr>
    <w:rPr>
      <w:rFonts w:ascii="Calibri" w:hAnsi="Calibr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C-A">
    <w:name w:val="HC-A"/>
    <w:basedOn w:val="Normal"/>
    <w:link w:val="HC-AChar"/>
    <w:unhideWhenUsed/>
    <w:qFormat/>
    <w:rsid w:val="008A7F35"/>
    <w:pPr>
      <w:keepLines/>
      <w:widowControl/>
      <w:spacing w:line="259" w:lineRule="auto"/>
      <w:jc w:val="both"/>
    </w:pPr>
    <w:rPr>
      <w:rFonts w:eastAsiaTheme="minorHAnsi"/>
      <w:color w:val="000000"/>
      <w:kern w:val="0"/>
      <w:sz w:val="26"/>
      <w:szCs w:val="26"/>
      <w:lang w:eastAsia="en-US"/>
    </w:rPr>
  </w:style>
  <w:style w:type="character" w:customStyle="1" w:styleId="HC-AChar">
    <w:name w:val="HC-A Char"/>
    <w:basedOn w:val="DefaultParagraphFont"/>
    <w:link w:val="HC-A"/>
    <w:rsid w:val="008A7F35"/>
    <w:rPr>
      <w:rFonts w:cs="Times New Roman"/>
      <w:color w:val="000000"/>
      <w:sz w:val="26"/>
      <w:szCs w:val="26"/>
    </w:rPr>
  </w:style>
  <w:style w:type="paragraph" w:styleId="BodyText">
    <w:name w:val="Body Text"/>
    <w:basedOn w:val="Normal"/>
    <w:link w:val="BodyTextChar"/>
    <w:uiPriority w:val="99"/>
    <w:unhideWhenUsed/>
    <w:rsid w:val="00452DF1"/>
    <w:pPr>
      <w:widowControl/>
      <w:suppressAutoHyphens/>
      <w:autoSpaceDN w:val="0"/>
      <w:spacing w:after="120"/>
      <w:textAlignment w:val="baseline"/>
    </w:pPr>
    <w:rPr>
      <w:rFonts w:ascii="Calibri" w:eastAsia="Calibri" w:hAnsi="Calibri"/>
      <w:kern w:val="0"/>
      <w:sz w:val="22"/>
      <w:szCs w:val="22"/>
      <w:lang w:val="vi-VN" w:eastAsia="en-US"/>
    </w:rPr>
  </w:style>
  <w:style w:type="character" w:customStyle="1" w:styleId="BodyTextChar">
    <w:name w:val="Body Text Char"/>
    <w:basedOn w:val="DefaultParagraphFont"/>
    <w:link w:val="BodyText"/>
    <w:uiPriority w:val="99"/>
    <w:rsid w:val="00452DF1"/>
    <w:rPr>
      <w:rFonts w:ascii="Calibri" w:eastAsia="Calibri" w:hAnsi="Calibri" w:cs="Times New Roman"/>
      <w:sz w:val="22"/>
      <w:lang w:val="vi-VN"/>
    </w:rPr>
  </w:style>
  <w:style w:type="paragraph" w:styleId="BalloonText">
    <w:name w:val="Balloon Text"/>
    <w:basedOn w:val="Normal"/>
    <w:link w:val="BalloonTextChar"/>
    <w:uiPriority w:val="99"/>
    <w:semiHidden/>
    <w:unhideWhenUsed/>
    <w:rsid w:val="008A75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7597"/>
    <w:rPr>
      <w:rFonts w:ascii="Segoe UI" w:eastAsia="SimSun" w:hAnsi="Segoe UI" w:cs="Segoe U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87106">
      <w:bodyDiv w:val="1"/>
      <w:marLeft w:val="0"/>
      <w:marRight w:val="0"/>
      <w:marTop w:val="0"/>
      <w:marBottom w:val="0"/>
      <w:divBdr>
        <w:top w:val="none" w:sz="0" w:space="0" w:color="auto"/>
        <w:left w:val="none" w:sz="0" w:space="0" w:color="auto"/>
        <w:bottom w:val="none" w:sz="0" w:space="0" w:color="auto"/>
        <w:right w:val="none" w:sz="0" w:space="0" w:color="auto"/>
      </w:divBdr>
    </w:div>
    <w:div w:id="430664948">
      <w:bodyDiv w:val="1"/>
      <w:marLeft w:val="0"/>
      <w:marRight w:val="0"/>
      <w:marTop w:val="0"/>
      <w:marBottom w:val="0"/>
      <w:divBdr>
        <w:top w:val="none" w:sz="0" w:space="0" w:color="auto"/>
        <w:left w:val="none" w:sz="0" w:space="0" w:color="auto"/>
        <w:bottom w:val="none" w:sz="0" w:space="0" w:color="auto"/>
        <w:right w:val="none" w:sz="0" w:space="0" w:color="auto"/>
      </w:divBdr>
    </w:div>
    <w:div w:id="597059161">
      <w:bodyDiv w:val="1"/>
      <w:marLeft w:val="0"/>
      <w:marRight w:val="0"/>
      <w:marTop w:val="0"/>
      <w:marBottom w:val="0"/>
      <w:divBdr>
        <w:top w:val="none" w:sz="0" w:space="0" w:color="auto"/>
        <w:left w:val="none" w:sz="0" w:space="0" w:color="auto"/>
        <w:bottom w:val="none" w:sz="0" w:space="0" w:color="auto"/>
        <w:right w:val="none" w:sz="0" w:space="0" w:color="auto"/>
      </w:divBdr>
    </w:div>
    <w:div w:id="1123113995">
      <w:bodyDiv w:val="1"/>
      <w:marLeft w:val="0"/>
      <w:marRight w:val="0"/>
      <w:marTop w:val="0"/>
      <w:marBottom w:val="0"/>
      <w:divBdr>
        <w:top w:val="none" w:sz="0" w:space="0" w:color="auto"/>
        <w:left w:val="none" w:sz="0" w:space="0" w:color="auto"/>
        <w:bottom w:val="none" w:sz="0" w:space="0" w:color="auto"/>
        <w:right w:val="none" w:sz="0" w:space="0" w:color="auto"/>
      </w:divBdr>
    </w:div>
    <w:div w:id="156174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footer" Target="footer11.xml"/><Relationship Id="rId39" Type="http://schemas.openxmlformats.org/officeDocument/2006/relationships/footer" Target="footer18.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eader" Target="head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header" Target="header9.xml"/><Relationship Id="rId37" Type="http://schemas.openxmlformats.org/officeDocument/2006/relationships/footer" Target="footer17.xml"/><Relationship Id="rId40" Type="http://schemas.openxmlformats.org/officeDocument/2006/relationships/header" Target="header1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5.xml"/><Relationship Id="rId28" Type="http://schemas.openxmlformats.org/officeDocument/2006/relationships/footer" Target="footer12.xml"/><Relationship Id="rId36" Type="http://schemas.openxmlformats.org/officeDocument/2006/relationships/header" Target="header11.xml"/><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footer" Target="footer14.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 Id="rId22" Type="http://schemas.openxmlformats.org/officeDocument/2006/relationships/footer" Target="footer9.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footer" Target="footer16.xml"/><Relationship Id="rId43" Type="http://schemas.openxmlformats.org/officeDocument/2006/relationships/footer" Target="footer20.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eader" Target="header6.xml"/><Relationship Id="rId33" Type="http://schemas.openxmlformats.org/officeDocument/2006/relationships/footer" Target="footer15.xml"/><Relationship Id="rId38" Type="http://schemas.openxmlformats.org/officeDocument/2006/relationships/header" Target="header12.xml"/><Relationship Id="rId20" Type="http://schemas.openxmlformats.org/officeDocument/2006/relationships/footer" Target="footer8.xml"/><Relationship Id="rId41" Type="http://schemas.openxmlformats.org/officeDocument/2006/relationships/footer" Target="foot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F6B3F-B518-4DDC-90C9-A4B7EA07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23</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Laptop88</cp:lastModifiedBy>
  <cp:revision>46</cp:revision>
  <cp:lastPrinted>2022-10-28T02:23:00Z</cp:lastPrinted>
  <dcterms:created xsi:type="dcterms:W3CDTF">2022-10-21T02:47:00Z</dcterms:created>
  <dcterms:modified xsi:type="dcterms:W3CDTF">2023-01-12T16:50:00Z</dcterms:modified>
</cp:coreProperties>
</file>